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8E639" w14:textId="77777777" w:rsidR="00C87F67" w:rsidRDefault="00C87F67" w:rsidP="00C87F67">
      <w:pPr>
        <w:pStyle w:val="Pidipagina"/>
        <w:spacing w:before="120" w:line="360" w:lineRule="exact"/>
        <w:jc w:val="both"/>
        <w:rPr>
          <w:rFonts w:ascii="Roma Neue" w:hAnsi="Roma Neue" w:cs="Calibri"/>
          <w:b/>
          <w:bCs/>
          <w:sz w:val="18"/>
          <w:szCs w:val="18"/>
        </w:rPr>
      </w:pPr>
      <w:bookmarkStart w:id="0" w:name="_Hlk183466695"/>
    </w:p>
    <w:tbl>
      <w:tblPr>
        <w:tblStyle w:val="Grigliatabella"/>
        <w:tblW w:w="0" w:type="auto"/>
        <w:tblLook w:val="04A0" w:firstRow="1" w:lastRow="0" w:firstColumn="1" w:lastColumn="0" w:noHBand="0" w:noVBand="1"/>
      </w:tblPr>
      <w:tblGrid>
        <w:gridCol w:w="9628"/>
      </w:tblGrid>
      <w:tr w:rsidR="00C87F67" w14:paraId="48EB63F1" w14:textId="77777777" w:rsidTr="00A414CB">
        <w:trPr>
          <w:trHeight w:val="567"/>
        </w:trPr>
        <w:tc>
          <w:tcPr>
            <w:tcW w:w="9628" w:type="dxa"/>
          </w:tcPr>
          <w:p w14:paraId="25A5EDBC" w14:textId="77777777" w:rsidR="00C87F67" w:rsidRDefault="00C87F67" w:rsidP="00A414CB">
            <w:pPr>
              <w:pStyle w:val="Pidipagina"/>
              <w:spacing w:line="280" w:lineRule="exact"/>
              <w:jc w:val="center"/>
              <w:rPr>
                <w:rFonts w:ascii="Roma Neue" w:hAnsi="Roma Neue" w:cs="Calibri"/>
                <w:b/>
                <w:bCs/>
                <w:sz w:val="18"/>
                <w:szCs w:val="18"/>
              </w:rPr>
            </w:pPr>
            <w:r>
              <w:rPr>
                <w:rFonts w:ascii="Roma Neue" w:hAnsi="Roma Neue" w:cs="Calibri"/>
                <w:b/>
                <w:bCs/>
                <w:sz w:val="18"/>
                <w:szCs w:val="18"/>
              </w:rPr>
              <w:t>ALLEGATO A</w:t>
            </w:r>
          </w:p>
          <w:p w14:paraId="0FE114E6" w14:textId="2AFA5FA2" w:rsidR="00C87F67" w:rsidRDefault="00C87F67" w:rsidP="00A414CB">
            <w:pPr>
              <w:pStyle w:val="Pidipagina"/>
              <w:spacing w:line="280" w:lineRule="exact"/>
              <w:jc w:val="center"/>
              <w:rPr>
                <w:rFonts w:ascii="Roma Neue" w:hAnsi="Roma Neue" w:cs="Calibri"/>
                <w:b/>
                <w:bCs/>
                <w:sz w:val="18"/>
                <w:szCs w:val="18"/>
              </w:rPr>
            </w:pPr>
            <w:r>
              <w:rPr>
                <w:rFonts w:ascii="Roma Neue" w:hAnsi="Roma Neue" w:cs="Calibri"/>
                <w:b/>
                <w:bCs/>
                <w:sz w:val="18"/>
                <w:szCs w:val="18"/>
              </w:rPr>
              <w:t>DOMANDA DI PARTECIPAZIONE</w:t>
            </w:r>
          </w:p>
        </w:tc>
      </w:tr>
      <w:bookmarkEnd w:id="0"/>
    </w:tbl>
    <w:p w14:paraId="30D9CA73" w14:textId="77777777" w:rsidR="00104886" w:rsidRDefault="00104886" w:rsidP="00AD6A16">
      <w:pPr>
        <w:autoSpaceDE w:val="0"/>
        <w:autoSpaceDN w:val="0"/>
        <w:adjustRightInd w:val="0"/>
        <w:spacing w:before="120" w:after="0" w:line="360" w:lineRule="auto"/>
        <w:ind w:right="11"/>
        <w:contextualSpacing/>
        <w:jc w:val="both"/>
        <w:rPr>
          <w:rFonts w:ascii="Roma Neue" w:eastAsia="Times New Roman" w:hAnsi="Roma Neue" w:cs="Calibri"/>
          <w:b/>
          <w:bCs/>
          <w:sz w:val="18"/>
          <w:szCs w:val="18"/>
          <w:lang w:eastAsia="it-IT"/>
        </w:rPr>
      </w:pPr>
    </w:p>
    <w:p w14:paraId="26FF8286" w14:textId="722059EC" w:rsidR="007C67E9" w:rsidRPr="007C67E9" w:rsidRDefault="007C67E9" w:rsidP="007C67E9">
      <w:pPr>
        <w:autoSpaceDE w:val="0"/>
        <w:autoSpaceDN w:val="0"/>
        <w:adjustRightInd w:val="0"/>
        <w:spacing w:before="120" w:after="0" w:line="280" w:lineRule="exact"/>
        <w:ind w:right="11"/>
        <w:contextualSpacing/>
        <w:jc w:val="both"/>
        <w:rPr>
          <w:rFonts w:ascii="Roma Neue" w:eastAsia="Times New Roman" w:hAnsi="Roma Neue" w:cs="Calibri"/>
          <w:b/>
          <w:bCs/>
          <w:sz w:val="18"/>
          <w:szCs w:val="18"/>
          <w:lang w:eastAsia="it-IT"/>
        </w:rPr>
      </w:pPr>
      <w:bookmarkStart w:id="1" w:name="_Hlk140825130"/>
      <w:r w:rsidRPr="007C67E9">
        <w:rPr>
          <w:rFonts w:ascii="Roma Neue" w:eastAsia="Times New Roman" w:hAnsi="Roma Neue" w:cs="Calibri"/>
          <w:b/>
          <w:bCs/>
          <w:sz w:val="18"/>
          <w:szCs w:val="18"/>
          <w:lang w:eastAsia="it-IT"/>
        </w:rPr>
        <w:t>PROCEDURA NEGOZIATA, AI SENSI DELL’ART. 50, COMMA 1, LETT. C) DEL D. LGS. N. 36/2023 E S.M.I, PER L’AFFIDAMENTO DEI LAVORI DI RIQUALIFICAZIONE DELLA PALESTRA COPERTA E DEI SERVIZI ANNESSI DEL CAMPO SCUOLA “BELLAVISTA” DI BARI, FINANZIATI A VALERE SUL FONDO «SPORT E PERIFERIE».</w:t>
      </w:r>
      <w:bookmarkEnd w:id="1"/>
      <w:r>
        <w:rPr>
          <w:rFonts w:ascii="Roma Neue" w:eastAsia="Times New Roman" w:hAnsi="Roma Neue" w:cs="Calibri"/>
          <w:b/>
          <w:bCs/>
          <w:sz w:val="18"/>
          <w:szCs w:val="18"/>
          <w:lang w:eastAsia="it-IT"/>
        </w:rPr>
        <w:t xml:space="preserve"> </w:t>
      </w:r>
      <w:r w:rsidRPr="007C67E9">
        <w:rPr>
          <w:rFonts w:ascii="Roma Neue" w:eastAsia="Times New Roman" w:hAnsi="Roma Neue" w:cs="Calibri"/>
          <w:b/>
          <w:bCs/>
          <w:sz w:val="18"/>
          <w:szCs w:val="18"/>
          <w:lang w:eastAsia="it-IT"/>
        </w:rPr>
        <w:t>RA 130/26/</w:t>
      </w:r>
      <w:r w:rsidR="0042716A" w:rsidRPr="007C67E9">
        <w:rPr>
          <w:rFonts w:ascii="Roma Neue" w:eastAsia="Times New Roman" w:hAnsi="Roma Neue" w:cs="Calibri"/>
          <w:b/>
          <w:bCs/>
          <w:sz w:val="18"/>
          <w:szCs w:val="18"/>
          <w:lang w:eastAsia="it-IT"/>
        </w:rPr>
        <w:t xml:space="preserve">PN </w:t>
      </w:r>
      <w:r w:rsidR="0042716A">
        <w:rPr>
          <w:rFonts w:ascii="Roma Neue" w:eastAsia="Times New Roman" w:hAnsi="Roma Neue" w:cs="Calibri"/>
          <w:b/>
          <w:bCs/>
          <w:sz w:val="18"/>
          <w:szCs w:val="18"/>
          <w:lang w:eastAsia="it-IT"/>
        </w:rPr>
        <w:t>-</w:t>
      </w:r>
      <w:r>
        <w:rPr>
          <w:rFonts w:ascii="Roma Neue" w:eastAsia="Times New Roman" w:hAnsi="Roma Neue" w:cs="Calibri"/>
          <w:b/>
          <w:bCs/>
          <w:sz w:val="18"/>
          <w:szCs w:val="18"/>
          <w:lang w:eastAsia="it-IT"/>
        </w:rPr>
        <w:t xml:space="preserve"> </w:t>
      </w:r>
      <w:r w:rsidRPr="007C67E9">
        <w:rPr>
          <w:rFonts w:ascii="Roma Neue" w:eastAsia="Times New Roman" w:hAnsi="Roma Neue" w:cs="Calibri"/>
          <w:b/>
          <w:bCs/>
          <w:sz w:val="18"/>
          <w:szCs w:val="18"/>
          <w:lang w:eastAsia="it-IT"/>
        </w:rPr>
        <w:t>CUP J94J22000650008</w:t>
      </w:r>
    </w:p>
    <w:p w14:paraId="63B7FEAA" w14:textId="1A7C2176" w:rsidR="00104886" w:rsidRDefault="00104886" w:rsidP="0081547A">
      <w:pPr>
        <w:autoSpaceDE w:val="0"/>
        <w:autoSpaceDN w:val="0"/>
        <w:adjustRightInd w:val="0"/>
        <w:spacing w:before="120" w:after="0" w:line="280" w:lineRule="exact"/>
        <w:ind w:right="11"/>
        <w:contextualSpacing/>
        <w:jc w:val="both"/>
        <w:rPr>
          <w:rFonts w:ascii="Roma Neue" w:eastAsia="Times New Roman" w:hAnsi="Roma Neue" w:cs="Calibri"/>
          <w:b/>
          <w:bCs/>
          <w:sz w:val="18"/>
          <w:szCs w:val="18"/>
          <w:lang w:eastAsia="it-IT"/>
        </w:rPr>
      </w:pPr>
    </w:p>
    <w:p w14:paraId="0E167366" w14:textId="77777777" w:rsidR="00104886" w:rsidRPr="001D0C3B" w:rsidRDefault="00104886" w:rsidP="00104886">
      <w:pPr>
        <w:autoSpaceDE w:val="0"/>
        <w:autoSpaceDN w:val="0"/>
        <w:adjustRightInd w:val="0"/>
        <w:spacing w:before="120" w:after="0" w:line="280" w:lineRule="exact"/>
        <w:ind w:right="11"/>
        <w:contextualSpacing/>
        <w:jc w:val="both"/>
        <w:rPr>
          <w:rFonts w:ascii="Roma Neue" w:hAnsi="Roma Neue" w:cs="Arial"/>
          <w:sz w:val="20"/>
          <w:szCs w:val="20"/>
        </w:rPr>
      </w:pPr>
    </w:p>
    <w:p w14:paraId="3FFB3E23" w14:textId="4A2AC3FD" w:rsidR="00CC5C38" w:rsidRPr="001D0C3B" w:rsidRDefault="00CC5C38" w:rsidP="00AD6A16">
      <w:pPr>
        <w:pStyle w:val="Corpodeltesto2"/>
        <w:tabs>
          <w:tab w:val="left" w:pos="0"/>
          <w:tab w:val="left" w:pos="851"/>
        </w:tabs>
        <w:spacing w:line="360" w:lineRule="auto"/>
        <w:contextualSpacing/>
        <w:rPr>
          <w:rFonts w:ascii="Roma Neue" w:eastAsia="Arial Unicode MS" w:hAnsi="Roma Neue" w:cs="Arial"/>
          <w:sz w:val="20"/>
        </w:rPr>
      </w:pPr>
      <w:r w:rsidRPr="001D0C3B">
        <w:rPr>
          <w:rFonts w:ascii="Roma Neue" w:eastAsia="Arial Unicode MS" w:hAnsi="Roma Neue" w:cs="Arial"/>
          <w:b/>
          <w:sz w:val="20"/>
        </w:rPr>
        <w:t>Il/La sottoscritto/a</w:t>
      </w:r>
      <w:r w:rsidRPr="001D0C3B">
        <w:rPr>
          <w:rFonts w:ascii="Roma Neue" w:eastAsia="Arial Unicode MS" w:hAnsi="Roma Neue" w:cs="Arial"/>
          <w:sz w:val="20"/>
        </w:rPr>
        <w:t xml:space="preserve"> (</w:t>
      </w:r>
      <w:r w:rsidRPr="00B82464">
        <w:rPr>
          <w:rFonts w:ascii="Roma Neue" w:eastAsia="Arial Unicode MS" w:hAnsi="Roma Neue" w:cs="Arial"/>
          <w:i/>
          <w:iCs/>
          <w:sz w:val="20"/>
        </w:rPr>
        <w:t>nome e cognome</w:t>
      </w:r>
      <w:r w:rsidRPr="001D0C3B">
        <w:rPr>
          <w:rFonts w:ascii="Roma Neue" w:eastAsia="Arial Unicode MS" w:hAnsi="Roma Neue" w:cs="Arial"/>
          <w:sz w:val="20"/>
        </w:rPr>
        <w:t xml:space="preserve">) </w:t>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Pr="001D0C3B">
        <w:rPr>
          <w:rFonts w:ascii="Roma Neue" w:eastAsia="Arial Unicode MS" w:hAnsi="Roma Neue" w:cs="Arial"/>
          <w:sz w:val="20"/>
        </w:rPr>
        <w:t xml:space="preserve"> nato/a a </w:t>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Pr="001D0C3B">
        <w:rPr>
          <w:rFonts w:ascii="Roma Neue" w:eastAsia="Arial Unicode MS" w:hAnsi="Roma Neue" w:cs="Arial"/>
          <w:sz w:val="20"/>
        </w:rPr>
        <w:t xml:space="preserve"> il </w:t>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00B82464">
        <w:rPr>
          <w:rFonts w:ascii="Roma Neue" w:hAnsi="Roma Neue" w:cs="Arial"/>
        </w:rPr>
        <w:t xml:space="preserve"> </w:t>
      </w:r>
      <w:r w:rsidRPr="001D0C3B">
        <w:rPr>
          <w:rFonts w:ascii="Roma Neue" w:eastAsia="Arial Unicode MS" w:hAnsi="Roma Neue" w:cs="Arial"/>
          <w:sz w:val="20"/>
        </w:rPr>
        <w:t xml:space="preserve">residente in </w:t>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Pr="001D0C3B">
        <w:rPr>
          <w:rFonts w:ascii="Roma Neue" w:eastAsia="Arial Unicode MS" w:hAnsi="Roma Neue" w:cs="Arial"/>
          <w:sz w:val="20"/>
        </w:rPr>
        <w:t xml:space="preserve"> Via/Piazza </w:t>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00B82464">
        <w:rPr>
          <w:rFonts w:ascii="Roma Neue" w:hAnsi="Roma Neue" w:cs="Arial"/>
        </w:rPr>
        <w:t xml:space="preserve"> </w:t>
      </w:r>
      <w:r w:rsidR="00B82464">
        <w:rPr>
          <w:rFonts w:ascii="Roma Neue" w:eastAsia="Arial Unicode MS" w:hAnsi="Roma Neue" w:cs="Arial"/>
          <w:sz w:val="20"/>
        </w:rPr>
        <w:t>C</w:t>
      </w:r>
      <w:r w:rsidRPr="001D0C3B">
        <w:rPr>
          <w:rFonts w:ascii="Roma Neue" w:eastAsia="Arial Unicode MS" w:hAnsi="Roma Neue" w:cs="Arial"/>
          <w:sz w:val="20"/>
        </w:rPr>
        <w:t xml:space="preserve">odice fiscale n. </w:t>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Pr="001D0C3B">
        <w:rPr>
          <w:rFonts w:ascii="Roma Neue" w:eastAsia="Arial Unicode MS" w:hAnsi="Roma Neue" w:cs="Arial"/>
          <w:sz w:val="20"/>
        </w:rPr>
        <w:t xml:space="preserve"> documento identificativo (tipo/n.) </w:t>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Pr="001D0C3B">
        <w:rPr>
          <w:rFonts w:ascii="Roma Neue" w:eastAsia="Arial Unicode MS" w:hAnsi="Roma Neue" w:cs="Arial"/>
          <w:sz w:val="20"/>
        </w:rPr>
        <w:t xml:space="preserve"> rilasciato il </w:t>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Pr="001D0C3B">
        <w:rPr>
          <w:rFonts w:ascii="Roma Neue" w:eastAsia="Arial Unicode MS" w:hAnsi="Roma Neue" w:cs="Arial"/>
          <w:sz w:val="20"/>
        </w:rPr>
        <w:t xml:space="preserve"> da </w:t>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Pr="001D0C3B">
        <w:rPr>
          <w:rFonts w:ascii="Roma Neue" w:eastAsia="Arial Unicode MS" w:hAnsi="Roma Neue" w:cs="Arial"/>
          <w:sz w:val="20"/>
        </w:rPr>
        <w:t xml:space="preserve"> che agisce nella qualità di </w:t>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00B82464">
        <w:rPr>
          <w:rFonts w:ascii="Roma Neue" w:hAnsi="Roma Neue" w:cs="Arial"/>
        </w:rPr>
        <w:t xml:space="preserve"> </w:t>
      </w:r>
      <w:r w:rsidRPr="001D0C3B">
        <w:rPr>
          <w:rFonts w:ascii="Roma Neue" w:eastAsia="Arial Unicode MS" w:hAnsi="Roma Neue" w:cs="Arial"/>
          <w:sz w:val="20"/>
        </w:rPr>
        <w:t>giusta i poteri conferiti con:</w:t>
      </w:r>
    </w:p>
    <w:p w14:paraId="248BA11A" w14:textId="54BA4DC7" w:rsidR="00CC5C38" w:rsidRPr="001D0C3B" w:rsidRDefault="00B82464" w:rsidP="00B82464">
      <w:pPr>
        <w:tabs>
          <w:tab w:val="num" w:pos="420"/>
        </w:tabs>
        <w:spacing w:after="0" w:line="360" w:lineRule="auto"/>
        <w:ind w:left="420" w:hanging="278"/>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CC5C38" w:rsidRPr="001D0C3B">
        <w:rPr>
          <w:rFonts w:ascii="Roma Neue" w:eastAsia="Arial Unicode MS" w:hAnsi="Roma Neue" w:cs="Arial"/>
          <w:sz w:val="20"/>
          <w:szCs w:val="20"/>
        </w:rPr>
        <w:t xml:space="preserve">procura generale n. rep.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00CC5C38" w:rsidRPr="001D0C3B">
        <w:rPr>
          <w:rFonts w:ascii="Roma Neue" w:eastAsia="Arial Unicode MS" w:hAnsi="Roma Neue" w:cs="Arial"/>
          <w:sz w:val="20"/>
          <w:szCs w:val="20"/>
        </w:rPr>
        <w:t xml:space="preserve"> del</w:t>
      </w:r>
      <w:r>
        <w:rPr>
          <w:rFonts w:ascii="Roma Neue" w:eastAsia="Arial Unicode MS" w:hAnsi="Roma Neue" w:cs="Arial"/>
          <w:sz w:val="20"/>
          <w:szCs w:val="20"/>
        </w:rPr>
        <w:t xml:space="preserve">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00CC5C38" w:rsidRPr="001D0C3B">
        <w:rPr>
          <w:rFonts w:ascii="Roma Neue" w:eastAsia="Arial Unicode MS" w:hAnsi="Roma Neue" w:cs="Arial"/>
          <w:sz w:val="20"/>
          <w:szCs w:val="20"/>
        </w:rPr>
        <w:t xml:space="preserve">  che viene allegata alla presente dichiarazione;</w:t>
      </w:r>
    </w:p>
    <w:p w14:paraId="1BB03ADD" w14:textId="7536C9B6" w:rsidR="00CC5C38" w:rsidRPr="001D0C3B" w:rsidRDefault="00B82464" w:rsidP="00B82464">
      <w:pPr>
        <w:tabs>
          <w:tab w:val="num" w:pos="420"/>
        </w:tabs>
        <w:spacing w:after="0" w:line="360" w:lineRule="auto"/>
        <w:ind w:left="420" w:hanging="278"/>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CC5C38" w:rsidRPr="001D0C3B">
        <w:rPr>
          <w:rFonts w:ascii="Roma Neue" w:eastAsia="Arial Unicode MS" w:hAnsi="Roma Neue" w:cs="Arial"/>
          <w:sz w:val="20"/>
          <w:szCs w:val="20"/>
        </w:rPr>
        <w:t xml:space="preserve">procura speciale n. rep.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00CC5C38" w:rsidRPr="001D0C3B">
        <w:rPr>
          <w:rFonts w:ascii="Roma Neue" w:eastAsia="Arial Unicode MS" w:hAnsi="Roma Neue" w:cs="Arial"/>
          <w:sz w:val="20"/>
          <w:szCs w:val="20"/>
        </w:rPr>
        <w:t xml:space="preserve"> del</w:t>
      </w:r>
      <w:r>
        <w:rPr>
          <w:rFonts w:ascii="Roma Neue" w:eastAsia="Arial Unicode MS" w:hAnsi="Roma Neue" w:cs="Arial"/>
          <w:sz w:val="20"/>
          <w:szCs w:val="20"/>
        </w:rPr>
        <w:t xml:space="preserve">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00CC5C38" w:rsidRPr="001D0C3B">
        <w:rPr>
          <w:rFonts w:ascii="Roma Neue" w:eastAsia="Arial Unicode MS" w:hAnsi="Roma Neue" w:cs="Arial"/>
          <w:sz w:val="20"/>
          <w:szCs w:val="20"/>
        </w:rPr>
        <w:t xml:space="preserve"> che viene allegata alla presente dichiarazione;</w:t>
      </w:r>
    </w:p>
    <w:p w14:paraId="52CEF0A6" w14:textId="6237352D" w:rsidR="00CC5C38" w:rsidRPr="001D0C3B" w:rsidRDefault="00B82464" w:rsidP="00B82464">
      <w:pPr>
        <w:tabs>
          <w:tab w:val="num" w:pos="420"/>
        </w:tabs>
        <w:spacing w:after="0" w:line="360" w:lineRule="auto"/>
        <w:ind w:left="420" w:hanging="278"/>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CC5C38" w:rsidRPr="001D0C3B">
        <w:rPr>
          <w:rFonts w:ascii="Roma Neue" w:eastAsia="Arial Unicode MS" w:hAnsi="Roma Neue" w:cs="Arial"/>
          <w:sz w:val="20"/>
          <w:szCs w:val="20"/>
        </w:rPr>
        <w:t xml:space="preserve">delibera organo di amministrazione del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00CC5C38" w:rsidRPr="001D0C3B">
        <w:rPr>
          <w:rFonts w:ascii="Roma Neue" w:eastAsia="Arial Unicode MS" w:hAnsi="Roma Neue" w:cs="Arial"/>
          <w:sz w:val="20"/>
          <w:szCs w:val="20"/>
        </w:rPr>
        <w:t>;</w:t>
      </w:r>
    </w:p>
    <w:p w14:paraId="67F2EB44" w14:textId="45F3A453" w:rsidR="00CC5C38" w:rsidRPr="001D0C3B" w:rsidRDefault="00B82464" w:rsidP="00B82464">
      <w:pPr>
        <w:tabs>
          <w:tab w:val="num" w:pos="420"/>
        </w:tabs>
        <w:spacing w:after="0" w:line="360" w:lineRule="auto"/>
        <w:ind w:left="420" w:hanging="278"/>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CC5C38" w:rsidRPr="001D0C3B">
        <w:rPr>
          <w:rFonts w:ascii="Roma Neue" w:eastAsia="Arial Unicode MS" w:hAnsi="Roma Neue" w:cs="Arial"/>
          <w:sz w:val="20"/>
          <w:szCs w:val="20"/>
        </w:rPr>
        <w:t xml:space="preserve">altro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p w14:paraId="734E13DF" w14:textId="35D85EFF" w:rsidR="008D780D" w:rsidRPr="008D780D" w:rsidRDefault="00CC5C38" w:rsidP="00B82464">
      <w:pPr>
        <w:pStyle w:val="Corpodeltesto2"/>
        <w:tabs>
          <w:tab w:val="left" w:pos="0"/>
          <w:tab w:val="left" w:pos="851"/>
        </w:tabs>
        <w:spacing w:line="360" w:lineRule="auto"/>
        <w:contextualSpacing/>
        <w:rPr>
          <w:rFonts w:ascii="Roma Neue" w:hAnsi="Roma Neue" w:cs="Arial"/>
          <w:sz w:val="20"/>
        </w:rPr>
      </w:pPr>
      <w:r w:rsidRPr="00A414CB">
        <w:rPr>
          <w:rFonts w:ascii="Roma Neue" w:eastAsia="Arial Unicode MS" w:hAnsi="Roma Neue" w:cs="Arial"/>
          <w:b/>
          <w:bCs/>
          <w:sz w:val="20"/>
        </w:rPr>
        <w:t xml:space="preserve">dell’Operatore Economico </w:t>
      </w:r>
      <w:r w:rsidR="00B82464" w:rsidRPr="00A414CB">
        <w:rPr>
          <w:rFonts w:ascii="Roma Neue" w:hAnsi="Roma Neue" w:cs="Arial"/>
          <w:sz w:val="20"/>
        </w:rPr>
        <w:fldChar w:fldCharType="begin">
          <w:ffData>
            <w:name w:val="Testo47"/>
            <w:enabled/>
            <w:calcOnExit w:val="0"/>
            <w:textInput/>
          </w:ffData>
        </w:fldChar>
      </w:r>
      <w:r w:rsidR="00B82464" w:rsidRPr="00A414CB">
        <w:rPr>
          <w:rFonts w:ascii="Roma Neue" w:hAnsi="Roma Neue" w:cs="Arial"/>
          <w:sz w:val="20"/>
        </w:rPr>
        <w:instrText xml:space="preserve"> FORMTEXT </w:instrText>
      </w:r>
      <w:r w:rsidR="00B82464" w:rsidRPr="00A414CB">
        <w:rPr>
          <w:rFonts w:ascii="Roma Neue" w:hAnsi="Roma Neue" w:cs="Arial"/>
          <w:sz w:val="20"/>
        </w:rPr>
      </w:r>
      <w:r w:rsidR="00B82464" w:rsidRPr="00A414CB">
        <w:rPr>
          <w:rFonts w:ascii="Roma Neue" w:hAnsi="Roma Neue" w:cs="Arial"/>
          <w:sz w:val="20"/>
        </w:rPr>
        <w:fldChar w:fldCharType="separate"/>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fldChar w:fldCharType="end"/>
      </w:r>
      <w:r w:rsidR="00B82464" w:rsidRPr="00A414CB">
        <w:rPr>
          <w:rFonts w:ascii="Roma Neue" w:hAnsi="Roma Neue" w:cs="Arial"/>
          <w:sz w:val="20"/>
        </w:rPr>
        <w:fldChar w:fldCharType="begin">
          <w:ffData>
            <w:name w:val="Testo47"/>
            <w:enabled/>
            <w:calcOnExit w:val="0"/>
            <w:textInput/>
          </w:ffData>
        </w:fldChar>
      </w:r>
      <w:r w:rsidR="00B82464" w:rsidRPr="00A414CB">
        <w:rPr>
          <w:rFonts w:ascii="Roma Neue" w:hAnsi="Roma Neue" w:cs="Arial"/>
          <w:sz w:val="20"/>
        </w:rPr>
        <w:instrText xml:space="preserve"> FORMTEXT </w:instrText>
      </w:r>
      <w:r w:rsidR="00B82464" w:rsidRPr="00A414CB">
        <w:rPr>
          <w:rFonts w:ascii="Roma Neue" w:hAnsi="Roma Neue" w:cs="Arial"/>
          <w:sz w:val="20"/>
        </w:rPr>
      </w:r>
      <w:r w:rsidR="00B82464" w:rsidRPr="00A414CB">
        <w:rPr>
          <w:rFonts w:ascii="Roma Neue" w:hAnsi="Roma Neue" w:cs="Arial"/>
          <w:sz w:val="20"/>
        </w:rPr>
        <w:fldChar w:fldCharType="separate"/>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fldChar w:fldCharType="end"/>
      </w:r>
      <w:r w:rsidR="00104886" w:rsidRPr="00A414CB">
        <w:rPr>
          <w:rFonts w:ascii="Roma Neue" w:eastAsia="Arial Unicode MS" w:hAnsi="Roma Neue" w:cs="Arial"/>
          <w:b/>
          <w:bCs/>
          <w:sz w:val="20"/>
        </w:rPr>
        <w:t xml:space="preserve"> </w:t>
      </w:r>
      <w:r w:rsidR="006E743A" w:rsidRPr="00A414CB">
        <w:rPr>
          <w:rFonts w:ascii="Roma Neue" w:eastAsia="Arial Unicode MS" w:hAnsi="Roma Neue" w:cs="Arial"/>
          <w:b/>
          <w:bCs/>
          <w:i/>
          <w:iCs/>
          <w:sz w:val="20"/>
        </w:rPr>
        <w:t>(</w:t>
      </w:r>
      <w:r w:rsidR="006E743A" w:rsidRPr="00A414CB">
        <w:rPr>
          <w:rFonts w:ascii="Roma Neue" w:eastAsia="Arial Unicode MS" w:hAnsi="Roma Neue" w:cs="Arial"/>
          <w:i/>
          <w:iCs/>
          <w:sz w:val="20"/>
        </w:rPr>
        <w:t>indicare la ragione sociale per esteso</w:t>
      </w:r>
      <w:r w:rsidR="006E743A" w:rsidRPr="00A414CB">
        <w:rPr>
          <w:rFonts w:ascii="Roma Neue" w:eastAsia="Arial Unicode MS" w:hAnsi="Roma Neue" w:cs="Arial"/>
          <w:b/>
          <w:bCs/>
          <w:sz w:val="20"/>
        </w:rPr>
        <w:t xml:space="preserve">) </w:t>
      </w:r>
      <w:r w:rsidRPr="00A414CB">
        <w:rPr>
          <w:rFonts w:ascii="Roma Neue" w:eastAsia="Arial Unicode MS" w:hAnsi="Roma Neue" w:cs="Arial"/>
          <w:b/>
          <w:bCs/>
          <w:sz w:val="20"/>
        </w:rPr>
        <w:t xml:space="preserve">con sede legale in </w:t>
      </w:r>
      <w:r w:rsidR="00B82464" w:rsidRPr="00A414CB">
        <w:rPr>
          <w:rFonts w:ascii="Roma Neue" w:hAnsi="Roma Neue" w:cs="Arial"/>
          <w:sz w:val="20"/>
        </w:rPr>
        <w:fldChar w:fldCharType="begin">
          <w:ffData>
            <w:name w:val="Testo47"/>
            <w:enabled/>
            <w:calcOnExit w:val="0"/>
            <w:textInput/>
          </w:ffData>
        </w:fldChar>
      </w:r>
      <w:r w:rsidR="00B82464" w:rsidRPr="00A414CB">
        <w:rPr>
          <w:rFonts w:ascii="Roma Neue" w:hAnsi="Roma Neue" w:cs="Arial"/>
          <w:sz w:val="20"/>
        </w:rPr>
        <w:instrText xml:space="preserve"> FORMTEXT </w:instrText>
      </w:r>
      <w:r w:rsidR="00B82464" w:rsidRPr="00A414CB">
        <w:rPr>
          <w:rFonts w:ascii="Roma Neue" w:hAnsi="Roma Neue" w:cs="Arial"/>
          <w:sz w:val="20"/>
        </w:rPr>
      </w:r>
      <w:r w:rsidR="00B82464" w:rsidRPr="00A414CB">
        <w:rPr>
          <w:rFonts w:ascii="Roma Neue" w:hAnsi="Roma Neue" w:cs="Arial"/>
          <w:sz w:val="20"/>
        </w:rPr>
        <w:fldChar w:fldCharType="separate"/>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fldChar w:fldCharType="end"/>
      </w:r>
      <w:r w:rsidR="00B82464" w:rsidRPr="00A414CB">
        <w:rPr>
          <w:rFonts w:ascii="Roma Neue" w:hAnsi="Roma Neue" w:cs="Arial"/>
          <w:sz w:val="20"/>
        </w:rPr>
        <w:fldChar w:fldCharType="begin">
          <w:ffData>
            <w:name w:val="Testo47"/>
            <w:enabled/>
            <w:calcOnExit w:val="0"/>
            <w:textInput/>
          </w:ffData>
        </w:fldChar>
      </w:r>
      <w:r w:rsidR="00B82464" w:rsidRPr="00A414CB">
        <w:rPr>
          <w:rFonts w:ascii="Roma Neue" w:hAnsi="Roma Neue" w:cs="Arial"/>
          <w:sz w:val="20"/>
        </w:rPr>
        <w:instrText xml:space="preserve"> FORMTEXT </w:instrText>
      </w:r>
      <w:r w:rsidR="00B82464" w:rsidRPr="00A414CB">
        <w:rPr>
          <w:rFonts w:ascii="Roma Neue" w:hAnsi="Roma Neue" w:cs="Arial"/>
          <w:sz w:val="20"/>
        </w:rPr>
      </w:r>
      <w:r w:rsidR="00B82464" w:rsidRPr="00A414CB">
        <w:rPr>
          <w:rFonts w:ascii="Roma Neue" w:hAnsi="Roma Neue" w:cs="Arial"/>
          <w:sz w:val="20"/>
        </w:rPr>
        <w:fldChar w:fldCharType="separate"/>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fldChar w:fldCharType="end"/>
      </w:r>
      <w:r w:rsidR="00B82464" w:rsidRPr="00A414CB">
        <w:rPr>
          <w:rFonts w:ascii="Roma Neue" w:hAnsi="Roma Neue" w:cs="Arial"/>
          <w:sz w:val="20"/>
        </w:rPr>
        <w:t xml:space="preserve"> </w:t>
      </w:r>
      <w:r w:rsidRPr="00A414CB">
        <w:rPr>
          <w:rFonts w:ascii="Roma Neue" w:eastAsia="Arial Unicode MS" w:hAnsi="Roma Neue" w:cs="Arial"/>
          <w:b/>
          <w:bCs/>
          <w:sz w:val="20"/>
        </w:rPr>
        <w:t>Via/Piazza</w:t>
      </w:r>
      <w:r w:rsidR="00B82464" w:rsidRPr="00A414CB">
        <w:rPr>
          <w:rFonts w:ascii="Roma Neue" w:hAnsi="Roma Neue" w:cs="Arial"/>
          <w:sz w:val="20"/>
        </w:rPr>
        <w:fldChar w:fldCharType="begin">
          <w:ffData>
            <w:name w:val="Testo47"/>
            <w:enabled/>
            <w:calcOnExit w:val="0"/>
            <w:textInput/>
          </w:ffData>
        </w:fldChar>
      </w:r>
      <w:r w:rsidR="00B82464" w:rsidRPr="00A414CB">
        <w:rPr>
          <w:rFonts w:ascii="Roma Neue" w:hAnsi="Roma Neue" w:cs="Arial"/>
          <w:sz w:val="20"/>
        </w:rPr>
        <w:instrText xml:space="preserve"> FORMTEXT </w:instrText>
      </w:r>
      <w:r w:rsidR="00B82464" w:rsidRPr="00A414CB">
        <w:rPr>
          <w:rFonts w:ascii="Roma Neue" w:hAnsi="Roma Neue" w:cs="Arial"/>
          <w:sz w:val="20"/>
        </w:rPr>
      </w:r>
      <w:r w:rsidR="00B82464" w:rsidRPr="00A414CB">
        <w:rPr>
          <w:rFonts w:ascii="Roma Neue" w:hAnsi="Roma Neue" w:cs="Arial"/>
          <w:sz w:val="20"/>
        </w:rPr>
        <w:fldChar w:fldCharType="separate"/>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fldChar w:fldCharType="end"/>
      </w:r>
      <w:r w:rsidR="00B82464" w:rsidRPr="00A414CB">
        <w:rPr>
          <w:rFonts w:ascii="Roma Neue" w:hAnsi="Roma Neue" w:cs="Arial"/>
          <w:sz w:val="20"/>
        </w:rPr>
        <w:fldChar w:fldCharType="begin">
          <w:ffData>
            <w:name w:val="Testo47"/>
            <w:enabled/>
            <w:calcOnExit w:val="0"/>
            <w:textInput/>
          </w:ffData>
        </w:fldChar>
      </w:r>
      <w:r w:rsidR="00B82464" w:rsidRPr="00A414CB">
        <w:rPr>
          <w:rFonts w:ascii="Roma Neue" w:hAnsi="Roma Neue" w:cs="Arial"/>
          <w:sz w:val="20"/>
        </w:rPr>
        <w:instrText xml:space="preserve"> FORMTEXT </w:instrText>
      </w:r>
      <w:r w:rsidR="00B82464" w:rsidRPr="00A414CB">
        <w:rPr>
          <w:rFonts w:ascii="Roma Neue" w:hAnsi="Roma Neue" w:cs="Arial"/>
          <w:sz w:val="20"/>
        </w:rPr>
      </w:r>
      <w:r w:rsidR="00B82464" w:rsidRPr="00A414CB">
        <w:rPr>
          <w:rFonts w:ascii="Roma Neue" w:hAnsi="Roma Neue" w:cs="Arial"/>
          <w:sz w:val="20"/>
        </w:rPr>
        <w:fldChar w:fldCharType="separate"/>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fldChar w:fldCharType="end"/>
      </w:r>
      <w:r w:rsidRPr="00A414CB">
        <w:rPr>
          <w:rFonts w:ascii="Roma Neue" w:eastAsia="Arial Unicode MS" w:hAnsi="Roma Neue" w:cs="Arial"/>
          <w:b/>
          <w:bCs/>
          <w:sz w:val="20"/>
        </w:rPr>
        <w:t xml:space="preserve"> C</w:t>
      </w:r>
      <w:r w:rsidR="00B82464" w:rsidRPr="00A414CB">
        <w:rPr>
          <w:rFonts w:ascii="Roma Neue" w:eastAsia="Arial Unicode MS" w:hAnsi="Roma Neue" w:cs="Arial"/>
          <w:b/>
          <w:bCs/>
          <w:sz w:val="20"/>
        </w:rPr>
        <w:t>.</w:t>
      </w:r>
      <w:r w:rsidRPr="00A414CB">
        <w:rPr>
          <w:rFonts w:ascii="Roma Neue" w:eastAsia="Arial Unicode MS" w:hAnsi="Roma Neue" w:cs="Arial"/>
          <w:b/>
          <w:bCs/>
          <w:sz w:val="20"/>
        </w:rPr>
        <w:t>F</w:t>
      </w:r>
      <w:r w:rsidR="00B82464" w:rsidRPr="00A414CB">
        <w:rPr>
          <w:rFonts w:ascii="Roma Neue" w:eastAsia="Arial Unicode MS" w:hAnsi="Roma Neue" w:cs="Arial"/>
          <w:b/>
          <w:bCs/>
          <w:sz w:val="20"/>
        </w:rPr>
        <w:t>.</w:t>
      </w:r>
      <w:r w:rsidR="00B82464" w:rsidRPr="00A414CB">
        <w:rPr>
          <w:rFonts w:ascii="Roma Neue" w:hAnsi="Roma Neue" w:cs="Arial"/>
          <w:sz w:val="20"/>
        </w:rPr>
        <w:fldChar w:fldCharType="begin">
          <w:ffData>
            <w:name w:val="Testo47"/>
            <w:enabled/>
            <w:calcOnExit w:val="0"/>
            <w:textInput/>
          </w:ffData>
        </w:fldChar>
      </w:r>
      <w:r w:rsidR="00B82464" w:rsidRPr="00A414CB">
        <w:rPr>
          <w:rFonts w:ascii="Roma Neue" w:hAnsi="Roma Neue" w:cs="Arial"/>
          <w:sz w:val="20"/>
        </w:rPr>
        <w:instrText xml:space="preserve"> FORMTEXT </w:instrText>
      </w:r>
      <w:r w:rsidR="00B82464" w:rsidRPr="00A414CB">
        <w:rPr>
          <w:rFonts w:ascii="Roma Neue" w:hAnsi="Roma Neue" w:cs="Arial"/>
          <w:sz w:val="20"/>
        </w:rPr>
      </w:r>
      <w:r w:rsidR="00B82464" w:rsidRPr="00A414CB">
        <w:rPr>
          <w:rFonts w:ascii="Roma Neue" w:hAnsi="Roma Neue" w:cs="Arial"/>
          <w:sz w:val="20"/>
        </w:rPr>
        <w:fldChar w:fldCharType="separate"/>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fldChar w:fldCharType="end"/>
      </w:r>
      <w:r w:rsidR="00B82464" w:rsidRPr="00A414CB">
        <w:rPr>
          <w:rFonts w:ascii="Roma Neue" w:hAnsi="Roma Neue" w:cs="Arial"/>
          <w:sz w:val="20"/>
        </w:rPr>
        <w:fldChar w:fldCharType="begin">
          <w:ffData>
            <w:name w:val="Testo47"/>
            <w:enabled/>
            <w:calcOnExit w:val="0"/>
            <w:textInput/>
          </w:ffData>
        </w:fldChar>
      </w:r>
      <w:r w:rsidR="00B82464" w:rsidRPr="00A414CB">
        <w:rPr>
          <w:rFonts w:ascii="Roma Neue" w:hAnsi="Roma Neue" w:cs="Arial"/>
          <w:sz w:val="20"/>
        </w:rPr>
        <w:instrText xml:space="preserve"> FORMTEXT </w:instrText>
      </w:r>
      <w:r w:rsidR="00B82464" w:rsidRPr="00A414CB">
        <w:rPr>
          <w:rFonts w:ascii="Roma Neue" w:hAnsi="Roma Neue" w:cs="Arial"/>
          <w:sz w:val="20"/>
        </w:rPr>
      </w:r>
      <w:r w:rsidR="00B82464" w:rsidRPr="00A414CB">
        <w:rPr>
          <w:rFonts w:ascii="Roma Neue" w:hAnsi="Roma Neue" w:cs="Arial"/>
          <w:sz w:val="20"/>
        </w:rPr>
        <w:fldChar w:fldCharType="separate"/>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fldChar w:fldCharType="end"/>
      </w:r>
      <w:r w:rsidR="00B82464" w:rsidRPr="00A414CB">
        <w:rPr>
          <w:rFonts w:ascii="Roma Neue" w:eastAsia="Arial Unicode MS" w:hAnsi="Roma Neue" w:cs="Arial"/>
          <w:b/>
          <w:bCs/>
          <w:sz w:val="20"/>
        </w:rPr>
        <w:t xml:space="preserve"> P</w:t>
      </w:r>
      <w:r w:rsidRPr="00A414CB">
        <w:rPr>
          <w:rFonts w:ascii="Roma Neue" w:eastAsia="Arial Unicode MS" w:hAnsi="Roma Neue" w:cs="Arial"/>
          <w:b/>
          <w:bCs/>
          <w:sz w:val="20"/>
        </w:rPr>
        <w:t>artita IVA</w:t>
      </w:r>
      <w:r w:rsidR="00B82464" w:rsidRPr="00A414CB">
        <w:rPr>
          <w:rFonts w:ascii="Roma Neue" w:eastAsia="Arial Unicode MS" w:hAnsi="Roma Neue" w:cs="Arial"/>
          <w:b/>
          <w:bCs/>
          <w:sz w:val="20"/>
        </w:rPr>
        <w:t xml:space="preserve"> </w:t>
      </w:r>
      <w:r w:rsidR="00B82464" w:rsidRPr="00A414CB">
        <w:rPr>
          <w:rFonts w:ascii="Roma Neue" w:hAnsi="Roma Neue" w:cs="Arial"/>
          <w:sz w:val="20"/>
        </w:rPr>
        <w:fldChar w:fldCharType="begin">
          <w:ffData>
            <w:name w:val="Testo47"/>
            <w:enabled/>
            <w:calcOnExit w:val="0"/>
            <w:textInput/>
          </w:ffData>
        </w:fldChar>
      </w:r>
      <w:r w:rsidR="00B82464" w:rsidRPr="00A414CB">
        <w:rPr>
          <w:rFonts w:ascii="Roma Neue" w:hAnsi="Roma Neue" w:cs="Arial"/>
          <w:sz w:val="20"/>
        </w:rPr>
        <w:instrText xml:space="preserve"> FORMTEXT </w:instrText>
      </w:r>
      <w:r w:rsidR="00B82464" w:rsidRPr="00A414CB">
        <w:rPr>
          <w:rFonts w:ascii="Roma Neue" w:hAnsi="Roma Neue" w:cs="Arial"/>
          <w:sz w:val="20"/>
        </w:rPr>
      </w:r>
      <w:r w:rsidR="00B82464" w:rsidRPr="00A414CB">
        <w:rPr>
          <w:rFonts w:ascii="Roma Neue" w:hAnsi="Roma Neue" w:cs="Arial"/>
          <w:sz w:val="20"/>
        </w:rPr>
        <w:fldChar w:fldCharType="separate"/>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fldChar w:fldCharType="end"/>
      </w:r>
      <w:r w:rsidR="00B82464" w:rsidRPr="00A414CB">
        <w:rPr>
          <w:rFonts w:ascii="Roma Neue" w:hAnsi="Roma Neue" w:cs="Arial"/>
          <w:sz w:val="20"/>
        </w:rPr>
        <w:fldChar w:fldCharType="begin">
          <w:ffData>
            <w:name w:val="Testo47"/>
            <w:enabled/>
            <w:calcOnExit w:val="0"/>
            <w:textInput/>
          </w:ffData>
        </w:fldChar>
      </w:r>
      <w:r w:rsidR="00B82464" w:rsidRPr="00A414CB">
        <w:rPr>
          <w:rFonts w:ascii="Roma Neue" w:hAnsi="Roma Neue" w:cs="Arial"/>
          <w:sz w:val="20"/>
        </w:rPr>
        <w:instrText xml:space="preserve"> FORMTEXT </w:instrText>
      </w:r>
      <w:r w:rsidR="00B82464" w:rsidRPr="00A414CB">
        <w:rPr>
          <w:rFonts w:ascii="Roma Neue" w:hAnsi="Roma Neue" w:cs="Arial"/>
          <w:sz w:val="20"/>
        </w:rPr>
      </w:r>
      <w:r w:rsidR="00B82464" w:rsidRPr="00A414CB">
        <w:rPr>
          <w:rFonts w:ascii="Roma Neue" w:hAnsi="Roma Neue" w:cs="Arial"/>
          <w:sz w:val="20"/>
        </w:rPr>
        <w:fldChar w:fldCharType="separate"/>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fldChar w:fldCharType="end"/>
      </w:r>
      <w:r w:rsidR="00B82464" w:rsidRPr="00A414CB">
        <w:rPr>
          <w:rFonts w:ascii="Roma Neue" w:hAnsi="Roma Neue" w:cs="Arial"/>
          <w:sz w:val="20"/>
        </w:rPr>
        <w:t xml:space="preserve"> </w:t>
      </w:r>
      <w:r w:rsidR="008D780D">
        <w:rPr>
          <w:rFonts w:ascii="Roma Neue" w:hAnsi="Roma Neue" w:cs="Arial"/>
          <w:b/>
          <w:bCs/>
          <w:sz w:val="20"/>
        </w:rPr>
        <w:t>P</w:t>
      </w:r>
      <w:r w:rsidR="00B82464" w:rsidRPr="00A414CB">
        <w:rPr>
          <w:rFonts w:ascii="Roma Neue" w:hAnsi="Roma Neue" w:cs="Arial"/>
          <w:b/>
          <w:bCs/>
          <w:sz w:val="20"/>
        </w:rPr>
        <w:t>ec</w:t>
      </w:r>
      <w:r w:rsidR="008D780D">
        <w:rPr>
          <w:rFonts w:ascii="Roma Neue" w:hAnsi="Roma Neue" w:cs="Arial"/>
          <w:sz w:val="20"/>
        </w:rPr>
        <w:t xml:space="preserve"> (</w:t>
      </w:r>
      <w:r w:rsidR="008D780D" w:rsidRPr="008D780D">
        <w:rPr>
          <w:rFonts w:ascii="Roma Neue" w:hAnsi="Roma Neue" w:cs="Arial"/>
          <w:sz w:val="20"/>
        </w:rPr>
        <w:t>memorizzata</w:t>
      </w:r>
      <w:r w:rsidR="008D780D">
        <w:rPr>
          <w:rFonts w:ascii="Roma Neue" w:hAnsi="Roma Neue" w:cs="Arial"/>
          <w:sz w:val="20"/>
        </w:rPr>
        <w:t xml:space="preserve"> </w:t>
      </w:r>
      <w:r w:rsidR="008D780D" w:rsidRPr="008D780D">
        <w:rPr>
          <w:rFonts w:ascii="Roma Neue" w:hAnsi="Roma Neue" w:cs="Arial"/>
          <w:sz w:val="20"/>
        </w:rPr>
        <w:t>nella Piattaforma di gara al quale devono essere inoltrate le comunicazioni di cui all'art. 90 del D.Lgs.</w:t>
      </w:r>
      <w:r w:rsidR="008D780D">
        <w:rPr>
          <w:rFonts w:ascii="Roma Neue" w:hAnsi="Roma Neue" w:cs="Arial"/>
          <w:sz w:val="20"/>
        </w:rPr>
        <w:t xml:space="preserve"> </w:t>
      </w:r>
      <w:r w:rsidR="008D780D" w:rsidRPr="008D780D">
        <w:rPr>
          <w:rFonts w:ascii="Roma Neue" w:hAnsi="Roma Neue" w:cs="Arial"/>
          <w:sz w:val="20"/>
        </w:rPr>
        <w:t>n.36/2023)</w:t>
      </w:r>
      <w:r w:rsidR="008D780D">
        <w:rPr>
          <w:rFonts w:ascii="Roma Neue" w:hAnsi="Roma Neue" w:cs="Arial"/>
          <w:sz w:val="20"/>
        </w:rPr>
        <w:t xml:space="preserve"> </w:t>
      </w:r>
      <w:r w:rsidR="00B82464" w:rsidRPr="00A414CB">
        <w:rPr>
          <w:rFonts w:ascii="Roma Neue" w:hAnsi="Roma Neue" w:cs="Arial"/>
          <w:sz w:val="20"/>
        </w:rPr>
        <w:t xml:space="preserve"> </w:t>
      </w:r>
      <w:r w:rsidR="00B82464" w:rsidRPr="00A414CB">
        <w:rPr>
          <w:rFonts w:ascii="Roma Neue" w:hAnsi="Roma Neue" w:cs="Arial"/>
          <w:sz w:val="20"/>
        </w:rPr>
        <w:fldChar w:fldCharType="begin">
          <w:ffData>
            <w:name w:val="Testo47"/>
            <w:enabled/>
            <w:calcOnExit w:val="0"/>
            <w:textInput/>
          </w:ffData>
        </w:fldChar>
      </w:r>
      <w:r w:rsidR="00B82464" w:rsidRPr="00A414CB">
        <w:rPr>
          <w:rFonts w:ascii="Roma Neue" w:hAnsi="Roma Neue" w:cs="Arial"/>
          <w:sz w:val="20"/>
        </w:rPr>
        <w:instrText xml:space="preserve"> FORMTEXT </w:instrText>
      </w:r>
      <w:r w:rsidR="00B82464" w:rsidRPr="00A414CB">
        <w:rPr>
          <w:rFonts w:ascii="Roma Neue" w:hAnsi="Roma Neue" w:cs="Arial"/>
          <w:sz w:val="20"/>
        </w:rPr>
      </w:r>
      <w:r w:rsidR="00B82464" w:rsidRPr="00A414CB">
        <w:rPr>
          <w:rFonts w:ascii="Roma Neue" w:hAnsi="Roma Neue" w:cs="Arial"/>
          <w:sz w:val="20"/>
        </w:rPr>
        <w:fldChar w:fldCharType="separate"/>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fldChar w:fldCharType="end"/>
      </w:r>
      <w:r w:rsidR="008D780D">
        <w:rPr>
          <w:rFonts w:ascii="Roma Neue" w:hAnsi="Roma Neue" w:cs="Arial"/>
          <w:sz w:val="20"/>
        </w:rPr>
        <w:t xml:space="preserve"> </w:t>
      </w:r>
      <w:r w:rsidR="008D780D" w:rsidRPr="008D780D">
        <w:rPr>
          <w:rFonts w:ascii="Roma Neue" w:hAnsi="Roma Neue" w:cs="Arial"/>
          <w:b/>
          <w:bCs/>
          <w:sz w:val="20"/>
        </w:rPr>
        <w:t>E-mail</w:t>
      </w:r>
      <w:r w:rsidR="008D780D" w:rsidRPr="008D780D">
        <w:rPr>
          <w:rFonts w:ascii="Roma Neue" w:hAnsi="Roma Neue" w:cs="Arial"/>
          <w:sz w:val="20"/>
        </w:rPr>
        <w:t xml:space="preserve"> (ordinaria) </w:t>
      </w:r>
      <w:r w:rsidR="008D780D" w:rsidRPr="00FD4CEB">
        <w:rPr>
          <w:rFonts w:ascii="Roma Neue" w:hAnsi="Roma Neue" w:cs="Arial"/>
        </w:rPr>
        <w:fldChar w:fldCharType="begin">
          <w:ffData>
            <w:name w:val="Testo47"/>
            <w:enabled/>
            <w:calcOnExit w:val="0"/>
            <w:textInput/>
          </w:ffData>
        </w:fldChar>
      </w:r>
      <w:r w:rsidR="008D780D" w:rsidRPr="00FD4CEB">
        <w:rPr>
          <w:rFonts w:ascii="Roma Neue" w:hAnsi="Roma Neue" w:cs="Arial"/>
        </w:rPr>
        <w:instrText xml:space="preserve"> FORMTEXT </w:instrText>
      </w:r>
      <w:r w:rsidR="008D780D" w:rsidRPr="00FD4CEB">
        <w:rPr>
          <w:rFonts w:ascii="Roma Neue" w:hAnsi="Roma Neue" w:cs="Arial"/>
        </w:rPr>
      </w:r>
      <w:r w:rsidR="008D780D" w:rsidRPr="00FD4CEB">
        <w:rPr>
          <w:rFonts w:ascii="Roma Neue" w:hAnsi="Roma Neue" w:cs="Arial"/>
        </w:rPr>
        <w:fldChar w:fldCharType="separate"/>
      </w:r>
      <w:r w:rsidR="008D780D" w:rsidRPr="00FD4CEB">
        <w:rPr>
          <w:rFonts w:ascii="Roma Neue" w:hAnsi="Roma Neue" w:cs="Arial"/>
        </w:rPr>
        <w:t> </w:t>
      </w:r>
      <w:r w:rsidR="008D780D" w:rsidRPr="00FD4CEB">
        <w:rPr>
          <w:rFonts w:ascii="Roma Neue" w:hAnsi="Roma Neue" w:cs="Arial"/>
        </w:rPr>
        <w:t> </w:t>
      </w:r>
      <w:r w:rsidR="008D780D" w:rsidRPr="00FD4CEB">
        <w:rPr>
          <w:rFonts w:ascii="Roma Neue" w:hAnsi="Roma Neue" w:cs="Arial"/>
        </w:rPr>
        <w:t> </w:t>
      </w:r>
      <w:r w:rsidR="008D780D" w:rsidRPr="00FD4CEB">
        <w:rPr>
          <w:rFonts w:ascii="Roma Neue" w:hAnsi="Roma Neue" w:cs="Arial"/>
        </w:rPr>
        <w:t> </w:t>
      </w:r>
      <w:r w:rsidR="008D780D" w:rsidRPr="00FD4CEB">
        <w:rPr>
          <w:rFonts w:ascii="Roma Neue" w:hAnsi="Roma Neue" w:cs="Arial"/>
        </w:rPr>
        <w:t> </w:t>
      </w:r>
      <w:r w:rsidR="008D780D" w:rsidRPr="00FD4CEB">
        <w:rPr>
          <w:rFonts w:ascii="Roma Neue" w:hAnsi="Roma Neue" w:cs="Arial"/>
        </w:rPr>
        <w:fldChar w:fldCharType="end"/>
      </w:r>
      <w:r w:rsidR="008D780D" w:rsidRPr="008D780D">
        <w:rPr>
          <w:rFonts w:ascii="Roma Neue" w:hAnsi="Roma Neue" w:cs="Arial"/>
          <w:sz w:val="20"/>
        </w:rPr>
        <w:t>,</w:t>
      </w:r>
      <w:r w:rsidR="008D780D">
        <w:rPr>
          <w:rFonts w:ascii="Roma Neue" w:hAnsi="Roma Neue" w:cs="Arial"/>
          <w:sz w:val="20"/>
        </w:rPr>
        <w:t xml:space="preserve"> </w:t>
      </w:r>
      <w:r w:rsidR="008D780D" w:rsidRPr="008D780D">
        <w:rPr>
          <w:rFonts w:ascii="Roma Neue" w:hAnsi="Roma Neue" w:cs="Arial"/>
          <w:b/>
          <w:bCs/>
          <w:sz w:val="20"/>
        </w:rPr>
        <w:t>telefono</w:t>
      </w:r>
      <w:r w:rsidR="008D780D" w:rsidRPr="008D780D">
        <w:rPr>
          <w:rFonts w:ascii="Roma Neue" w:hAnsi="Roma Neue" w:cs="Arial"/>
          <w:sz w:val="20"/>
        </w:rPr>
        <w:t xml:space="preserve"> </w:t>
      </w:r>
      <w:r w:rsidR="008D780D" w:rsidRPr="00FD4CEB">
        <w:rPr>
          <w:rFonts w:ascii="Roma Neue" w:hAnsi="Roma Neue" w:cs="Arial"/>
        </w:rPr>
        <w:fldChar w:fldCharType="begin">
          <w:ffData>
            <w:name w:val="Testo47"/>
            <w:enabled/>
            <w:calcOnExit w:val="0"/>
            <w:textInput/>
          </w:ffData>
        </w:fldChar>
      </w:r>
      <w:r w:rsidR="008D780D" w:rsidRPr="00FD4CEB">
        <w:rPr>
          <w:rFonts w:ascii="Roma Neue" w:hAnsi="Roma Neue" w:cs="Arial"/>
        </w:rPr>
        <w:instrText xml:space="preserve"> FORMTEXT </w:instrText>
      </w:r>
      <w:r w:rsidR="008D780D" w:rsidRPr="00FD4CEB">
        <w:rPr>
          <w:rFonts w:ascii="Roma Neue" w:hAnsi="Roma Neue" w:cs="Arial"/>
        </w:rPr>
      </w:r>
      <w:r w:rsidR="008D780D" w:rsidRPr="00FD4CEB">
        <w:rPr>
          <w:rFonts w:ascii="Roma Neue" w:hAnsi="Roma Neue" w:cs="Arial"/>
        </w:rPr>
        <w:fldChar w:fldCharType="separate"/>
      </w:r>
      <w:r w:rsidR="008D780D" w:rsidRPr="00FD4CEB">
        <w:rPr>
          <w:rFonts w:ascii="Roma Neue" w:hAnsi="Roma Neue" w:cs="Arial"/>
        </w:rPr>
        <w:t> </w:t>
      </w:r>
      <w:r w:rsidR="008D780D" w:rsidRPr="00FD4CEB">
        <w:rPr>
          <w:rFonts w:ascii="Roma Neue" w:hAnsi="Roma Neue" w:cs="Arial"/>
        </w:rPr>
        <w:t> </w:t>
      </w:r>
      <w:r w:rsidR="008D780D" w:rsidRPr="00FD4CEB">
        <w:rPr>
          <w:rFonts w:ascii="Roma Neue" w:hAnsi="Roma Neue" w:cs="Arial"/>
        </w:rPr>
        <w:t> </w:t>
      </w:r>
      <w:r w:rsidR="008D780D" w:rsidRPr="00FD4CEB">
        <w:rPr>
          <w:rFonts w:ascii="Roma Neue" w:hAnsi="Roma Neue" w:cs="Arial"/>
        </w:rPr>
        <w:t> </w:t>
      </w:r>
      <w:r w:rsidR="008D780D" w:rsidRPr="00FD4CEB">
        <w:rPr>
          <w:rFonts w:ascii="Roma Neue" w:hAnsi="Roma Neue" w:cs="Arial"/>
        </w:rPr>
        <w:t> </w:t>
      </w:r>
      <w:r w:rsidR="008D780D" w:rsidRPr="00FD4CEB">
        <w:rPr>
          <w:rFonts w:ascii="Roma Neue" w:hAnsi="Roma Neue" w:cs="Arial"/>
        </w:rPr>
        <w:fldChar w:fldCharType="end"/>
      </w:r>
    </w:p>
    <w:p w14:paraId="0ED0695E" w14:textId="77777777" w:rsidR="00CC5C38" w:rsidRPr="001D0C3B" w:rsidRDefault="00CC5C38" w:rsidP="00AD6A16">
      <w:pPr>
        <w:pStyle w:val="Rientrocorpodeltesto"/>
        <w:spacing w:line="360" w:lineRule="auto"/>
        <w:contextualSpacing/>
        <w:jc w:val="center"/>
        <w:rPr>
          <w:rFonts w:ascii="Roma Neue" w:eastAsia="Arial Unicode MS" w:hAnsi="Roma Neue" w:cs="Arial"/>
          <w:b/>
        </w:rPr>
      </w:pPr>
      <w:r w:rsidRPr="001D0C3B">
        <w:rPr>
          <w:rFonts w:ascii="Roma Neue" w:eastAsia="Arial Unicode MS" w:hAnsi="Roma Neue" w:cs="Arial"/>
          <w:b/>
        </w:rPr>
        <w:t xml:space="preserve">CHIEDE </w:t>
      </w:r>
    </w:p>
    <w:p w14:paraId="4555D0DB" w14:textId="3881583A" w:rsidR="00CC5C38" w:rsidRPr="001D0C3B" w:rsidRDefault="00CC5C38" w:rsidP="007973EC">
      <w:pPr>
        <w:pStyle w:val="Rientrocorpodeltesto"/>
        <w:spacing w:line="360" w:lineRule="auto"/>
        <w:contextualSpacing/>
        <w:jc w:val="center"/>
        <w:rPr>
          <w:rFonts w:ascii="Roma Neue" w:eastAsia="Arial Unicode MS" w:hAnsi="Roma Neue" w:cs="Arial"/>
          <w:b/>
        </w:rPr>
      </w:pPr>
      <w:r w:rsidRPr="001D0C3B">
        <w:rPr>
          <w:rFonts w:ascii="Roma Neue" w:eastAsia="Arial Unicode MS" w:hAnsi="Roma Neue" w:cs="Arial"/>
          <w:b/>
        </w:rPr>
        <w:t>di partecipare alla gara in oggetto come:</w:t>
      </w:r>
    </w:p>
    <w:tbl>
      <w:tblPr>
        <w:tblW w:w="9299"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99"/>
      </w:tblGrid>
      <w:tr w:rsidR="00104886" w:rsidRPr="00D62E19" w14:paraId="3FE1CA47" w14:textId="77777777" w:rsidTr="00E97CFE">
        <w:trPr>
          <w:trHeight w:val="2268"/>
        </w:trPr>
        <w:tc>
          <w:tcPr>
            <w:tcW w:w="9243" w:type="dxa"/>
          </w:tcPr>
          <w:p w14:paraId="332A7563" w14:textId="639CBC36" w:rsidR="00104886" w:rsidRPr="00D62E19" w:rsidRDefault="007562A5" w:rsidP="007562A5">
            <w:pPr>
              <w:spacing w:after="0" w:line="360" w:lineRule="auto"/>
              <w:ind w:left="517" w:hanging="353"/>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Pr>
                <w:rFonts w:ascii="Roma Neue" w:eastAsia="Arial Unicode MS" w:hAnsi="Roma Neue" w:cs="Arial"/>
                <w:sz w:val="20"/>
                <w:szCs w:val="20"/>
              </w:rPr>
              <w:t>C</w:t>
            </w:r>
            <w:r w:rsidR="00104886" w:rsidRPr="00D62E19">
              <w:rPr>
                <w:rFonts w:ascii="Roma Neue" w:eastAsia="Arial Unicode MS" w:hAnsi="Roma Neue" w:cs="Arial"/>
                <w:sz w:val="20"/>
                <w:szCs w:val="20"/>
              </w:rPr>
              <w:t xml:space="preserve">oncorrente singolo ai sensi dell’art. 65, comma 2, lett. a), </w:t>
            </w:r>
            <w:r w:rsidR="007E5E02" w:rsidRPr="00D62E19">
              <w:rPr>
                <w:rFonts w:ascii="Roma Neue" w:eastAsia="Arial Unicode MS" w:hAnsi="Roma Neue" w:cs="Arial"/>
                <w:sz w:val="20"/>
                <w:szCs w:val="20"/>
              </w:rPr>
              <w:t>D.lgs.</w:t>
            </w:r>
            <w:r w:rsidR="00104886" w:rsidRPr="00D62E19">
              <w:rPr>
                <w:rFonts w:ascii="Roma Neue" w:eastAsia="Arial Unicode MS" w:hAnsi="Roma Neue" w:cs="Arial"/>
                <w:sz w:val="20"/>
                <w:szCs w:val="20"/>
              </w:rPr>
              <w:t xml:space="preserve"> n. 36/2023 e s.m.i.;</w:t>
            </w:r>
          </w:p>
          <w:p w14:paraId="7EE63885" w14:textId="003090F3" w:rsidR="00104886" w:rsidRPr="00D62E19" w:rsidRDefault="007562A5" w:rsidP="007562A5">
            <w:pPr>
              <w:spacing w:after="0" w:line="360" w:lineRule="auto"/>
              <w:ind w:left="517" w:hanging="353"/>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 xml:space="preserve">Consorzio tra società cooperative di produzione e lavoro ai sensi dell’art. 65, comma 2, lett. b), </w:t>
            </w:r>
            <w:r w:rsidR="007E5E02" w:rsidRPr="00D62E19">
              <w:rPr>
                <w:rFonts w:ascii="Roma Neue" w:eastAsia="Arial Unicode MS" w:hAnsi="Roma Neue" w:cs="Arial"/>
                <w:sz w:val="20"/>
                <w:szCs w:val="20"/>
              </w:rPr>
              <w:t>D.lgs.</w:t>
            </w:r>
            <w:r w:rsidR="00104886" w:rsidRPr="00D62E19">
              <w:rPr>
                <w:rFonts w:ascii="Roma Neue" w:eastAsia="Arial Unicode MS" w:hAnsi="Roma Neue" w:cs="Arial"/>
                <w:sz w:val="20"/>
                <w:szCs w:val="20"/>
              </w:rPr>
              <w:t xml:space="preserve"> n. 36/2023 e s.m.i.</w:t>
            </w:r>
          </w:p>
          <w:p w14:paraId="6113332F" w14:textId="4709C777" w:rsidR="00104886" w:rsidRPr="00D62E19" w:rsidRDefault="007562A5" w:rsidP="007562A5">
            <w:pPr>
              <w:spacing w:after="0" w:line="360" w:lineRule="auto"/>
              <w:ind w:left="517" w:hanging="353"/>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 xml:space="preserve">Consorzio tra imprese artigiane di cui alla legge 8 agosto 1985, n. 443, ai sensi dell’art. 65, comma 2, lett. c), </w:t>
            </w:r>
            <w:r w:rsidR="007E5E02" w:rsidRPr="00D62E19">
              <w:rPr>
                <w:rFonts w:ascii="Roma Neue" w:eastAsia="Arial Unicode MS" w:hAnsi="Roma Neue" w:cs="Arial"/>
                <w:sz w:val="20"/>
                <w:szCs w:val="20"/>
              </w:rPr>
              <w:t>D.lgs.</w:t>
            </w:r>
            <w:r w:rsidR="00104886" w:rsidRPr="00D62E19">
              <w:rPr>
                <w:rFonts w:ascii="Roma Neue" w:eastAsia="Arial Unicode MS" w:hAnsi="Roma Neue" w:cs="Arial"/>
                <w:sz w:val="20"/>
                <w:szCs w:val="20"/>
              </w:rPr>
              <w:t xml:space="preserve"> n. 36/2023 e s.m.i.;</w:t>
            </w:r>
          </w:p>
          <w:p w14:paraId="389F8F6E" w14:textId="2ED9BDA8" w:rsidR="00104886" w:rsidRPr="00D62E19" w:rsidRDefault="00104886" w:rsidP="002C1D27">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 xml:space="preserve">Le imprese per le quali il Consorzio di cui alla lettera b) o alla lettera c) dell’art. 65, comma 2, del </w:t>
            </w:r>
            <w:r w:rsidR="007E5E02" w:rsidRPr="00D62E19">
              <w:rPr>
                <w:rFonts w:ascii="Roma Neue" w:eastAsia="Arial Unicode MS" w:hAnsi="Roma Neue" w:cs="Arial"/>
                <w:sz w:val="20"/>
                <w:szCs w:val="20"/>
              </w:rPr>
              <w:t>D.lgs.</w:t>
            </w:r>
            <w:r w:rsidRPr="00D62E19">
              <w:rPr>
                <w:rFonts w:ascii="Roma Neue" w:eastAsia="Arial Unicode MS" w:hAnsi="Roma Neue" w:cs="Arial"/>
                <w:sz w:val="20"/>
                <w:szCs w:val="20"/>
              </w:rPr>
              <w:t xml:space="preserve"> n. 36/2023 e s.m.i. partecipa sono le </w:t>
            </w:r>
            <w:r w:rsidR="002C1D27" w:rsidRPr="00D62E19">
              <w:rPr>
                <w:rFonts w:ascii="Roma Neue" w:eastAsia="Arial Unicode MS" w:hAnsi="Roma Neue" w:cs="Arial"/>
                <w:sz w:val="20"/>
                <w:szCs w:val="20"/>
              </w:rPr>
              <w:t>seguenti</w:t>
            </w:r>
            <w:r w:rsidR="002C1D27" w:rsidRPr="002C1D27">
              <w:rPr>
                <w:rFonts w:ascii="Roma Neue" w:eastAsia="Arial Unicode MS" w:hAnsi="Roma Neue" w:cs="Arial"/>
                <w:sz w:val="20"/>
                <w:szCs w:val="20"/>
                <w:vertAlign w:val="superscript"/>
              </w:rPr>
              <w:footnoteReference w:id="1"/>
            </w:r>
            <w:r w:rsidR="002C1D27" w:rsidRPr="002C1D27">
              <w:rPr>
                <w:rFonts w:ascii="Roma Neue" w:eastAsia="Arial Unicode MS" w:hAnsi="Roma Neue" w:cs="Arial"/>
                <w:sz w:val="20"/>
                <w:szCs w:val="20"/>
              </w:rPr>
              <w:t xml:space="preserve"> </w:t>
            </w:r>
          </w:p>
          <w:p w14:paraId="5C4E4461" w14:textId="0F1B427E" w:rsidR="00104886" w:rsidRPr="00A414CB"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1)</w:t>
            </w:r>
            <w:r w:rsidR="007562A5" w:rsidRPr="00FD4CEB">
              <w:rPr>
                <w:rFonts w:ascii="Roma Neue" w:hAnsi="Roma Neue" w:cs="Arial"/>
              </w:rPr>
              <w:t xml:space="preserve"> </w:t>
            </w:r>
            <w:r w:rsidR="007562A5">
              <w:rPr>
                <w:rFonts w:ascii="Roma Neue" w:hAnsi="Roma Neue" w:cs="Arial"/>
              </w:rPr>
              <w:t xml:space="preserve"> </w:t>
            </w:r>
            <w:r w:rsidR="007562A5" w:rsidRPr="00A414CB">
              <w:rPr>
                <w:rFonts w:ascii="Roma Neue" w:hAnsi="Roma Neue" w:cs="Arial"/>
                <w:sz w:val="20"/>
                <w:szCs w:val="20"/>
              </w:rPr>
              <w:fldChar w:fldCharType="begin">
                <w:ffData>
                  <w:name w:val="Testo47"/>
                  <w:enabled/>
                  <w:calcOnExit w:val="0"/>
                  <w:textInput/>
                </w:ffData>
              </w:fldChar>
            </w:r>
            <w:r w:rsidR="007562A5" w:rsidRPr="00A414CB">
              <w:rPr>
                <w:rFonts w:ascii="Roma Neue" w:hAnsi="Roma Neue" w:cs="Arial"/>
                <w:sz w:val="20"/>
                <w:szCs w:val="20"/>
              </w:rPr>
              <w:instrText xml:space="preserve"> FORMTEXT </w:instrText>
            </w:r>
            <w:r w:rsidR="007562A5" w:rsidRPr="00A414CB">
              <w:rPr>
                <w:rFonts w:ascii="Roma Neue" w:hAnsi="Roma Neue" w:cs="Arial"/>
                <w:sz w:val="20"/>
                <w:szCs w:val="20"/>
              </w:rPr>
            </w:r>
            <w:r w:rsidR="007562A5" w:rsidRPr="00A414CB">
              <w:rPr>
                <w:rFonts w:ascii="Roma Neue" w:hAnsi="Roma Neue" w:cs="Arial"/>
                <w:sz w:val="20"/>
                <w:szCs w:val="20"/>
              </w:rPr>
              <w:fldChar w:fldCharType="separate"/>
            </w:r>
            <w:r w:rsidR="007562A5" w:rsidRPr="00A414CB">
              <w:rPr>
                <w:rFonts w:ascii="Roma Neue" w:hAnsi="Roma Neue" w:cs="Arial"/>
                <w:sz w:val="20"/>
                <w:szCs w:val="20"/>
              </w:rPr>
              <w:t> </w:t>
            </w:r>
            <w:r w:rsidR="007562A5" w:rsidRPr="00A414CB">
              <w:rPr>
                <w:rFonts w:ascii="Roma Neue" w:hAnsi="Roma Neue" w:cs="Arial"/>
                <w:sz w:val="20"/>
                <w:szCs w:val="20"/>
              </w:rPr>
              <w:t> </w:t>
            </w:r>
            <w:r w:rsidR="007562A5" w:rsidRPr="00A414CB">
              <w:rPr>
                <w:rFonts w:ascii="Roma Neue" w:hAnsi="Roma Neue" w:cs="Arial"/>
                <w:sz w:val="20"/>
                <w:szCs w:val="20"/>
              </w:rPr>
              <w:t> </w:t>
            </w:r>
            <w:r w:rsidR="007562A5" w:rsidRPr="00A414CB">
              <w:rPr>
                <w:rFonts w:ascii="Roma Neue" w:hAnsi="Roma Neue" w:cs="Arial"/>
                <w:sz w:val="20"/>
                <w:szCs w:val="20"/>
              </w:rPr>
              <w:t> </w:t>
            </w:r>
            <w:r w:rsidR="007562A5" w:rsidRPr="00A414CB">
              <w:rPr>
                <w:rFonts w:ascii="Roma Neue" w:hAnsi="Roma Neue" w:cs="Arial"/>
                <w:sz w:val="20"/>
                <w:szCs w:val="20"/>
              </w:rPr>
              <w:t> </w:t>
            </w:r>
            <w:r w:rsidR="007562A5" w:rsidRPr="00A414CB">
              <w:rPr>
                <w:rFonts w:ascii="Roma Neue" w:hAnsi="Roma Neue" w:cs="Arial"/>
                <w:sz w:val="20"/>
                <w:szCs w:val="20"/>
              </w:rPr>
              <w:fldChar w:fldCharType="end"/>
            </w:r>
            <w:r w:rsidR="003C750E" w:rsidRPr="00A414CB">
              <w:rPr>
                <w:rFonts w:ascii="Roma Neue" w:hAnsi="Roma Neue" w:cs="Arial"/>
                <w:sz w:val="20"/>
                <w:szCs w:val="20"/>
              </w:rPr>
              <w:t xml:space="preserve"> </w:t>
            </w:r>
            <w:r w:rsidR="00BE57BC" w:rsidRPr="00A414CB">
              <w:rPr>
                <w:rFonts w:ascii="Roma Neue" w:hAnsi="Roma Neue" w:cs="Arial"/>
                <w:sz w:val="20"/>
                <w:szCs w:val="20"/>
              </w:rPr>
              <w:t>(</w:t>
            </w:r>
            <w:r w:rsidR="00BE57BC" w:rsidRPr="00A414CB">
              <w:rPr>
                <w:rFonts w:ascii="Roma Neue" w:eastAsia="Arial" w:hAnsi="Roma Neue" w:cs="Arial"/>
                <w:i/>
                <w:iCs/>
                <w:sz w:val="20"/>
                <w:szCs w:val="20"/>
              </w:rPr>
              <w:t>Denominazione / Ragione sociale</w:t>
            </w:r>
            <w:r w:rsidR="00BE57BC" w:rsidRPr="00A414CB">
              <w:rPr>
                <w:rFonts w:ascii="Roma Neue" w:eastAsia="Arial" w:hAnsi="Roma Neue" w:cs="Arial"/>
                <w:sz w:val="20"/>
                <w:szCs w:val="20"/>
              </w:rPr>
              <w:t>)</w:t>
            </w:r>
            <w:r w:rsidRPr="00A414CB">
              <w:rPr>
                <w:rFonts w:ascii="Roma Neue" w:eastAsia="Arial Unicode MS" w:hAnsi="Roma Neue" w:cs="Arial"/>
                <w:sz w:val="20"/>
                <w:szCs w:val="20"/>
              </w:rPr>
              <w:t>;</w:t>
            </w:r>
            <w:r w:rsidR="00BE57BC" w:rsidRPr="00A414CB">
              <w:rPr>
                <w:rFonts w:ascii="Roma Neue" w:eastAsia="Arial" w:hAnsi="Roma Neue" w:cs="Arial"/>
                <w:sz w:val="20"/>
                <w:szCs w:val="20"/>
              </w:rPr>
              <w:t xml:space="preserve"> C.F. / P.IVA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p>
          <w:p w14:paraId="41A219C6" w14:textId="15CDB166" w:rsidR="00104886" w:rsidRPr="00A414CB"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A414CB">
              <w:rPr>
                <w:rFonts w:ascii="Roma Neue" w:eastAsia="Arial Unicode MS" w:hAnsi="Roma Neue" w:cs="Arial"/>
                <w:sz w:val="20"/>
                <w:szCs w:val="20"/>
              </w:rPr>
              <w:t>2)</w:t>
            </w:r>
            <w:r w:rsidR="007562A5" w:rsidRPr="00A414CB">
              <w:rPr>
                <w:rFonts w:ascii="Roma Neue" w:hAnsi="Roma Neue" w:cs="Arial"/>
                <w:sz w:val="20"/>
                <w:szCs w:val="20"/>
              </w:rPr>
              <w:t xml:space="preserve">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r w:rsidR="003C750E" w:rsidRPr="00A414CB">
              <w:rPr>
                <w:rFonts w:ascii="Roma Neue" w:hAnsi="Roma Neue" w:cs="Arial"/>
                <w:sz w:val="20"/>
                <w:szCs w:val="20"/>
              </w:rPr>
              <w:t xml:space="preserve"> </w:t>
            </w:r>
            <w:r w:rsidR="00BE57BC" w:rsidRPr="00A414CB">
              <w:rPr>
                <w:rFonts w:ascii="Roma Neue" w:hAnsi="Roma Neue" w:cs="Arial"/>
                <w:sz w:val="20"/>
                <w:szCs w:val="20"/>
              </w:rPr>
              <w:t>(</w:t>
            </w:r>
            <w:r w:rsidR="00BE57BC" w:rsidRPr="00A414CB">
              <w:rPr>
                <w:rFonts w:ascii="Roma Neue" w:eastAsia="Arial" w:hAnsi="Roma Neue" w:cs="Arial"/>
                <w:i/>
                <w:iCs/>
                <w:sz w:val="20"/>
                <w:szCs w:val="20"/>
              </w:rPr>
              <w:t>Denominazione / Ragione sociale</w:t>
            </w:r>
            <w:r w:rsidR="00BE57BC" w:rsidRPr="00A414CB">
              <w:rPr>
                <w:rFonts w:ascii="Roma Neue" w:eastAsia="Arial" w:hAnsi="Roma Neue" w:cs="Arial"/>
                <w:sz w:val="20"/>
                <w:szCs w:val="20"/>
              </w:rPr>
              <w:t>)</w:t>
            </w:r>
            <w:r w:rsidR="00BE57BC" w:rsidRPr="00A414CB">
              <w:rPr>
                <w:rFonts w:ascii="Roma Neue" w:eastAsia="Arial Unicode MS" w:hAnsi="Roma Neue" w:cs="Arial"/>
                <w:sz w:val="20"/>
                <w:szCs w:val="20"/>
              </w:rPr>
              <w:t>;</w:t>
            </w:r>
            <w:r w:rsidR="00BE57BC" w:rsidRPr="00A414CB">
              <w:rPr>
                <w:rFonts w:ascii="Roma Neue" w:eastAsia="Arial" w:hAnsi="Roma Neue" w:cs="Arial"/>
                <w:sz w:val="20"/>
                <w:szCs w:val="20"/>
              </w:rPr>
              <w:t xml:space="preserve"> C.F. / P.IVA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p>
          <w:p w14:paraId="02C3A749" w14:textId="23D29B3D" w:rsidR="00104886" w:rsidRPr="00A414CB"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A414CB">
              <w:rPr>
                <w:rFonts w:ascii="Roma Neue" w:eastAsia="Arial Unicode MS" w:hAnsi="Roma Neue" w:cs="Arial"/>
                <w:sz w:val="20"/>
                <w:szCs w:val="20"/>
              </w:rPr>
              <w:t>3)</w:t>
            </w:r>
            <w:r w:rsidR="007562A5" w:rsidRPr="00A414CB">
              <w:rPr>
                <w:rFonts w:ascii="Roma Neue" w:hAnsi="Roma Neue" w:cs="Arial"/>
                <w:sz w:val="20"/>
                <w:szCs w:val="20"/>
              </w:rPr>
              <w:t xml:space="preserve">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r w:rsidR="003C750E" w:rsidRPr="00A414CB">
              <w:rPr>
                <w:rFonts w:ascii="Roma Neue" w:hAnsi="Roma Neue" w:cs="Arial"/>
                <w:sz w:val="20"/>
                <w:szCs w:val="20"/>
              </w:rPr>
              <w:t xml:space="preserve"> </w:t>
            </w:r>
            <w:r w:rsidR="00BE57BC" w:rsidRPr="00A414CB">
              <w:rPr>
                <w:rFonts w:ascii="Roma Neue" w:hAnsi="Roma Neue" w:cs="Arial"/>
                <w:sz w:val="20"/>
                <w:szCs w:val="20"/>
              </w:rPr>
              <w:t>(</w:t>
            </w:r>
            <w:r w:rsidR="00BE57BC" w:rsidRPr="00A414CB">
              <w:rPr>
                <w:rFonts w:ascii="Roma Neue" w:eastAsia="Arial" w:hAnsi="Roma Neue" w:cs="Arial"/>
                <w:i/>
                <w:iCs/>
                <w:sz w:val="20"/>
                <w:szCs w:val="20"/>
              </w:rPr>
              <w:t>Denominazione / Ragione sociale</w:t>
            </w:r>
            <w:r w:rsidR="00BE57BC" w:rsidRPr="00A414CB">
              <w:rPr>
                <w:rFonts w:ascii="Roma Neue" w:eastAsia="Arial" w:hAnsi="Roma Neue" w:cs="Arial"/>
                <w:sz w:val="20"/>
                <w:szCs w:val="20"/>
              </w:rPr>
              <w:t>)</w:t>
            </w:r>
            <w:r w:rsidR="00BE57BC" w:rsidRPr="00A414CB">
              <w:rPr>
                <w:rFonts w:ascii="Roma Neue" w:eastAsia="Arial Unicode MS" w:hAnsi="Roma Neue" w:cs="Arial"/>
                <w:sz w:val="20"/>
                <w:szCs w:val="20"/>
              </w:rPr>
              <w:t>;</w:t>
            </w:r>
            <w:r w:rsidR="00BE57BC" w:rsidRPr="00A414CB">
              <w:rPr>
                <w:rFonts w:ascii="Roma Neue" w:eastAsia="Arial" w:hAnsi="Roma Neue" w:cs="Arial"/>
                <w:sz w:val="20"/>
                <w:szCs w:val="20"/>
              </w:rPr>
              <w:t xml:space="preserve"> C.F. / P.IVA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p>
          <w:p w14:paraId="0DE20C5B" w14:textId="15675649" w:rsidR="003C750E" w:rsidRPr="002C1D27" w:rsidRDefault="00104886" w:rsidP="002C1D27">
            <w:pPr>
              <w:tabs>
                <w:tab w:val="left" w:pos="6663"/>
              </w:tabs>
              <w:spacing w:line="360" w:lineRule="auto"/>
              <w:ind w:left="517"/>
              <w:contextualSpacing/>
              <w:jc w:val="both"/>
              <w:rPr>
                <w:rFonts w:ascii="Roma Neue" w:hAnsi="Roma Neue" w:cs="Arial"/>
                <w:sz w:val="20"/>
                <w:szCs w:val="20"/>
              </w:rPr>
            </w:pPr>
            <w:r w:rsidRPr="00A414CB">
              <w:rPr>
                <w:rFonts w:ascii="Roma Neue" w:eastAsia="Arial Unicode MS" w:hAnsi="Roma Neue" w:cs="Arial"/>
                <w:sz w:val="20"/>
                <w:szCs w:val="20"/>
              </w:rPr>
              <w:t>4)</w:t>
            </w:r>
            <w:r w:rsidR="007562A5" w:rsidRPr="00A414CB">
              <w:rPr>
                <w:rFonts w:ascii="Roma Neue" w:hAnsi="Roma Neue" w:cs="Arial"/>
                <w:sz w:val="20"/>
                <w:szCs w:val="20"/>
              </w:rPr>
              <w:t xml:space="preserve">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r w:rsidR="003C750E" w:rsidRPr="00A414CB">
              <w:rPr>
                <w:rFonts w:ascii="Roma Neue" w:hAnsi="Roma Neue" w:cs="Arial"/>
                <w:sz w:val="20"/>
                <w:szCs w:val="20"/>
              </w:rPr>
              <w:t xml:space="preserve"> </w:t>
            </w:r>
            <w:r w:rsidR="00BE57BC" w:rsidRPr="00A414CB">
              <w:rPr>
                <w:rFonts w:ascii="Roma Neue" w:hAnsi="Roma Neue" w:cs="Arial"/>
                <w:sz w:val="20"/>
                <w:szCs w:val="20"/>
              </w:rPr>
              <w:t>(</w:t>
            </w:r>
            <w:r w:rsidR="00BE57BC" w:rsidRPr="00A414CB">
              <w:rPr>
                <w:rFonts w:ascii="Roma Neue" w:eastAsia="Arial" w:hAnsi="Roma Neue" w:cs="Arial"/>
                <w:i/>
                <w:iCs/>
                <w:sz w:val="20"/>
                <w:szCs w:val="20"/>
              </w:rPr>
              <w:t>Denominazione / Ragione sociale</w:t>
            </w:r>
            <w:r w:rsidR="00BE57BC" w:rsidRPr="00A414CB">
              <w:rPr>
                <w:rFonts w:ascii="Roma Neue" w:eastAsia="Arial" w:hAnsi="Roma Neue" w:cs="Arial"/>
                <w:sz w:val="20"/>
                <w:szCs w:val="20"/>
              </w:rPr>
              <w:t>)</w:t>
            </w:r>
            <w:r w:rsidR="00BE57BC" w:rsidRPr="00A414CB">
              <w:rPr>
                <w:rFonts w:ascii="Roma Neue" w:eastAsia="Arial Unicode MS" w:hAnsi="Roma Neue" w:cs="Arial"/>
                <w:sz w:val="20"/>
                <w:szCs w:val="20"/>
              </w:rPr>
              <w:t>;</w:t>
            </w:r>
            <w:r w:rsidR="00BE57BC" w:rsidRPr="00A414CB">
              <w:rPr>
                <w:rFonts w:ascii="Roma Neue" w:eastAsia="Arial" w:hAnsi="Roma Neue" w:cs="Arial"/>
                <w:sz w:val="20"/>
                <w:szCs w:val="20"/>
              </w:rPr>
              <w:t xml:space="preserve"> C.F. / P.IVA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p>
          <w:p w14:paraId="28109251" w14:textId="47B6F07E" w:rsidR="00104886" w:rsidRDefault="007562A5" w:rsidP="007562A5">
            <w:pPr>
              <w:spacing w:after="0" w:line="360" w:lineRule="auto"/>
              <w:ind w:left="517" w:hanging="353"/>
              <w:contextualSpacing/>
              <w:jc w:val="both"/>
              <w:rPr>
                <w:rFonts w:ascii="Roma Neue" w:eastAsia="Arial Unicode MS" w:hAnsi="Roma Neue" w:cs="Arial"/>
                <w:sz w:val="20"/>
                <w:szCs w:val="20"/>
              </w:rPr>
            </w:pPr>
            <w:r>
              <w:rPr>
                <w:rFonts w:ascii="Arial" w:hAnsi="Arial" w:cs="Arial"/>
                <w:b/>
              </w:rPr>
              <w:lastRenderedPageBreak/>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 xml:space="preserve">Consorzio stabile ai sensi dell’art. 65, comma 2, lett. d), </w:t>
            </w:r>
            <w:r w:rsidR="007E5E02" w:rsidRPr="00D62E19">
              <w:rPr>
                <w:rFonts w:ascii="Roma Neue" w:eastAsia="Arial Unicode MS" w:hAnsi="Roma Neue" w:cs="Arial"/>
                <w:sz w:val="20"/>
                <w:szCs w:val="20"/>
              </w:rPr>
              <w:t>D.lgs.</w:t>
            </w:r>
            <w:r w:rsidR="00104886" w:rsidRPr="00D62E19">
              <w:rPr>
                <w:rFonts w:ascii="Roma Neue" w:eastAsia="Arial Unicode MS" w:hAnsi="Roma Neue" w:cs="Arial"/>
                <w:sz w:val="20"/>
                <w:szCs w:val="20"/>
              </w:rPr>
              <w:t xml:space="preserve"> n. 36/2023 e s.m.i.</w:t>
            </w:r>
            <w:r w:rsidR="00F4556C">
              <w:rPr>
                <w:rFonts w:ascii="Roma Neue" w:eastAsia="Arial Unicode MS" w:hAnsi="Roma Neue" w:cs="Arial"/>
                <w:sz w:val="20"/>
                <w:szCs w:val="20"/>
              </w:rPr>
              <w:t>, che partecipa:</w:t>
            </w:r>
          </w:p>
          <w:p w14:paraId="071B2CDC" w14:textId="5ABDA1B7" w:rsidR="00F4556C" w:rsidRPr="00F4556C" w:rsidRDefault="00F4556C" w:rsidP="00F4556C">
            <w:pPr>
              <w:numPr>
                <w:ilvl w:val="0"/>
                <w:numId w:val="34"/>
              </w:numPr>
              <w:spacing w:after="0" w:line="360" w:lineRule="auto"/>
              <w:contextualSpacing/>
              <w:jc w:val="both"/>
              <w:rPr>
                <w:rFonts w:ascii="Roma Neue" w:eastAsia="Arial Unicode MS" w:hAnsi="Roma Neue" w:cs="Arial"/>
                <w:sz w:val="20"/>
                <w:szCs w:val="20"/>
              </w:rPr>
            </w:pPr>
            <w:r w:rsidRPr="00F4556C">
              <w:rPr>
                <w:rFonts w:ascii="Roma Neue" w:eastAsia="Arial Unicode MS" w:hAnsi="Roma Neue" w:cs="Arial"/>
                <w:bCs/>
                <w:sz w:val="20"/>
                <w:szCs w:val="20"/>
              </w:rPr>
              <w:fldChar w:fldCharType="begin">
                <w:ffData>
                  <w:name w:val="Controllo6"/>
                  <w:enabled/>
                  <w:calcOnExit w:val="0"/>
                  <w:checkBox>
                    <w:sizeAuto/>
                    <w:default w:val="0"/>
                    <w:checked w:val="0"/>
                  </w:checkBox>
                </w:ffData>
              </w:fldChar>
            </w:r>
            <w:r w:rsidRPr="00F4556C">
              <w:rPr>
                <w:rFonts w:ascii="Roma Neue" w:eastAsia="Arial Unicode MS" w:hAnsi="Roma Neue" w:cs="Arial"/>
                <w:bCs/>
                <w:sz w:val="20"/>
                <w:szCs w:val="20"/>
              </w:rPr>
              <w:instrText xml:space="preserve"> FORMCHECKBOX </w:instrText>
            </w:r>
            <w:r w:rsidRPr="00F4556C">
              <w:rPr>
                <w:rFonts w:ascii="Roma Neue" w:eastAsia="Arial Unicode MS" w:hAnsi="Roma Neue" w:cs="Arial"/>
                <w:bCs/>
                <w:sz w:val="20"/>
                <w:szCs w:val="20"/>
              </w:rPr>
            </w:r>
            <w:r w:rsidRPr="00F4556C">
              <w:rPr>
                <w:rFonts w:ascii="Roma Neue" w:eastAsia="Arial Unicode MS" w:hAnsi="Roma Neue" w:cs="Arial"/>
                <w:bCs/>
                <w:sz w:val="20"/>
                <w:szCs w:val="20"/>
              </w:rPr>
              <w:fldChar w:fldCharType="separate"/>
            </w:r>
            <w:r w:rsidRPr="00F4556C">
              <w:rPr>
                <w:rFonts w:ascii="Roma Neue" w:eastAsia="Arial Unicode MS" w:hAnsi="Roma Neue" w:cs="Arial"/>
                <w:sz w:val="20"/>
                <w:szCs w:val="20"/>
              </w:rPr>
              <w:fldChar w:fldCharType="end"/>
            </w:r>
            <w:r w:rsidRPr="00F4556C">
              <w:rPr>
                <w:rFonts w:ascii="Roma Neue" w:eastAsia="Arial Unicode MS" w:hAnsi="Roma Neue" w:cs="Arial"/>
                <w:bCs/>
                <w:sz w:val="20"/>
                <w:szCs w:val="20"/>
              </w:rPr>
              <w:t xml:space="preserve"> </w:t>
            </w:r>
            <w:r w:rsidRPr="00F4556C">
              <w:rPr>
                <w:rFonts w:ascii="Roma Neue" w:eastAsia="Arial Unicode MS" w:hAnsi="Roma Neue" w:cs="Arial"/>
                <w:sz w:val="20"/>
                <w:szCs w:val="20"/>
              </w:rPr>
              <w:t>in proprio</w:t>
            </w:r>
            <w:r w:rsidR="00292722">
              <w:rPr>
                <w:rFonts w:ascii="Roma Neue" w:eastAsia="Arial Unicode MS" w:hAnsi="Roma Neue" w:cs="Arial"/>
                <w:sz w:val="20"/>
                <w:szCs w:val="20"/>
              </w:rPr>
              <w:t>;</w:t>
            </w:r>
          </w:p>
          <w:p w14:paraId="6C79D2B0" w14:textId="77777777" w:rsidR="00F4556C" w:rsidRPr="00F4556C" w:rsidRDefault="00F4556C" w:rsidP="00F4556C">
            <w:pPr>
              <w:numPr>
                <w:ilvl w:val="0"/>
                <w:numId w:val="34"/>
              </w:numPr>
              <w:spacing w:after="0" w:line="360" w:lineRule="auto"/>
              <w:contextualSpacing/>
              <w:jc w:val="both"/>
              <w:rPr>
                <w:rFonts w:ascii="Roma Neue" w:eastAsia="Arial Unicode MS" w:hAnsi="Roma Neue" w:cs="Arial"/>
                <w:sz w:val="20"/>
                <w:szCs w:val="20"/>
              </w:rPr>
            </w:pPr>
            <w:r w:rsidRPr="00F4556C">
              <w:rPr>
                <w:rFonts w:ascii="Roma Neue" w:eastAsia="Arial Unicode MS" w:hAnsi="Roma Neue" w:cs="Arial"/>
                <w:bCs/>
                <w:sz w:val="20"/>
                <w:szCs w:val="20"/>
              </w:rPr>
              <w:fldChar w:fldCharType="begin">
                <w:ffData>
                  <w:name w:val="Controllo6"/>
                  <w:enabled/>
                  <w:calcOnExit w:val="0"/>
                  <w:checkBox>
                    <w:sizeAuto/>
                    <w:default w:val="0"/>
                    <w:checked w:val="0"/>
                  </w:checkBox>
                </w:ffData>
              </w:fldChar>
            </w:r>
            <w:r w:rsidRPr="00F4556C">
              <w:rPr>
                <w:rFonts w:ascii="Roma Neue" w:eastAsia="Arial Unicode MS" w:hAnsi="Roma Neue" w:cs="Arial"/>
                <w:bCs/>
                <w:sz w:val="20"/>
                <w:szCs w:val="20"/>
              </w:rPr>
              <w:instrText xml:space="preserve"> FORMCHECKBOX </w:instrText>
            </w:r>
            <w:r w:rsidRPr="00F4556C">
              <w:rPr>
                <w:rFonts w:ascii="Roma Neue" w:eastAsia="Arial Unicode MS" w:hAnsi="Roma Neue" w:cs="Arial"/>
                <w:bCs/>
                <w:sz w:val="20"/>
                <w:szCs w:val="20"/>
              </w:rPr>
            </w:r>
            <w:r w:rsidRPr="00F4556C">
              <w:rPr>
                <w:rFonts w:ascii="Roma Neue" w:eastAsia="Arial Unicode MS" w:hAnsi="Roma Neue" w:cs="Arial"/>
                <w:bCs/>
                <w:sz w:val="20"/>
                <w:szCs w:val="20"/>
              </w:rPr>
              <w:fldChar w:fldCharType="separate"/>
            </w:r>
            <w:r w:rsidRPr="00F4556C">
              <w:rPr>
                <w:rFonts w:ascii="Roma Neue" w:eastAsia="Arial Unicode MS" w:hAnsi="Roma Neue" w:cs="Arial"/>
                <w:sz w:val="20"/>
                <w:szCs w:val="20"/>
              </w:rPr>
              <w:fldChar w:fldCharType="end"/>
            </w:r>
            <w:r w:rsidRPr="00F4556C">
              <w:rPr>
                <w:rFonts w:ascii="Roma Neue" w:eastAsia="Arial Unicode MS" w:hAnsi="Roma Neue" w:cs="Arial"/>
                <w:bCs/>
                <w:sz w:val="20"/>
                <w:szCs w:val="20"/>
              </w:rPr>
              <w:t xml:space="preserve"> tramite la/e seguente/i consorziata/e esecutrice/i designata/e;</w:t>
            </w:r>
          </w:p>
          <w:p w14:paraId="3BBB50A6" w14:textId="44792D87" w:rsidR="00F4556C" w:rsidRPr="00F4556C" w:rsidRDefault="00F4556C" w:rsidP="00F4556C">
            <w:pPr>
              <w:numPr>
                <w:ilvl w:val="0"/>
                <w:numId w:val="34"/>
              </w:numPr>
              <w:spacing w:after="0" w:line="360" w:lineRule="auto"/>
              <w:contextualSpacing/>
              <w:jc w:val="both"/>
              <w:rPr>
                <w:rFonts w:ascii="Roma Neue" w:eastAsia="Arial Unicode MS" w:hAnsi="Roma Neue" w:cs="Arial"/>
                <w:sz w:val="20"/>
                <w:szCs w:val="20"/>
              </w:rPr>
            </w:pPr>
            <w:r w:rsidRPr="00F4556C">
              <w:rPr>
                <w:rFonts w:ascii="Roma Neue" w:eastAsia="Arial Unicode MS" w:hAnsi="Roma Neue" w:cs="Arial"/>
                <w:bCs/>
                <w:sz w:val="20"/>
                <w:szCs w:val="20"/>
              </w:rPr>
              <w:fldChar w:fldCharType="begin">
                <w:ffData>
                  <w:name w:val="Controllo6"/>
                  <w:enabled/>
                  <w:calcOnExit w:val="0"/>
                  <w:checkBox>
                    <w:sizeAuto/>
                    <w:default w:val="0"/>
                    <w:checked w:val="0"/>
                  </w:checkBox>
                </w:ffData>
              </w:fldChar>
            </w:r>
            <w:r w:rsidRPr="00F4556C">
              <w:rPr>
                <w:rFonts w:ascii="Roma Neue" w:eastAsia="Arial Unicode MS" w:hAnsi="Roma Neue" w:cs="Arial"/>
                <w:bCs/>
                <w:sz w:val="20"/>
                <w:szCs w:val="20"/>
              </w:rPr>
              <w:instrText xml:space="preserve"> FORMCHECKBOX </w:instrText>
            </w:r>
            <w:r w:rsidRPr="00F4556C">
              <w:rPr>
                <w:rFonts w:ascii="Roma Neue" w:eastAsia="Arial Unicode MS" w:hAnsi="Roma Neue" w:cs="Arial"/>
                <w:bCs/>
                <w:sz w:val="20"/>
                <w:szCs w:val="20"/>
              </w:rPr>
            </w:r>
            <w:r w:rsidRPr="00F4556C">
              <w:rPr>
                <w:rFonts w:ascii="Roma Neue" w:eastAsia="Arial Unicode MS" w:hAnsi="Roma Neue" w:cs="Arial"/>
                <w:bCs/>
                <w:sz w:val="20"/>
                <w:szCs w:val="20"/>
              </w:rPr>
              <w:fldChar w:fldCharType="separate"/>
            </w:r>
            <w:r w:rsidRPr="00F4556C">
              <w:rPr>
                <w:rFonts w:ascii="Roma Neue" w:eastAsia="Arial Unicode MS" w:hAnsi="Roma Neue" w:cs="Arial"/>
                <w:sz w:val="20"/>
                <w:szCs w:val="20"/>
              </w:rPr>
              <w:fldChar w:fldCharType="end"/>
            </w:r>
            <w:r w:rsidRPr="00F4556C">
              <w:rPr>
                <w:rFonts w:ascii="Roma Neue" w:eastAsia="Arial Unicode MS" w:hAnsi="Roma Neue" w:cs="Arial"/>
                <w:bCs/>
                <w:sz w:val="20"/>
                <w:szCs w:val="20"/>
              </w:rPr>
              <w:t xml:space="preserve"> in forma mista, parte in proprio e parte tramite la/e</w:t>
            </w:r>
            <w:r w:rsidR="00292722" w:rsidRPr="00292722">
              <w:rPr>
                <w:rFonts w:ascii="Roma Neue" w:eastAsia="Arial Unicode MS" w:hAnsi="Roma Neue" w:cs="Arial"/>
                <w:bCs/>
                <w:sz w:val="20"/>
                <w:szCs w:val="20"/>
              </w:rPr>
              <w:t xml:space="preserve"> seguente/i</w:t>
            </w:r>
            <w:r w:rsidRPr="00F4556C">
              <w:rPr>
                <w:rFonts w:ascii="Roma Neue" w:eastAsia="Arial Unicode MS" w:hAnsi="Roma Neue" w:cs="Arial"/>
                <w:bCs/>
                <w:sz w:val="20"/>
                <w:szCs w:val="20"/>
              </w:rPr>
              <w:t xml:space="preserve"> consorziata/e</w:t>
            </w:r>
            <w:r>
              <w:rPr>
                <w:rFonts w:ascii="Roma Neue" w:eastAsia="Arial Unicode MS" w:hAnsi="Roma Neue" w:cs="Arial"/>
                <w:bCs/>
                <w:sz w:val="20"/>
                <w:szCs w:val="20"/>
              </w:rPr>
              <w:t>:</w:t>
            </w:r>
          </w:p>
          <w:p w14:paraId="3FFFC31F" w14:textId="1C185183" w:rsidR="00F4556C" w:rsidRPr="00F4556C" w:rsidRDefault="00F4556C" w:rsidP="00F4556C">
            <w:pPr>
              <w:spacing w:after="0" w:line="360" w:lineRule="auto"/>
              <w:ind w:left="517" w:hanging="353"/>
              <w:contextualSpacing/>
              <w:jc w:val="both"/>
              <w:rPr>
                <w:rFonts w:ascii="Roma Neue" w:eastAsia="Arial Unicode MS" w:hAnsi="Roma Neue" w:cs="Arial"/>
                <w:i/>
                <w:iCs/>
                <w:sz w:val="20"/>
                <w:szCs w:val="20"/>
              </w:rPr>
            </w:pPr>
            <w:r>
              <w:rPr>
                <w:rFonts w:ascii="Roma Neue" w:eastAsia="Arial Unicode MS" w:hAnsi="Roma Neue" w:cs="Arial"/>
                <w:sz w:val="20"/>
                <w:szCs w:val="20"/>
              </w:rPr>
              <w:t xml:space="preserve">      </w:t>
            </w:r>
            <w:r w:rsidRPr="00F4556C">
              <w:rPr>
                <w:rFonts w:ascii="Roma Neue" w:eastAsia="Arial Unicode MS" w:hAnsi="Roma Neue" w:cs="Arial"/>
                <w:sz w:val="20"/>
                <w:szCs w:val="20"/>
              </w:rPr>
              <w:t>così come di seguito indicato</w:t>
            </w:r>
            <w:r w:rsidRPr="00F4556C">
              <w:rPr>
                <w:rFonts w:ascii="Roma Neue" w:eastAsia="Arial Unicode MS" w:hAnsi="Roma Neue" w:cs="Arial"/>
                <w:i/>
                <w:iCs/>
                <w:sz w:val="20"/>
                <w:szCs w:val="20"/>
              </w:rPr>
              <w:t xml:space="preserve"> </w:t>
            </w:r>
            <w:r>
              <w:rPr>
                <w:rFonts w:ascii="Roma Neue" w:eastAsia="Arial Unicode MS" w:hAnsi="Roma Neue" w:cs="Arial"/>
                <w:i/>
                <w:iCs/>
                <w:sz w:val="20"/>
                <w:szCs w:val="20"/>
              </w:rPr>
              <w:t>[</w:t>
            </w:r>
            <w:r w:rsidRPr="007F6216">
              <w:rPr>
                <w:rFonts w:ascii="Roma Neue" w:eastAsia="Arial Unicode MS" w:hAnsi="Roma Neue" w:cs="Arial"/>
                <w:b/>
                <w:bCs/>
                <w:i/>
                <w:iCs/>
                <w:sz w:val="20"/>
                <w:szCs w:val="20"/>
              </w:rPr>
              <w:t>compilare solo nelle ipotesi b) e c</w:t>
            </w:r>
            <w:r w:rsidRPr="00F4556C">
              <w:rPr>
                <w:rFonts w:ascii="Roma Neue" w:eastAsia="Arial Unicode MS" w:hAnsi="Roma Neue" w:cs="Arial"/>
                <w:i/>
                <w:iCs/>
                <w:sz w:val="20"/>
                <w:szCs w:val="20"/>
              </w:rPr>
              <w:t>)</w:t>
            </w:r>
            <w:r>
              <w:rPr>
                <w:rFonts w:ascii="Roma Neue" w:eastAsia="Arial Unicode MS" w:hAnsi="Roma Neue" w:cs="Arial"/>
                <w:i/>
                <w:iCs/>
                <w:sz w:val="20"/>
                <w:szCs w:val="20"/>
              </w:rPr>
              <w:t>]</w:t>
            </w:r>
            <w:r w:rsidR="007F6216" w:rsidRPr="002C1D27">
              <w:rPr>
                <w:rFonts w:ascii="Roma Neue" w:eastAsia="Arial Unicode MS" w:hAnsi="Roma Neue" w:cs="Arial"/>
                <w:sz w:val="20"/>
                <w:szCs w:val="20"/>
                <w:vertAlign w:val="superscript"/>
              </w:rPr>
              <w:t xml:space="preserve"> </w:t>
            </w:r>
            <w:r w:rsidR="007F6216" w:rsidRPr="00A74CE5">
              <w:rPr>
                <w:rFonts w:ascii="Roma Neue" w:eastAsia="Arial Unicode MS" w:hAnsi="Roma Neue" w:cs="Arial"/>
                <w:b/>
                <w:bCs/>
                <w:sz w:val="20"/>
                <w:szCs w:val="20"/>
                <w:vertAlign w:val="superscript"/>
              </w:rPr>
              <w:footnoteReference w:id="2"/>
            </w:r>
            <w:r w:rsidR="007F6216">
              <w:rPr>
                <w:rFonts w:ascii="Roma Neue" w:eastAsia="Arial Unicode MS" w:hAnsi="Roma Neue" w:cs="Arial"/>
                <w:i/>
                <w:iCs/>
                <w:sz w:val="20"/>
                <w:szCs w:val="20"/>
              </w:rPr>
              <w:t>:</w:t>
            </w:r>
          </w:p>
          <w:p w14:paraId="295788F6" w14:textId="74E3F4BC" w:rsidR="00F4556C" w:rsidRPr="00A414CB" w:rsidRDefault="00F4556C" w:rsidP="00F4556C">
            <w:pPr>
              <w:tabs>
                <w:tab w:val="left" w:pos="6663"/>
              </w:tabs>
              <w:spacing w:line="360" w:lineRule="auto"/>
              <w:ind w:left="517"/>
              <w:contextualSpacing/>
              <w:jc w:val="both"/>
              <w:rPr>
                <w:rFonts w:ascii="Roma Neue" w:eastAsia="Arial Unicode MS" w:hAnsi="Roma Neue" w:cs="Arial"/>
                <w:sz w:val="20"/>
                <w:szCs w:val="20"/>
              </w:rPr>
            </w:pPr>
            <w:r>
              <w:rPr>
                <w:rFonts w:ascii="Roma Neue" w:eastAsia="Arial Unicode MS" w:hAnsi="Roma Neue" w:cs="Arial"/>
                <w:sz w:val="20"/>
                <w:szCs w:val="20"/>
              </w:rPr>
              <w:t>1</w:t>
            </w:r>
            <w:r w:rsidRPr="00D62E19">
              <w:rPr>
                <w:rFonts w:ascii="Roma Neue" w:eastAsia="Arial Unicode MS" w:hAnsi="Roma Neue" w:cs="Arial"/>
                <w:sz w:val="20"/>
                <w:szCs w:val="20"/>
              </w:rPr>
              <w:t>)</w:t>
            </w:r>
            <w:r>
              <w:rPr>
                <w:rFonts w:ascii="Roma Neue" w:eastAsia="Arial Unicode MS" w:hAnsi="Roma Neue" w:cs="Arial"/>
                <w:sz w:val="20"/>
                <w:szCs w:val="20"/>
              </w:rPr>
              <w:t xml:space="preserve"> </w:t>
            </w:r>
            <w:r>
              <w:rPr>
                <w:rFonts w:ascii="Roma Neue" w:hAnsi="Roma Neue" w:cs="Arial"/>
              </w:rPr>
              <w:t xml:space="preserve"> </w:t>
            </w:r>
            <w:r w:rsidRPr="00A414CB">
              <w:rPr>
                <w:rFonts w:ascii="Roma Neue" w:hAnsi="Roma Neue" w:cs="Arial"/>
                <w:sz w:val="20"/>
                <w:szCs w:val="20"/>
              </w:rPr>
              <w:fldChar w:fldCharType="begin">
                <w:ffData>
                  <w:name w:val="Testo47"/>
                  <w:enabled/>
                  <w:calcOnExit w:val="0"/>
                  <w:textInput/>
                </w:ffData>
              </w:fldChar>
            </w:r>
            <w:r w:rsidRPr="00A414CB">
              <w:rPr>
                <w:rFonts w:ascii="Roma Neue" w:hAnsi="Roma Neue" w:cs="Arial"/>
                <w:sz w:val="20"/>
                <w:szCs w:val="20"/>
              </w:rPr>
              <w:instrText xml:space="preserve"> FORMTEXT </w:instrText>
            </w:r>
            <w:r w:rsidRPr="00A414CB">
              <w:rPr>
                <w:rFonts w:ascii="Roma Neue" w:hAnsi="Roma Neue" w:cs="Arial"/>
                <w:sz w:val="20"/>
                <w:szCs w:val="20"/>
              </w:rPr>
            </w:r>
            <w:r w:rsidRPr="00A414CB">
              <w:rPr>
                <w:rFonts w:ascii="Roma Neue" w:hAnsi="Roma Neue" w:cs="Arial"/>
                <w:sz w:val="20"/>
                <w:szCs w:val="20"/>
              </w:rPr>
              <w:fldChar w:fldCharType="separate"/>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fldChar w:fldCharType="end"/>
            </w:r>
            <w:r w:rsidRPr="00A414CB">
              <w:rPr>
                <w:rFonts w:ascii="Roma Neue" w:hAnsi="Roma Neue" w:cs="Arial"/>
                <w:sz w:val="20"/>
                <w:szCs w:val="20"/>
              </w:rPr>
              <w:t xml:space="preserve"> (</w:t>
            </w:r>
            <w:r w:rsidRPr="00F4556C">
              <w:rPr>
                <w:rFonts w:ascii="Roma Neue" w:eastAsia="Arial" w:hAnsi="Roma Neue" w:cs="Arial"/>
                <w:i/>
                <w:iCs/>
                <w:sz w:val="16"/>
                <w:szCs w:val="16"/>
              </w:rPr>
              <w:t>Denominazione / Ragione sociale</w:t>
            </w:r>
            <w:r w:rsidRPr="00A414CB">
              <w:rPr>
                <w:rFonts w:ascii="Roma Neue" w:eastAsia="Arial" w:hAnsi="Roma Neue" w:cs="Arial"/>
                <w:sz w:val="20"/>
                <w:szCs w:val="20"/>
              </w:rPr>
              <w:t>)</w:t>
            </w:r>
            <w:r w:rsidRPr="00A414CB">
              <w:rPr>
                <w:rFonts w:ascii="Roma Neue" w:eastAsia="Arial Unicode MS" w:hAnsi="Roma Neue" w:cs="Arial"/>
                <w:sz w:val="20"/>
                <w:szCs w:val="20"/>
              </w:rPr>
              <w:t>;</w:t>
            </w:r>
            <w:r w:rsidRPr="00A414CB">
              <w:rPr>
                <w:rFonts w:ascii="Roma Neue" w:eastAsia="Arial" w:hAnsi="Roma Neue" w:cs="Arial"/>
                <w:sz w:val="20"/>
                <w:szCs w:val="20"/>
              </w:rPr>
              <w:t xml:space="preserve"> </w:t>
            </w:r>
            <w:r w:rsidRPr="00F4556C">
              <w:rPr>
                <w:rFonts w:ascii="Roma Neue" w:eastAsia="Arial" w:hAnsi="Roma Neue" w:cs="Arial"/>
                <w:sz w:val="16"/>
                <w:szCs w:val="16"/>
              </w:rPr>
              <w:t>C.F. / P.IVA</w:t>
            </w:r>
            <w:r w:rsidRPr="00A414CB">
              <w:rPr>
                <w:rFonts w:ascii="Roma Neue" w:eastAsia="Arial" w:hAnsi="Roma Neue" w:cs="Arial"/>
                <w:sz w:val="20"/>
                <w:szCs w:val="20"/>
              </w:rPr>
              <w:t xml:space="preserve"> </w:t>
            </w:r>
            <w:r w:rsidRPr="00A414CB">
              <w:rPr>
                <w:rFonts w:ascii="Roma Neue" w:hAnsi="Roma Neue" w:cs="Arial"/>
                <w:sz w:val="20"/>
                <w:szCs w:val="20"/>
              </w:rPr>
              <w:fldChar w:fldCharType="begin">
                <w:ffData>
                  <w:name w:val="Testo47"/>
                  <w:enabled/>
                  <w:calcOnExit w:val="0"/>
                  <w:textInput/>
                </w:ffData>
              </w:fldChar>
            </w:r>
            <w:r w:rsidRPr="00A414CB">
              <w:rPr>
                <w:rFonts w:ascii="Roma Neue" w:hAnsi="Roma Neue" w:cs="Arial"/>
                <w:sz w:val="20"/>
                <w:szCs w:val="20"/>
              </w:rPr>
              <w:instrText xml:space="preserve"> FORMTEXT </w:instrText>
            </w:r>
            <w:r w:rsidRPr="00A414CB">
              <w:rPr>
                <w:rFonts w:ascii="Roma Neue" w:hAnsi="Roma Neue" w:cs="Arial"/>
                <w:sz w:val="20"/>
                <w:szCs w:val="20"/>
              </w:rPr>
            </w:r>
            <w:r w:rsidRPr="00A414CB">
              <w:rPr>
                <w:rFonts w:ascii="Roma Neue" w:hAnsi="Roma Neue" w:cs="Arial"/>
                <w:sz w:val="20"/>
                <w:szCs w:val="20"/>
              </w:rPr>
              <w:fldChar w:fldCharType="separate"/>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fldChar w:fldCharType="end"/>
            </w:r>
            <w:r w:rsidRPr="00A414CB">
              <w:rPr>
                <w:rFonts w:ascii="Roma Neue" w:eastAsia="Arial Unicode MS" w:hAnsi="Roma Neue" w:cs="Arial"/>
                <w:sz w:val="20"/>
                <w:szCs w:val="20"/>
              </w:rPr>
              <w:t>;</w:t>
            </w:r>
            <w:r w:rsidRPr="00F4556C">
              <w:rPr>
                <w:rFonts w:ascii="Roma Neue" w:eastAsia="Arial" w:hAnsi="Roma Neue" w:cs="Arial"/>
                <w:i/>
                <w:iCs/>
                <w:sz w:val="16"/>
                <w:szCs w:val="16"/>
              </w:rPr>
              <w:t xml:space="preserve">Categoria </w:t>
            </w:r>
            <w:r w:rsidR="007F5EA4">
              <w:rPr>
                <w:rFonts w:ascii="Roma Neue" w:eastAsia="Arial" w:hAnsi="Roma Neue" w:cs="Arial"/>
                <w:i/>
                <w:iCs/>
                <w:sz w:val="16"/>
                <w:szCs w:val="16"/>
              </w:rPr>
              <w:t xml:space="preserve">SOA </w:t>
            </w:r>
            <w:r w:rsidRPr="00F4556C">
              <w:rPr>
                <w:rFonts w:ascii="Roma Neue" w:hAnsi="Roma Neue" w:cs="Arial"/>
                <w:sz w:val="16"/>
                <w:szCs w:val="16"/>
              </w:rPr>
              <w:fldChar w:fldCharType="begin">
                <w:ffData>
                  <w:name w:val="Testo47"/>
                  <w:enabled/>
                  <w:calcOnExit w:val="0"/>
                  <w:textInput/>
                </w:ffData>
              </w:fldChar>
            </w:r>
            <w:r w:rsidRPr="00F4556C">
              <w:rPr>
                <w:rFonts w:ascii="Roma Neue" w:hAnsi="Roma Neue" w:cs="Arial"/>
                <w:sz w:val="16"/>
                <w:szCs w:val="16"/>
              </w:rPr>
              <w:instrText xml:space="preserve"> FORMTEXT </w:instrText>
            </w:r>
            <w:r w:rsidRPr="00F4556C">
              <w:rPr>
                <w:rFonts w:ascii="Roma Neue" w:hAnsi="Roma Neue" w:cs="Arial"/>
                <w:sz w:val="16"/>
                <w:szCs w:val="16"/>
              </w:rPr>
            </w:r>
            <w:r w:rsidRPr="00F4556C">
              <w:rPr>
                <w:rFonts w:ascii="Roma Neue" w:hAnsi="Roma Neue" w:cs="Arial"/>
                <w:sz w:val="16"/>
                <w:szCs w:val="16"/>
              </w:rPr>
              <w:fldChar w:fldCharType="separate"/>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fldChar w:fldCharType="end"/>
            </w:r>
            <w:r w:rsidRPr="00F4556C">
              <w:rPr>
                <w:rFonts w:ascii="Roma Neue" w:eastAsia="Arial" w:hAnsi="Roma Neue" w:cs="Arial"/>
                <w:i/>
                <w:iCs/>
                <w:sz w:val="16"/>
                <w:szCs w:val="16"/>
              </w:rPr>
              <w:t xml:space="preserve"> quota esecuzione</w:t>
            </w:r>
            <w:r w:rsidR="007F6216">
              <w:rPr>
                <w:rFonts w:ascii="Roma Neue" w:eastAsia="Arial" w:hAnsi="Roma Neue" w:cs="Arial"/>
                <w:i/>
                <w:iCs/>
                <w:sz w:val="16"/>
                <w:szCs w:val="16"/>
              </w:rPr>
              <w:t xml:space="preserve"> %</w:t>
            </w:r>
            <w:r>
              <w:rPr>
                <w:rFonts w:ascii="Roma Neue" w:eastAsia="Arial" w:hAnsi="Roma Neue" w:cs="Arial"/>
                <w:i/>
                <w:iCs/>
                <w:sz w:val="20"/>
                <w:szCs w:val="20"/>
              </w:rPr>
              <w:t xml:space="preserve"> </w:t>
            </w:r>
            <w:r w:rsidRPr="00A414CB">
              <w:rPr>
                <w:rFonts w:ascii="Roma Neue" w:hAnsi="Roma Neue" w:cs="Arial"/>
                <w:sz w:val="20"/>
                <w:szCs w:val="20"/>
              </w:rPr>
              <w:fldChar w:fldCharType="begin">
                <w:ffData>
                  <w:name w:val="Testo47"/>
                  <w:enabled/>
                  <w:calcOnExit w:val="0"/>
                  <w:textInput/>
                </w:ffData>
              </w:fldChar>
            </w:r>
            <w:r w:rsidRPr="00A414CB">
              <w:rPr>
                <w:rFonts w:ascii="Roma Neue" w:hAnsi="Roma Neue" w:cs="Arial"/>
                <w:sz w:val="20"/>
                <w:szCs w:val="20"/>
              </w:rPr>
              <w:instrText xml:space="preserve"> FORMTEXT </w:instrText>
            </w:r>
            <w:r w:rsidRPr="00A414CB">
              <w:rPr>
                <w:rFonts w:ascii="Roma Neue" w:hAnsi="Roma Neue" w:cs="Arial"/>
                <w:sz w:val="20"/>
                <w:szCs w:val="20"/>
              </w:rPr>
            </w:r>
            <w:r w:rsidRPr="00A414CB">
              <w:rPr>
                <w:rFonts w:ascii="Roma Neue" w:hAnsi="Roma Neue" w:cs="Arial"/>
                <w:sz w:val="20"/>
                <w:szCs w:val="20"/>
              </w:rPr>
              <w:fldChar w:fldCharType="separate"/>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fldChar w:fldCharType="end"/>
            </w:r>
          </w:p>
          <w:p w14:paraId="5AD97EC8" w14:textId="5893D9F1" w:rsidR="00F4556C" w:rsidRDefault="00F4556C" w:rsidP="00F4556C">
            <w:pPr>
              <w:tabs>
                <w:tab w:val="left" w:pos="6663"/>
              </w:tabs>
              <w:spacing w:line="360" w:lineRule="auto"/>
              <w:ind w:left="517"/>
              <w:contextualSpacing/>
              <w:jc w:val="both"/>
              <w:rPr>
                <w:rFonts w:ascii="Roma Neue" w:hAnsi="Roma Neue" w:cs="Arial"/>
                <w:sz w:val="20"/>
                <w:szCs w:val="20"/>
              </w:rPr>
            </w:pPr>
            <w:r w:rsidRPr="00A414CB">
              <w:rPr>
                <w:rFonts w:ascii="Roma Neue" w:eastAsia="Arial Unicode MS" w:hAnsi="Roma Neue" w:cs="Arial"/>
                <w:sz w:val="20"/>
                <w:szCs w:val="20"/>
              </w:rPr>
              <w:t>2)</w:t>
            </w:r>
            <w:r w:rsidRPr="00A414CB">
              <w:rPr>
                <w:rFonts w:ascii="Roma Neue" w:hAnsi="Roma Neue" w:cs="Arial"/>
                <w:sz w:val="20"/>
                <w:szCs w:val="20"/>
              </w:rPr>
              <w:t xml:space="preserve"> </w:t>
            </w:r>
            <w:r w:rsidRPr="00A414CB">
              <w:rPr>
                <w:rFonts w:ascii="Roma Neue" w:hAnsi="Roma Neue" w:cs="Arial"/>
                <w:sz w:val="20"/>
                <w:szCs w:val="20"/>
              </w:rPr>
              <w:fldChar w:fldCharType="begin">
                <w:ffData>
                  <w:name w:val="Testo47"/>
                  <w:enabled/>
                  <w:calcOnExit w:val="0"/>
                  <w:textInput/>
                </w:ffData>
              </w:fldChar>
            </w:r>
            <w:r w:rsidRPr="00A414CB">
              <w:rPr>
                <w:rFonts w:ascii="Roma Neue" w:hAnsi="Roma Neue" w:cs="Arial"/>
                <w:sz w:val="20"/>
                <w:szCs w:val="20"/>
              </w:rPr>
              <w:instrText xml:space="preserve"> FORMTEXT </w:instrText>
            </w:r>
            <w:r w:rsidRPr="00A414CB">
              <w:rPr>
                <w:rFonts w:ascii="Roma Neue" w:hAnsi="Roma Neue" w:cs="Arial"/>
                <w:sz w:val="20"/>
                <w:szCs w:val="20"/>
              </w:rPr>
            </w:r>
            <w:r w:rsidRPr="00A414CB">
              <w:rPr>
                <w:rFonts w:ascii="Roma Neue" w:hAnsi="Roma Neue" w:cs="Arial"/>
                <w:sz w:val="20"/>
                <w:szCs w:val="20"/>
              </w:rPr>
              <w:fldChar w:fldCharType="separate"/>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fldChar w:fldCharType="end"/>
            </w:r>
            <w:r w:rsidRPr="00A414CB">
              <w:rPr>
                <w:rFonts w:ascii="Roma Neue" w:hAnsi="Roma Neue" w:cs="Arial"/>
                <w:sz w:val="20"/>
                <w:szCs w:val="20"/>
              </w:rPr>
              <w:t xml:space="preserve"> (</w:t>
            </w:r>
            <w:r w:rsidRPr="00F4556C">
              <w:rPr>
                <w:rFonts w:ascii="Roma Neue" w:eastAsia="Arial" w:hAnsi="Roma Neue" w:cs="Arial"/>
                <w:i/>
                <w:iCs/>
                <w:sz w:val="16"/>
                <w:szCs w:val="16"/>
              </w:rPr>
              <w:t>Denominazione / Ragione sociale</w:t>
            </w:r>
            <w:r w:rsidRPr="00A414CB">
              <w:rPr>
                <w:rFonts w:ascii="Roma Neue" w:eastAsia="Arial" w:hAnsi="Roma Neue" w:cs="Arial"/>
                <w:sz w:val="20"/>
                <w:szCs w:val="20"/>
              </w:rPr>
              <w:t>)</w:t>
            </w:r>
            <w:r w:rsidRPr="00A414CB">
              <w:rPr>
                <w:rFonts w:ascii="Roma Neue" w:eastAsia="Arial Unicode MS" w:hAnsi="Roma Neue" w:cs="Arial"/>
                <w:sz w:val="20"/>
                <w:szCs w:val="20"/>
              </w:rPr>
              <w:t>;</w:t>
            </w:r>
            <w:r w:rsidRPr="00A414CB">
              <w:rPr>
                <w:rFonts w:ascii="Roma Neue" w:eastAsia="Arial" w:hAnsi="Roma Neue" w:cs="Arial"/>
                <w:sz w:val="20"/>
                <w:szCs w:val="20"/>
              </w:rPr>
              <w:t xml:space="preserve"> </w:t>
            </w:r>
            <w:r w:rsidRPr="00F4556C">
              <w:rPr>
                <w:rFonts w:ascii="Roma Neue" w:eastAsia="Arial" w:hAnsi="Roma Neue" w:cs="Arial"/>
                <w:sz w:val="16"/>
                <w:szCs w:val="16"/>
              </w:rPr>
              <w:t>C.F. / P.IVA</w:t>
            </w:r>
            <w:r w:rsidRPr="00A414CB">
              <w:rPr>
                <w:rFonts w:ascii="Roma Neue" w:eastAsia="Arial" w:hAnsi="Roma Neue" w:cs="Arial"/>
                <w:sz w:val="20"/>
                <w:szCs w:val="20"/>
              </w:rPr>
              <w:t xml:space="preserve"> </w:t>
            </w:r>
            <w:r w:rsidRPr="00A414CB">
              <w:rPr>
                <w:rFonts w:ascii="Roma Neue" w:hAnsi="Roma Neue" w:cs="Arial"/>
                <w:sz w:val="20"/>
                <w:szCs w:val="20"/>
              </w:rPr>
              <w:fldChar w:fldCharType="begin">
                <w:ffData>
                  <w:name w:val="Testo47"/>
                  <w:enabled/>
                  <w:calcOnExit w:val="0"/>
                  <w:textInput/>
                </w:ffData>
              </w:fldChar>
            </w:r>
            <w:r w:rsidRPr="00A414CB">
              <w:rPr>
                <w:rFonts w:ascii="Roma Neue" w:hAnsi="Roma Neue" w:cs="Arial"/>
                <w:sz w:val="20"/>
                <w:szCs w:val="20"/>
              </w:rPr>
              <w:instrText xml:space="preserve"> FORMTEXT </w:instrText>
            </w:r>
            <w:r w:rsidRPr="00A414CB">
              <w:rPr>
                <w:rFonts w:ascii="Roma Neue" w:hAnsi="Roma Neue" w:cs="Arial"/>
                <w:sz w:val="20"/>
                <w:szCs w:val="20"/>
              </w:rPr>
            </w:r>
            <w:r w:rsidRPr="00A414CB">
              <w:rPr>
                <w:rFonts w:ascii="Roma Neue" w:hAnsi="Roma Neue" w:cs="Arial"/>
                <w:sz w:val="20"/>
                <w:szCs w:val="20"/>
              </w:rPr>
              <w:fldChar w:fldCharType="separate"/>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fldChar w:fldCharType="end"/>
            </w:r>
            <w:r w:rsidRPr="00A414CB">
              <w:rPr>
                <w:rFonts w:ascii="Roma Neue" w:eastAsia="Arial Unicode MS" w:hAnsi="Roma Neue" w:cs="Arial"/>
                <w:sz w:val="20"/>
                <w:szCs w:val="20"/>
              </w:rPr>
              <w:t>;</w:t>
            </w:r>
            <w:r w:rsidRPr="00F4556C">
              <w:rPr>
                <w:rFonts w:ascii="Roma Neue" w:eastAsia="Arial" w:hAnsi="Roma Neue" w:cs="Arial"/>
                <w:i/>
                <w:iCs/>
                <w:sz w:val="16"/>
                <w:szCs w:val="16"/>
              </w:rPr>
              <w:t>Categoria</w:t>
            </w:r>
            <w:r w:rsidR="007F5EA4">
              <w:rPr>
                <w:rFonts w:ascii="Roma Neue" w:eastAsia="Arial" w:hAnsi="Roma Neue" w:cs="Arial"/>
                <w:i/>
                <w:iCs/>
                <w:sz w:val="16"/>
                <w:szCs w:val="16"/>
              </w:rPr>
              <w:t xml:space="preserve"> SOA</w:t>
            </w:r>
            <w:r w:rsidRPr="00F4556C">
              <w:rPr>
                <w:rFonts w:ascii="Roma Neue" w:eastAsia="Arial" w:hAnsi="Roma Neue" w:cs="Arial"/>
                <w:i/>
                <w:iCs/>
                <w:sz w:val="16"/>
                <w:szCs w:val="16"/>
              </w:rPr>
              <w:t xml:space="preserve"> </w:t>
            </w:r>
            <w:r w:rsidRPr="00F4556C">
              <w:rPr>
                <w:rFonts w:ascii="Roma Neue" w:hAnsi="Roma Neue" w:cs="Arial"/>
                <w:sz w:val="16"/>
                <w:szCs w:val="16"/>
              </w:rPr>
              <w:fldChar w:fldCharType="begin">
                <w:ffData>
                  <w:name w:val="Testo47"/>
                  <w:enabled/>
                  <w:calcOnExit w:val="0"/>
                  <w:textInput/>
                </w:ffData>
              </w:fldChar>
            </w:r>
            <w:r w:rsidRPr="00F4556C">
              <w:rPr>
                <w:rFonts w:ascii="Roma Neue" w:hAnsi="Roma Neue" w:cs="Arial"/>
                <w:sz w:val="16"/>
                <w:szCs w:val="16"/>
              </w:rPr>
              <w:instrText xml:space="preserve"> FORMTEXT </w:instrText>
            </w:r>
            <w:r w:rsidRPr="00F4556C">
              <w:rPr>
                <w:rFonts w:ascii="Roma Neue" w:hAnsi="Roma Neue" w:cs="Arial"/>
                <w:sz w:val="16"/>
                <w:szCs w:val="16"/>
              </w:rPr>
            </w:r>
            <w:r w:rsidRPr="00F4556C">
              <w:rPr>
                <w:rFonts w:ascii="Roma Neue" w:hAnsi="Roma Neue" w:cs="Arial"/>
                <w:sz w:val="16"/>
                <w:szCs w:val="16"/>
              </w:rPr>
              <w:fldChar w:fldCharType="separate"/>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fldChar w:fldCharType="end"/>
            </w:r>
            <w:r w:rsidRPr="00F4556C">
              <w:rPr>
                <w:rFonts w:ascii="Roma Neue" w:eastAsia="Arial" w:hAnsi="Roma Neue" w:cs="Arial"/>
                <w:i/>
                <w:iCs/>
                <w:sz w:val="16"/>
                <w:szCs w:val="16"/>
              </w:rPr>
              <w:t xml:space="preserve"> quota esecuzione</w:t>
            </w:r>
            <w:r w:rsidR="007F6216">
              <w:rPr>
                <w:rFonts w:ascii="Roma Neue" w:eastAsia="Arial" w:hAnsi="Roma Neue" w:cs="Arial"/>
                <w:i/>
                <w:iCs/>
                <w:sz w:val="16"/>
                <w:szCs w:val="16"/>
              </w:rPr>
              <w:t xml:space="preserve"> %</w:t>
            </w:r>
            <w:r>
              <w:rPr>
                <w:rFonts w:ascii="Roma Neue" w:eastAsia="Arial" w:hAnsi="Roma Neue" w:cs="Arial"/>
                <w:i/>
                <w:iCs/>
                <w:sz w:val="20"/>
                <w:szCs w:val="20"/>
              </w:rPr>
              <w:t xml:space="preserve"> </w:t>
            </w:r>
            <w:r w:rsidRPr="00A414CB">
              <w:rPr>
                <w:rFonts w:ascii="Roma Neue" w:hAnsi="Roma Neue" w:cs="Arial"/>
                <w:sz w:val="20"/>
                <w:szCs w:val="20"/>
              </w:rPr>
              <w:fldChar w:fldCharType="begin">
                <w:ffData>
                  <w:name w:val="Testo47"/>
                  <w:enabled/>
                  <w:calcOnExit w:val="0"/>
                  <w:textInput/>
                </w:ffData>
              </w:fldChar>
            </w:r>
            <w:r w:rsidRPr="00A414CB">
              <w:rPr>
                <w:rFonts w:ascii="Roma Neue" w:hAnsi="Roma Neue" w:cs="Arial"/>
                <w:sz w:val="20"/>
                <w:szCs w:val="20"/>
              </w:rPr>
              <w:instrText xml:space="preserve"> FORMTEXT </w:instrText>
            </w:r>
            <w:r w:rsidRPr="00A414CB">
              <w:rPr>
                <w:rFonts w:ascii="Roma Neue" w:hAnsi="Roma Neue" w:cs="Arial"/>
                <w:sz w:val="20"/>
                <w:szCs w:val="20"/>
              </w:rPr>
            </w:r>
            <w:r w:rsidRPr="00A414CB">
              <w:rPr>
                <w:rFonts w:ascii="Roma Neue" w:hAnsi="Roma Neue" w:cs="Arial"/>
                <w:sz w:val="20"/>
                <w:szCs w:val="20"/>
              </w:rPr>
              <w:fldChar w:fldCharType="separate"/>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fldChar w:fldCharType="end"/>
            </w:r>
          </w:p>
          <w:p w14:paraId="4CB70375" w14:textId="7BED25CA" w:rsidR="00F4556C" w:rsidRDefault="00F4556C" w:rsidP="00F4556C">
            <w:pPr>
              <w:tabs>
                <w:tab w:val="left" w:pos="6663"/>
              </w:tabs>
              <w:spacing w:line="360" w:lineRule="auto"/>
              <w:ind w:left="517"/>
              <w:contextualSpacing/>
              <w:jc w:val="both"/>
              <w:rPr>
                <w:rFonts w:ascii="Roma Neue" w:hAnsi="Roma Neue" w:cs="Arial"/>
                <w:sz w:val="20"/>
                <w:szCs w:val="20"/>
              </w:rPr>
            </w:pPr>
            <w:r>
              <w:rPr>
                <w:rFonts w:ascii="Roma Neue" w:hAnsi="Roma Neue" w:cs="Arial"/>
                <w:sz w:val="20"/>
                <w:szCs w:val="20"/>
              </w:rPr>
              <w:t xml:space="preserve">3) </w:t>
            </w:r>
            <w:r w:rsidRPr="00A414CB">
              <w:rPr>
                <w:rFonts w:ascii="Roma Neue" w:hAnsi="Roma Neue" w:cs="Arial"/>
                <w:sz w:val="20"/>
                <w:szCs w:val="20"/>
              </w:rPr>
              <w:fldChar w:fldCharType="begin">
                <w:ffData>
                  <w:name w:val="Testo47"/>
                  <w:enabled/>
                  <w:calcOnExit w:val="0"/>
                  <w:textInput/>
                </w:ffData>
              </w:fldChar>
            </w:r>
            <w:r w:rsidRPr="00A414CB">
              <w:rPr>
                <w:rFonts w:ascii="Roma Neue" w:hAnsi="Roma Neue" w:cs="Arial"/>
                <w:sz w:val="20"/>
                <w:szCs w:val="20"/>
              </w:rPr>
              <w:instrText xml:space="preserve"> FORMTEXT </w:instrText>
            </w:r>
            <w:r w:rsidRPr="00A414CB">
              <w:rPr>
                <w:rFonts w:ascii="Roma Neue" w:hAnsi="Roma Neue" w:cs="Arial"/>
                <w:sz w:val="20"/>
                <w:szCs w:val="20"/>
              </w:rPr>
            </w:r>
            <w:r w:rsidRPr="00A414CB">
              <w:rPr>
                <w:rFonts w:ascii="Roma Neue" w:hAnsi="Roma Neue" w:cs="Arial"/>
                <w:sz w:val="20"/>
                <w:szCs w:val="20"/>
              </w:rPr>
              <w:fldChar w:fldCharType="separate"/>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fldChar w:fldCharType="end"/>
            </w:r>
            <w:r w:rsidRPr="00A414CB">
              <w:rPr>
                <w:rFonts w:ascii="Roma Neue" w:hAnsi="Roma Neue" w:cs="Arial"/>
                <w:sz w:val="20"/>
                <w:szCs w:val="20"/>
              </w:rPr>
              <w:t xml:space="preserve"> (</w:t>
            </w:r>
            <w:r w:rsidRPr="00F4556C">
              <w:rPr>
                <w:rFonts w:ascii="Roma Neue" w:eastAsia="Arial" w:hAnsi="Roma Neue" w:cs="Arial"/>
                <w:i/>
                <w:iCs/>
                <w:sz w:val="16"/>
                <w:szCs w:val="16"/>
              </w:rPr>
              <w:t>Denominazione / Ragione sociale</w:t>
            </w:r>
            <w:r w:rsidRPr="00A414CB">
              <w:rPr>
                <w:rFonts w:ascii="Roma Neue" w:eastAsia="Arial" w:hAnsi="Roma Neue" w:cs="Arial"/>
                <w:sz w:val="20"/>
                <w:szCs w:val="20"/>
              </w:rPr>
              <w:t>)</w:t>
            </w:r>
            <w:r w:rsidRPr="00A414CB">
              <w:rPr>
                <w:rFonts w:ascii="Roma Neue" w:eastAsia="Arial Unicode MS" w:hAnsi="Roma Neue" w:cs="Arial"/>
                <w:sz w:val="20"/>
                <w:szCs w:val="20"/>
              </w:rPr>
              <w:t>;</w:t>
            </w:r>
            <w:r w:rsidRPr="00A414CB">
              <w:rPr>
                <w:rFonts w:ascii="Roma Neue" w:eastAsia="Arial" w:hAnsi="Roma Neue" w:cs="Arial"/>
                <w:sz w:val="20"/>
                <w:szCs w:val="20"/>
              </w:rPr>
              <w:t xml:space="preserve"> </w:t>
            </w:r>
            <w:r w:rsidRPr="00F4556C">
              <w:rPr>
                <w:rFonts w:ascii="Roma Neue" w:eastAsia="Arial" w:hAnsi="Roma Neue" w:cs="Arial"/>
                <w:sz w:val="16"/>
                <w:szCs w:val="16"/>
              </w:rPr>
              <w:t>C.F. / P.IVA</w:t>
            </w:r>
            <w:r w:rsidRPr="00A414CB">
              <w:rPr>
                <w:rFonts w:ascii="Roma Neue" w:eastAsia="Arial" w:hAnsi="Roma Neue" w:cs="Arial"/>
                <w:sz w:val="20"/>
                <w:szCs w:val="20"/>
              </w:rPr>
              <w:t xml:space="preserve"> </w:t>
            </w:r>
            <w:r w:rsidRPr="00A414CB">
              <w:rPr>
                <w:rFonts w:ascii="Roma Neue" w:hAnsi="Roma Neue" w:cs="Arial"/>
                <w:sz w:val="20"/>
                <w:szCs w:val="20"/>
              </w:rPr>
              <w:fldChar w:fldCharType="begin">
                <w:ffData>
                  <w:name w:val="Testo47"/>
                  <w:enabled/>
                  <w:calcOnExit w:val="0"/>
                  <w:textInput/>
                </w:ffData>
              </w:fldChar>
            </w:r>
            <w:r w:rsidRPr="00A414CB">
              <w:rPr>
                <w:rFonts w:ascii="Roma Neue" w:hAnsi="Roma Neue" w:cs="Arial"/>
                <w:sz w:val="20"/>
                <w:szCs w:val="20"/>
              </w:rPr>
              <w:instrText xml:space="preserve"> FORMTEXT </w:instrText>
            </w:r>
            <w:r w:rsidRPr="00A414CB">
              <w:rPr>
                <w:rFonts w:ascii="Roma Neue" w:hAnsi="Roma Neue" w:cs="Arial"/>
                <w:sz w:val="20"/>
                <w:szCs w:val="20"/>
              </w:rPr>
            </w:r>
            <w:r w:rsidRPr="00A414CB">
              <w:rPr>
                <w:rFonts w:ascii="Roma Neue" w:hAnsi="Roma Neue" w:cs="Arial"/>
                <w:sz w:val="20"/>
                <w:szCs w:val="20"/>
              </w:rPr>
              <w:fldChar w:fldCharType="separate"/>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fldChar w:fldCharType="end"/>
            </w:r>
            <w:r w:rsidRPr="00A414CB">
              <w:rPr>
                <w:rFonts w:ascii="Roma Neue" w:eastAsia="Arial Unicode MS" w:hAnsi="Roma Neue" w:cs="Arial"/>
                <w:sz w:val="20"/>
                <w:szCs w:val="20"/>
              </w:rPr>
              <w:t>;</w:t>
            </w:r>
            <w:r w:rsidRPr="00F4556C">
              <w:rPr>
                <w:rFonts w:ascii="Roma Neue" w:eastAsia="Arial" w:hAnsi="Roma Neue" w:cs="Arial"/>
                <w:i/>
                <w:iCs/>
                <w:sz w:val="16"/>
                <w:szCs w:val="16"/>
              </w:rPr>
              <w:t>Categoria</w:t>
            </w:r>
            <w:r w:rsidR="007F5EA4">
              <w:rPr>
                <w:rFonts w:ascii="Roma Neue" w:eastAsia="Arial" w:hAnsi="Roma Neue" w:cs="Arial"/>
                <w:i/>
                <w:iCs/>
                <w:sz w:val="16"/>
                <w:szCs w:val="16"/>
              </w:rPr>
              <w:t xml:space="preserve"> SOA</w:t>
            </w:r>
            <w:r w:rsidRPr="00F4556C">
              <w:rPr>
                <w:rFonts w:ascii="Roma Neue" w:eastAsia="Arial" w:hAnsi="Roma Neue" w:cs="Arial"/>
                <w:i/>
                <w:iCs/>
                <w:sz w:val="16"/>
                <w:szCs w:val="16"/>
              </w:rPr>
              <w:t xml:space="preserve"> </w:t>
            </w:r>
            <w:r w:rsidRPr="00F4556C">
              <w:rPr>
                <w:rFonts w:ascii="Roma Neue" w:hAnsi="Roma Neue" w:cs="Arial"/>
                <w:sz w:val="16"/>
                <w:szCs w:val="16"/>
              </w:rPr>
              <w:fldChar w:fldCharType="begin">
                <w:ffData>
                  <w:name w:val="Testo47"/>
                  <w:enabled/>
                  <w:calcOnExit w:val="0"/>
                  <w:textInput/>
                </w:ffData>
              </w:fldChar>
            </w:r>
            <w:r w:rsidRPr="00F4556C">
              <w:rPr>
                <w:rFonts w:ascii="Roma Neue" w:hAnsi="Roma Neue" w:cs="Arial"/>
                <w:sz w:val="16"/>
                <w:szCs w:val="16"/>
              </w:rPr>
              <w:instrText xml:space="preserve"> FORMTEXT </w:instrText>
            </w:r>
            <w:r w:rsidRPr="00F4556C">
              <w:rPr>
                <w:rFonts w:ascii="Roma Neue" w:hAnsi="Roma Neue" w:cs="Arial"/>
                <w:sz w:val="16"/>
                <w:szCs w:val="16"/>
              </w:rPr>
            </w:r>
            <w:r w:rsidRPr="00F4556C">
              <w:rPr>
                <w:rFonts w:ascii="Roma Neue" w:hAnsi="Roma Neue" w:cs="Arial"/>
                <w:sz w:val="16"/>
                <w:szCs w:val="16"/>
              </w:rPr>
              <w:fldChar w:fldCharType="separate"/>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fldChar w:fldCharType="end"/>
            </w:r>
            <w:r w:rsidRPr="00F4556C">
              <w:rPr>
                <w:rFonts w:ascii="Roma Neue" w:eastAsia="Arial" w:hAnsi="Roma Neue" w:cs="Arial"/>
                <w:i/>
                <w:iCs/>
                <w:sz w:val="16"/>
                <w:szCs w:val="16"/>
              </w:rPr>
              <w:t xml:space="preserve"> quota esecuzione</w:t>
            </w:r>
            <w:r w:rsidR="007F6216">
              <w:rPr>
                <w:rFonts w:ascii="Roma Neue" w:eastAsia="Arial" w:hAnsi="Roma Neue" w:cs="Arial"/>
                <w:i/>
                <w:iCs/>
                <w:sz w:val="16"/>
                <w:szCs w:val="16"/>
              </w:rPr>
              <w:t xml:space="preserve"> %</w:t>
            </w:r>
            <w:r>
              <w:rPr>
                <w:rFonts w:ascii="Roma Neue" w:eastAsia="Arial" w:hAnsi="Roma Neue" w:cs="Arial"/>
                <w:i/>
                <w:iCs/>
                <w:sz w:val="20"/>
                <w:szCs w:val="20"/>
              </w:rPr>
              <w:t xml:space="preserve"> </w:t>
            </w:r>
            <w:r w:rsidRPr="00A414CB">
              <w:rPr>
                <w:rFonts w:ascii="Roma Neue" w:hAnsi="Roma Neue" w:cs="Arial"/>
                <w:sz w:val="20"/>
                <w:szCs w:val="20"/>
              </w:rPr>
              <w:fldChar w:fldCharType="begin">
                <w:ffData>
                  <w:name w:val="Testo47"/>
                  <w:enabled/>
                  <w:calcOnExit w:val="0"/>
                  <w:textInput/>
                </w:ffData>
              </w:fldChar>
            </w:r>
            <w:r w:rsidRPr="00A414CB">
              <w:rPr>
                <w:rFonts w:ascii="Roma Neue" w:hAnsi="Roma Neue" w:cs="Arial"/>
                <w:sz w:val="20"/>
                <w:szCs w:val="20"/>
              </w:rPr>
              <w:instrText xml:space="preserve"> FORMTEXT </w:instrText>
            </w:r>
            <w:r w:rsidRPr="00A414CB">
              <w:rPr>
                <w:rFonts w:ascii="Roma Neue" w:hAnsi="Roma Neue" w:cs="Arial"/>
                <w:sz w:val="20"/>
                <w:szCs w:val="20"/>
              </w:rPr>
            </w:r>
            <w:r w:rsidRPr="00A414CB">
              <w:rPr>
                <w:rFonts w:ascii="Roma Neue" w:hAnsi="Roma Neue" w:cs="Arial"/>
                <w:sz w:val="20"/>
                <w:szCs w:val="20"/>
              </w:rPr>
              <w:fldChar w:fldCharType="separate"/>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fldChar w:fldCharType="end"/>
            </w:r>
          </w:p>
          <w:p w14:paraId="4DF39DD3" w14:textId="79AC3295" w:rsidR="00F4556C" w:rsidRDefault="00F4556C" w:rsidP="00F4556C">
            <w:pPr>
              <w:tabs>
                <w:tab w:val="left" w:pos="6663"/>
              </w:tabs>
              <w:spacing w:line="360" w:lineRule="auto"/>
              <w:ind w:left="517"/>
              <w:contextualSpacing/>
              <w:jc w:val="both"/>
              <w:rPr>
                <w:rFonts w:ascii="Roma Neue" w:eastAsia="Arial Unicode MS" w:hAnsi="Roma Neue" w:cs="Arial"/>
                <w:sz w:val="20"/>
                <w:szCs w:val="20"/>
              </w:rPr>
            </w:pPr>
            <w:r>
              <w:rPr>
                <w:rFonts w:ascii="Roma Neue" w:hAnsi="Roma Neue" w:cs="Arial"/>
                <w:sz w:val="20"/>
                <w:szCs w:val="20"/>
              </w:rPr>
              <w:t xml:space="preserve">4) </w:t>
            </w:r>
            <w:r w:rsidRPr="00A414CB">
              <w:rPr>
                <w:rFonts w:ascii="Roma Neue" w:hAnsi="Roma Neue" w:cs="Arial"/>
                <w:sz w:val="20"/>
                <w:szCs w:val="20"/>
              </w:rPr>
              <w:fldChar w:fldCharType="begin">
                <w:ffData>
                  <w:name w:val="Testo47"/>
                  <w:enabled/>
                  <w:calcOnExit w:val="0"/>
                  <w:textInput/>
                </w:ffData>
              </w:fldChar>
            </w:r>
            <w:r w:rsidRPr="00A414CB">
              <w:rPr>
                <w:rFonts w:ascii="Roma Neue" w:hAnsi="Roma Neue" w:cs="Arial"/>
                <w:sz w:val="20"/>
                <w:szCs w:val="20"/>
              </w:rPr>
              <w:instrText xml:space="preserve"> FORMTEXT </w:instrText>
            </w:r>
            <w:r w:rsidRPr="00A414CB">
              <w:rPr>
                <w:rFonts w:ascii="Roma Neue" w:hAnsi="Roma Neue" w:cs="Arial"/>
                <w:sz w:val="20"/>
                <w:szCs w:val="20"/>
              </w:rPr>
            </w:r>
            <w:r w:rsidRPr="00A414CB">
              <w:rPr>
                <w:rFonts w:ascii="Roma Neue" w:hAnsi="Roma Neue" w:cs="Arial"/>
                <w:sz w:val="20"/>
                <w:szCs w:val="20"/>
              </w:rPr>
              <w:fldChar w:fldCharType="separate"/>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fldChar w:fldCharType="end"/>
            </w:r>
            <w:r w:rsidRPr="00A414CB">
              <w:rPr>
                <w:rFonts w:ascii="Roma Neue" w:hAnsi="Roma Neue" w:cs="Arial"/>
                <w:sz w:val="20"/>
                <w:szCs w:val="20"/>
              </w:rPr>
              <w:t xml:space="preserve"> (</w:t>
            </w:r>
            <w:r w:rsidRPr="00F4556C">
              <w:rPr>
                <w:rFonts w:ascii="Roma Neue" w:eastAsia="Arial" w:hAnsi="Roma Neue" w:cs="Arial"/>
                <w:i/>
                <w:iCs/>
                <w:sz w:val="16"/>
                <w:szCs w:val="16"/>
              </w:rPr>
              <w:t>Denominazione / Ragione sociale</w:t>
            </w:r>
            <w:r w:rsidRPr="00A414CB">
              <w:rPr>
                <w:rFonts w:ascii="Roma Neue" w:eastAsia="Arial" w:hAnsi="Roma Neue" w:cs="Arial"/>
                <w:sz w:val="20"/>
                <w:szCs w:val="20"/>
              </w:rPr>
              <w:t>)</w:t>
            </w:r>
            <w:r w:rsidRPr="00A414CB">
              <w:rPr>
                <w:rFonts w:ascii="Roma Neue" w:eastAsia="Arial Unicode MS" w:hAnsi="Roma Neue" w:cs="Arial"/>
                <w:sz w:val="20"/>
                <w:szCs w:val="20"/>
              </w:rPr>
              <w:t>;</w:t>
            </w:r>
            <w:r w:rsidRPr="00A414CB">
              <w:rPr>
                <w:rFonts w:ascii="Roma Neue" w:eastAsia="Arial" w:hAnsi="Roma Neue" w:cs="Arial"/>
                <w:sz w:val="20"/>
                <w:szCs w:val="20"/>
              </w:rPr>
              <w:t xml:space="preserve"> </w:t>
            </w:r>
            <w:r w:rsidRPr="00F4556C">
              <w:rPr>
                <w:rFonts w:ascii="Roma Neue" w:eastAsia="Arial" w:hAnsi="Roma Neue" w:cs="Arial"/>
                <w:sz w:val="16"/>
                <w:szCs w:val="16"/>
              </w:rPr>
              <w:t>C.F. / P.IVA</w:t>
            </w:r>
            <w:r w:rsidRPr="00A414CB">
              <w:rPr>
                <w:rFonts w:ascii="Roma Neue" w:eastAsia="Arial" w:hAnsi="Roma Neue" w:cs="Arial"/>
                <w:sz w:val="20"/>
                <w:szCs w:val="20"/>
              </w:rPr>
              <w:t xml:space="preserve"> </w:t>
            </w:r>
            <w:r w:rsidRPr="00A414CB">
              <w:rPr>
                <w:rFonts w:ascii="Roma Neue" w:hAnsi="Roma Neue" w:cs="Arial"/>
                <w:sz w:val="20"/>
                <w:szCs w:val="20"/>
              </w:rPr>
              <w:fldChar w:fldCharType="begin">
                <w:ffData>
                  <w:name w:val="Testo47"/>
                  <w:enabled/>
                  <w:calcOnExit w:val="0"/>
                  <w:textInput/>
                </w:ffData>
              </w:fldChar>
            </w:r>
            <w:r w:rsidRPr="00A414CB">
              <w:rPr>
                <w:rFonts w:ascii="Roma Neue" w:hAnsi="Roma Neue" w:cs="Arial"/>
                <w:sz w:val="20"/>
                <w:szCs w:val="20"/>
              </w:rPr>
              <w:instrText xml:space="preserve"> FORMTEXT </w:instrText>
            </w:r>
            <w:r w:rsidRPr="00A414CB">
              <w:rPr>
                <w:rFonts w:ascii="Roma Neue" w:hAnsi="Roma Neue" w:cs="Arial"/>
                <w:sz w:val="20"/>
                <w:szCs w:val="20"/>
              </w:rPr>
            </w:r>
            <w:r w:rsidRPr="00A414CB">
              <w:rPr>
                <w:rFonts w:ascii="Roma Neue" w:hAnsi="Roma Neue" w:cs="Arial"/>
                <w:sz w:val="20"/>
                <w:szCs w:val="20"/>
              </w:rPr>
              <w:fldChar w:fldCharType="separate"/>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fldChar w:fldCharType="end"/>
            </w:r>
            <w:r w:rsidRPr="00A414CB">
              <w:rPr>
                <w:rFonts w:ascii="Roma Neue" w:eastAsia="Arial Unicode MS" w:hAnsi="Roma Neue" w:cs="Arial"/>
                <w:sz w:val="20"/>
                <w:szCs w:val="20"/>
              </w:rPr>
              <w:t>;</w:t>
            </w:r>
            <w:r w:rsidRPr="00F4556C">
              <w:rPr>
                <w:rFonts w:ascii="Roma Neue" w:eastAsia="Arial" w:hAnsi="Roma Neue" w:cs="Arial"/>
                <w:i/>
                <w:iCs/>
                <w:sz w:val="16"/>
                <w:szCs w:val="16"/>
              </w:rPr>
              <w:t>Categoria</w:t>
            </w:r>
            <w:r w:rsidR="007F5EA4">
              <w:rPr>
                <w:rFonts w:ascii="Roma Neue" w:eastAsia="Arial" w:hAnsi="Roma Neue" w:cs="Arial"/>
                <w:i/>
                <w:iCs/>
                <w:sz w:val="16"/>
                <w:szCs w:val="16"/>
              </w:rPr>
              <w:t xml:space="preserve"> SOA</w:t>
            </w:r>
            <w:r w:rsidRPr="00F4556C">
              <w:rPr>
                <w:rFonts w:ascii="Roma Neue" w:eastAsia="Arial" w:hAnsi="Roma Neue" w:cs="Arial"/>
                <w:i/>
                <w:iCs/>
                <w:sz w:val="16"/>
                <w:szCs w:val="16"/>
              </w:rPr>
              <w:t xml:space="preserve"> </w:t>
            </w:r>
            <w:r w:rsidRPr="00F4556C">
              <w:rPr>
                <w:rFonts w:ascii="Roma Neue" w:hAnsi="Roma Neue" w:cs="Arial"/>
                <w:sz w:val="16"/>
                <w:szCs w:val="16"/>
              </w:rPr>
              <w:fldChar w:fldCharType="begin">
                <w:ffData>
                  <w:name w:val="Testo47"/>
                  <w:enabled/>
                  <w:calcOnExit w:val="0"/>
                  <w:textInput/>
                </w:ffData>
              </w:fldChar>
            </w:r>
            <w:r w:rsidRPr="00F4556C">
              <w:rPr>
                <w:rFonts w:ascii="Roma Neue" w:hAnsi="Roma Neue" w:cs="Arial"/>
                <w:sz w:val="16"/>
                <w:szCs w:val="16"/>
              </w:rPr>
              <w:instrText xml:space="preserve"> FORMTEXT </w:instrText>
            </w:r>
            <w:r w:rsidRPr="00F4556C">
              <w:rPr>
                <w:rFonts w:ascii="Roma Neue" w:hAnsi="Roma Neue" w:cs="Arial"/>
                <w:sz w:val="16"/>
                <w:szCs w:val="16"/>
              </w:rPr>
            </w:r>
            <w:r w:rsidRPr="00F4556C">
              <w:rPr>
                <w:rFonts w:ascii="Roma Neue" w:hAnsi="Roma Neue" w:cs="Arial"/>
                <w:sz w:val="16"/>
                <w:szCs w:val="16"/>
              </w:rPr>
              <w:fldChar w:fldCharType="separate"/>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fldChar w:fldCharType="end"/>
            </w:r>
            <w:r w:rsidRPr="00F4556C">
              <w:rPr>
                <w:rFonts w:ascii="Roma Neue" w:eastAsia="Arial" w:hAnsi="Roma Neue" w:cs="Arial"/>
                <w:i/>
                <w:iCs/>
                <w:sz w:val="16"/>
                <w:szCs w:val="16"/>
              </w:rPr>
              <w:t xml:space="preserve"> quota esecuzione</w:t>
            </w:r>
            <w:r w:rsidR="007F6216">
              <w:rPr>
                <w:rFonts w:ascii="Roma Neue" w:eastAsia="Arial" w:hAnsi="Roma Neue" w:cs="Arial"/>
                <w:i/>
                <w:iCs/>
                <w:sz w:val="16"/>
                <w:szCs w:val="16"/>
              </w:rPr>
              <w:t xml:space="preserve"> %</w:t>
            </w:r>
            <w:r>
              <w:rPr>
                <w:rFonts w:ascii="Roma Neue" w:eastAsia="Arial" w:hAnsi="Roma Neue" w:cs="Arial"/>
                <w:i/>
                <w:iCs/>
                <w:sz w:val="20"/>
                <w:szCs w:val="20"/>
              </w:rPr>
              <w:t xml:space="preserve"> </w:t>
            </w:r>
            <w:r w:rsidRPr="00A414CB">
              <w:rPr>
                <w:rFonts w:ascii="Roma Neue" w:hAnsi="Roma Neue" w:cs="Arial"/>
                <w:sz w:val="20"/>
                <w:szCs w:val="20"/>
              </w:rPr>
              <w:fldChar w:fldCharType="begin">
                <w:ffData>
                  <w:name w:val="Testo47"/>
                  <w:enabled/>
                  <w:calcOnExit w:val="0"/>
                  <w:textInput/>
                </w:ffData>
              </w:fldChar>
            </w:r>
            <w:r w:rsidRPr="00A414CB">
              <w:rPr>
                <w:rFonts w:ascii="Roma Neue" w:hAnsi="Roma Neue" w:cs="Arial"/>
                <w:sz w:val="20"/>
                <w:szCs w:val="20"/>
              </w:rPr>
              <w:instrText xml:space="preserve"> FORMTEXT </w:instrText>
            </w:r>
            <w:r w:rsidRPr="00A414CB">
              <w:rPr>
                <w:rFonts w:ascii="Roma Neue" w:hAnsi="Roma Neue" w:cs="Arial"/>
                <w:sz w:val="20"/>
                <w:szCs w:val="20"/>
              </w:rPr>
            </w:r>
            <w:r w:rsidRPr="00A414CB">
              <w:rPr>
                <w:rFonts w:ascii="Roma Neue" w:hAnsi="Roma Neue" w:cs="Arial"/>
                <w:sz w:val="20"/>
                <w:szCs w:val="20"/>
              </w:rPr>
              <w:fldChar w:fldCharType="separate"/>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fldChar w:fldCharType="end"/>
            </w:r>
          </w:p>
          <w:p w14:paraId="4101C8AF" w14:textId="0BF7DD15" w:rsidR="00104886" w:rsidRPr="00D62E19" w:rsidRDefault="009B101D" w:rsidP="009B101D">
            <w:pPr>
              <w:spacing w:after="0" w:line="360" w:lineRule="auto"/>
              <w:ind w:left="517" w:hanging="353"/>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Pr>
                <w:rFonts w:ascii="Roma Neue" w:eastAsia="Arial Unicode MS" w:hAnsi="Roma Neue" w:cs="Arial"/>
                <w:sz w:val="20"/>
                <w:szCs w:val="20"/>
              </w:rPr>
              <w:t>M</w:t>
            </w:r>
            <w:r w:rsidR="00104886" w:rsidRPr="00D62E19">
              <w:rPr>
                <w:rFonts w:ascii="Roma Neue" w:eastAsia="Arial Unicode MS" w:hAnsi="Roma Neue" w:cs="Arial"/>
                <w:sz w:val="20"/>
                <w:szCs w:val="20"/>
              </w:rPr>
              <w:t>andatario/</w:t>
            </w:r>
            <w:r>
              <w:rPr>
                <w:rFonts w:ascii="Roma Neue" w:eastAsia="Arial Unicode MS" w:hAnsi="Roma Neue" w:cs="Arial"/>
                <w:sz w:val="20"/>
                <w:szCs w:val="20"/>
              </w:rPr>
              <w:t>C</w:t>
            </w:r>
            <w:r w:rsidR="00104886" w:rsidRPr="00D62E19">
              <w:rPr>
                <w:rFonts w:ascii="Roma Neue" w:eastAsia="Arial Unicode MS" w:hAnsi="Roma Neue" w:cs="Arial"/>
                <w:sz w:val="20"/>
                <w:szCs w:val="20"/>
              </w:rPr>
              <w:t>apogruppo di:</w:t>
            </w:r>
          </w:p>
          <w:p w14:paraId="7C7CAC59" w14:textId="684A9E70" w:rsidR="00104886" w:rsidRPr="00D62E19" w:rsidRDefault="009B101D" w:rsidP="009B101D">
            <w:pPr>
              <w:spacing w:after="0" w:line="360" w:lineRule="auto"/>
              <w:ind w:left="1935" w:hanging="495"/>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Pr>
                <w:rFonts w:ascii="Roma Neue" w:eastAsia="Arial Unicode MS" w:hAnsi="Roma Neue" w:cs="Arial"/>
                <w:sz w:val="20"/>
                <w:szCs w:val="20"/>
              </w:rPr>
              <w:t>R</w:t>
            </w:r>
            <w:r w:rsidR="00104886" w:rsidRPr="00D62E19">
              <w:rPr>
                <w:rFonts w:ascii="Roma Neue" w:eastAsia="Arial Unicode MS" w:hAnsi="Roma Neue" w:cs="Arial"/>
                <w:sz w:val="20"/>
                <w:szCs w:val="20"/>
              </w:rPr>
              <w:t xml:space="preserve">aggruppamento temporaneo ai sensi dell’art. 65, comma 2, lettera e), del </w:t>
            </w:r>
            <w:r w:rsidR="007E5E02" w:rsidRPr="00D62E19">
              <w:rPr>
                <w:rFonts w:ascii="Roma Neue" w:eastAsia="Arial Unicode MS" w:hAnsi="Roma Neue" w:cs="Arial"/>
                <w:sz w:val="20"/>
                <w:szCs w:val="20"/>
              </w:rPr>
              <w:t>D.lgs.</w:t>
            </w:r>
            <w:r w:rsidR="00104886" w:rsidRPr="00D62E19">
              <w:rPr>
                <w:rFonts w:ascii="Roma Neue" w:eastAsia="Arial Unicode MS" w:hAnsi="Roma Neue" w:cs="Arial"/>
                <w:sz w:val="20"/>
                <w:szCs w:val="20"/>
              </w:rPr>
              <w:t xml:space="preserve"> n. 36/2023 e s.m.i.;</w:t>
            </w:r>
          </w:p>
          <w:p w14:paraId="55ECDD2C" w14:textId="3AECDE03" w:rsidR="00104886" w:rsidRPr="00D62E19" w:rsidRDefault="009B101D" w:rsidP="009B101D">
            <w:pPr>
              <w:spacing w:after="0" w:line="360" w:lineRule="auto"/>
              <w:ind w:left="1935" w:hanging="495"/>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Pr>
                <w:rFonts w:ascii="Roma Neue" w:eastAsia="Arial Unicode MS" w:hAnsi="Roma Neue" w:cs="Arial"/>
                <w:sz w:val="20"/>
                <w:szCs w:val="20"/>
              </w:rPr>
              <w:t>C</w:t>
            </w:r>
            <w:r w:rsidR="00104886" w:rsidRPr="00D62E19">
              <w:rPr>
                <w:rFonts w:ascii="Roma Neue" w:eastAsia="Arial Unicode MS" w:hAnsi="Roma Neue" w:cs="Arial"/>
                <w:sz w:val="20"/>
                <w:szCs w:val="20"/>
              </w:rPr>
              <w:t>onsorzio ordinario ai sensi dell’art. 65, comma 2, lettera f), del D.Lgs. n. 36/2023 e s.m.i.;</w:t>
            </w:r>
          </w:p>
          <w:p w14:paraId="7AEDD126" w14:textId="2E1779DF" w:rsidR="00104886" w:rsidRPr="00D62E19" w:rsidRDefault="009B101D" w:rsidP="009B101D">
            <w:pPr>
              <w:spacing w:after="0" w:line="360" w:lineRule="auto"/>
              <w:ind w:left="2432" w:hanging="567"/>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sidR="00104886" w:rsidRPr="00D62E19">
              <w:rPr>
                <w:rFonts w:ascii="Roma Neue" w:eastAsia="Arial Unicode MS" w:hAnsi="Roma Neue" w:cs="Arial"/>
                <w:sz w:val="20"/>
                <w:szCs w:val="20"/>
              </w:rPr>
              <w:t>costituito;</w:t>
            </w:r>
          </w:p>
          <w:p w14:paraId="107D9BCA" w14:textId="55AB1EA7" w:rsidR="00104886" w:rsidRPr="00D62E19" w:rsidRDefault="009B101D" w:rsidP="009B101D">
            <w:pPr>
              <w:spacing w:after="0" w:line="360" w:lineRule="auto"/>
              <w:ind w:left="2432" w:hanging="567"/>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sidR="00104886" w:rsidRPr="00D62E19">
              <w:rPr>
                <w:rFonts w:ascii="Roma Neue" w:eastAsia="Arial Unicode MS" w:hAnsi="Roma Neue" w:cs="Arial"/>
                <w:sz w:val="20"/>
                <w:szCs w:val="20"/>
              </w:rPr>
              <w:t>da costituire;</w:t>
            </w:r>
          </w:p>
          <w:p w14:paraId="3DCE46F6" w14:textId="54A87858" w:rsidR="00104886" w:rsidRPr="00D62E19" w:rsidRDefault="009B101D" w:rsidP="009B101D">
            <w:pPr>
              <w:spacing w:after="0" w:line="360" w:lineRule="auto"/>
              <w:ind w:left="1935" w:hanging="495"/>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GEIE;</w:t>
            </w:r>
          </w:p>
          <w:p w14:paraId="2D851626" w14:textId="25EAAF9D" w:rsidR="00104886" w:rsidRPr="00D62E19" w:rsidRDefault="009B101D" w:rsidP="009B101D">
            <w:pPr>
              <w:spacing w:after="0" w:line="360" w:lineRule="auto"/>
              <w:ind w:left="517" w:hanging="353"/>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Pr>
                <w:rFonts w:ascii="Roma Neue" w:eastAsia="Arial Unicode MS" w:hAnsi="Roma Neue" w:cs="Arial"/>
                <w:sz w:val="20"/>
                <w:szCs w:val="20"/>
              </w:rPr>
              <w:t>M</w:t>
            </w:r>
            <w:r w:rsidR="00104886" w:rsidRPr="00D62E19">
              <w:rPr>
                <w:rFonts w:ascii="Roma Neue" w:eastAsia="Arial Unicode MS" w:hAnsi="Roma Neue" w:cs="Arial"/>
                <w:sz w:val="20"/>
                <w:szCs w:val="20"/>
              </w:rPr>
              <w:t xml:space="preserve">andante/altra </w:t>
            </w:r>
            <w:r>
              <w:rPr>
                <w:rFonts w:ascii="Roma Neue" w:eastAsia="Arial Unicode MS" w:hAnsi="Roma Neue" w:cs="Arial"/>
                <w:sz w:val="20"/>
                <w:szCs w:val="20"/>
              </w:rPr>
              <w:t>C</w:t>
            </w:r>
            <w:r w:rsidR="00104886" w:rsidRPr="00D62E19">
              <w:rPr>
                <w:rFonts w:ascii="Roma Neue" w:eastAsia="Arial Unicode MS" w:hAnsi="Roma Neue" w:cs="Arial"/>
                <w:sz w:val="20"/>
                <w:szCs w:val="20"/>
              </w:rPr>
              <w:t>onsorziata di:</w:t>
            </w:r>
          </w:p>
          <w:p w14:paraId="65AF6DEB" w14:textId="0D10FDDD" w:rsidR="00104886" w:rsidRPr="00D62E19" w:rsidRDefault="009B101D" w:rsidP="009B101D">
            <w:pPr>
              <w:spacing w:after="0" w:line="360" w:lineRule="auto"/>
              <w:ind w:left="1935" w:hanging="495"/>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Pr>
                <w:rFonts w:ascii="Roma Neue" w:eastAsia="Arial Unicode MS" w:hAnsi="Roma Neue" w:cs="Arial"/>
                <w:sz w:val="20"/>
                <w:szCs w:val="20"/>
              </w:rPr>
              <w:t>R</w:t>
            </w:r>
            <w:r w:rsidR="00104886" w:rsidRPr="00D62E19">
              <w:rPr>
                <w:rFonts w:ascii="Roma Neue" w:eastAsia="Arial Unicode MS" w:hAnsi="Roma Neue" w:cs="Arial"/>
                <w:sz w:val="20"/>
                <w:szCs w:val="20"/>
              </w:rPr>
              <w:t xml:space="preserve">aggruppamento temporaneo ai sensi dell’art. 65, comma 2, lettera e), del </w:t>
            </w:r>
            <w:r w:rsidR="007E5E02" w:rsidRPr="00D62E19">
              <w:rPr>
                <w:rFonts w:ascii="Roma Neue" w:eastAsia="Arial Unicode MS" w:hAnsi="Roma Neue" w:cs="Arial"/>
                <w:sz w:val="20"/>
                <w:szCs w:val="20"/>
              </w:rPr>
              <w:t>D.lgs.</w:t>
            </w:r>
            <w:r w:rsidR="00104886" w:rsidRPr="00D62E19">
              <w:rPr>
                <w:rFonts w:ascii="Roma Neue" w:eastAsia="Arial Unicode MS" w:hAnsi="Roma Neue" w:cs="Arial"/>
                <w:sz w:val="20"/>
                <w:szCs w:val="20"/>
              </w:rPr>
              <w:t xml:space="preserve"> n. 36/2023 e s.m.i.;</w:t>
            </w:r>
          </w:p>
          <w:p w14:paraId="1618C077" w14:textId="7222F878" w:rsidR="00104886" w:rsidRPr="00D62E19" w:rsidRDefault="009B101D" w:rsidP="009B101D">
            <w:pPr>
              <w:spacing w:after="0" w:line="360" w:lineRule="auto"/>
              <w:ind w:left="1935" w:hanging="495"/>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Pr>
                <w:rFonts w:ascii="Roma Neue" w:eastAsia="Arial Unicode MS" w:hAnsi="Roma Neue" w:cs="Arial"/>
                <w:sz w:val="20"/>
                <w:szCs w:val="20"/>
              </w:rPr>
              <w:t>C</w:t>
            </w:r>
            <w:r w:rsidR="00104886" w:rsidRPr="00D62E19">
              <w:rPr>
                <w:rFonts w:ascii="Roma Neue" w:eastAsia="Arial Unicode MS" w:hAnsi="Roma Neue" w:cs="Arial"/>
                <w:sz w:val="20"/>
                <w:szCs w:val="20"/>
              </w:rPr>
              <w:t xml:space="preserve">onsorzio ordinario ai sensi dell’art. 65, comma 2, lettera f), del </w:t>
            </w:r>
            <w:r w:rsidR="007E5E02" w:rsidRPr="00D62E19">
              <w:rPr>
                <w:rFonts w:ascii="Roma Neue" w:eastAsia="Arial Unicode MS" w:hAnsi="Roma Neue" w:cs="Arial"/>
                <w:sz w:val="20"/>
                <w:szCs w:val="20"/>
              </w:rPr>
              <w:t>D.lgs.</w:t>
            </w:r>
            <w:r w:rsidR="00104886" w:rsidRPr="00D62E19">
              <w:rPr>
                <w:rFonts w:ascii="Roma Neue" w:eastAsia="Arial Unicode MS" w:hAnsi="Roma Neue" w:cs="Arial"/>
                <w:sz w:val="20"/>
                <w:szCs w:val="20"/>
              </w:rPr>
              <w:t xml:space="preserve"> n. 36/2023 e s.m.i.;</w:t>
            </w:r>
          </w:p>
          <w:p w14:paraId="4E9C64E1" w14:textId="42A318F7" w:rsidR="00104886" w:rsidRPr="00D62E19" w:rsidRDefault="009B101D" w:rsidP="009B101D">
            <w:pPr>
              <w:spacing w:after="0" w:line="360" w:lineRule="auto"/>
              <w:ind w:left="2148" w:hanging="283"/>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costituito;</w:t>
            </w:r>
          </w:p>
          <w:p w14:paraId="60D6E8CC" w14:textId="0601A1DD" w:rsidR="00104886" w:rsidRPr="00D62E19" w:rsidRDefault="009B101D" w:rsidP="009B101D">
            <w:pPr>
              <w:spacing w:after="0" w:line="360" w:lineRule="auto"/>
              <w:ind w:left="2148" w:hanging="283"/>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da costituire;</w:t>
            </w:r>
          </w:p>
          <w:p w14:paraId="2FADCAE1" w14:textId="264542AF" w:rsidR="00104886" w:rsidRPr="00D62E19" w:rsidRDefault="009B101D" w:rsidP="009B101D">
            <w:pPr>
              <w:spacing w:after="0" w:line="360" w:lineRule="auto"/>
              <w:ind w:left="1935" w:hanging="495"/>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GEIE;</w:t>
            </w:r>
          </w:p>
          <w:p w14:paraId="174FB674" w14:textId="77777777" w:rsidR="007562A5" w:rsidRDefault="00104886" w:rsidP="00E97CFE">
            <w:pPr>
              <w:tabs>
                <w:tab w:val="left" w:pos="6663"/>
              </w:tabs>
              <w:spacing w:line="360" w:lineRule="auto"/>
              <w:ind w:left="517" w:hanging="425"/>
              <w:contextualSpacing/>
              <w:jc w:val="both"/>
              <w:rPr>
                <w:rFonts w:ascii="Roma Neue" w:eastAsia="Arial Unicode MS" w:hAnsi="Roma Neue" w:cs="Arial"/>
                <w:sz w:val="20"/>
                <w:szCs w:val="20"/>
              </w:rPr>
            </w:pPr>
            <w:r w:rsidRPr="00D62E19">
              <w:rPr>
                <w:rFonts w:ascii="Roma Neue" w:eastAsia="Arial Unicode MS" w:hAnsi="Roma Neue" w:cs="Arial"/>
                <w:sz w:val="20"/>
                <w:szCs w:val="20"/>
              </w:rPr>
              <w:t xml:space="preserve">Gli altri operatori economici facenti parte del RTI/Consorzio/GEIE sono i seguenti: </w:t>
            </w:r>
          </w:p>
          <w:p w14:paraId="394CDB60" w14:textId="721C12FD" w:rsidR="00104886" w:rsidRPr="00A414CB" w:rsidRDefault="00104886" w:rsidP="00E97CFE">
            <w:pPr>
              <w:tabs>
                <w:tab w:val="left" w:pos="6663"/>
              </w:tabs>
              <w:spacing w:line="360" w:lineRule="auto"/>
              <w:ind w:left="517" w:hanging="425"/>
              <w:contextualSpacing/>
              <w:jc w:val="both"/>
              <w:rPr>
                <w:rFonts w:ascii="Roma Neue" w:eastAsia="Arial Unicode MS" w:hAnsi="Roma Neue" w:cs="Arial"/>
                <w:sz w:val="20"/>
                <w:szCs w:val="20"/>
              </w:rPr>
            </w:pPr>
            <w:r w:rsidRPr="00D62E19">
              <w:rPr>
                <w:rFonts w:ascii="Roma Neue" w:eastAsia="Arial Unicode MS" w:hAnsi="Roma Neue" w:cs="Arial"/>
                <w:sz w:val="20"/>
                <w:szCs w:val="20"/>
              </w:rPr>
              <w:t>1)</w:t>
            </w:r>
            <w:r w:rsidR="007562A5" w:rsidRPr="00FD4CEB">
              <w:rPr>
                <w:rFonts w:ascii="Roma Neue" w:hAnsi="Roma Neue" w:cs="Arial"/>
              </w:rPr>
              <w:t xml:space="preserve">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r w:rsidR="003C750E" w:rsidRPr="00A414CB">
              <w:rPr>
                <w:rFonts w:ascii="Roma Neue" w:hAnsi="Roma Neue" w:cs="Arial"/>
                <w:sz w:val="20"/>
                <w:szCs w:val="20"/>
              </w:rPr>
              <w:t xml:space="preserve"> </w:t>
            </w:r>
            <w:r w:rsidR="00BE57BC" w:rsidRPr="00A414CB">
              <w:rPr>
                <w:rFonts w:ascii="Roma Neue" w:hAnsi="Roma Neue" w:cs="Arial"/>
                <w:sz w:val="20"/>
                <w:szCs w:val="20"/>
              </w:rPr>
              <w:t>(</w:t>
            </w:r>
            <w:r w:rsidR="00BE57BC" w:rsidRPr="00A414CB">
              <w:rPr>
                <w:rFonts w:ascii="Roma Neue" w:eastAsia="Arial" w:hAnsi="Roma Neue" w:cs="Arial"/>
                <w:i/>
                <w:iCs/>
                <w:sz w:val="20"/>
                <w:szCs w:val="20"/>
              </w:rPr>
              <w:t>Denominazione / Ragione sociale</w:t>
            </w:r>
            <w:r w:rsidR="00BE57BC" w:rsidRPr="00A414CB">
              <w:rPr>
                <w:rFonts w:ascii="Roma Neue" w:eastAsia="Arial" w:hAnsi="Roma Neue" w:cs="Arial"/>
                <w:sz w:val="20"/>
                <w:szCs w:val="20"/>
              </w:rPr>
              <w:t>)</w:t>
            </w:r>
            <w:r w:rsidR="00BE57BC" w:rsidRPr="00A414CB">
              <w:rPr>
                <w:rFonts w:ascii="Roma Neue" w:eastAsia="Arial Unicode MS" w:hAnsi="Roma Neue" w:cs="Arial"/>
                <w:sz w:val="20"/>
                <w:szCs w:val="20"/>
              </w:rPr>
              <w:t>;</w:t>
            </w:r>
            <w:r w:rsidR="00BE57BC" w:rsidRPr="00A414CB">
              <w:rPr>
                <w:rFonts w:ascii="Roma Neue" w:eastAsia="Arial" w:hAnsi="Roma Neue" w:cs="Arial"/>
                <w:sz w:val="20"/>
                <w:szCs w:val="20"/>
              </w:rPr>
              <w:t xml:space="preserve"> C.F. / P.IVA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r w:rsidRPr="00A414CB">
              <w:rPr>
                <w:rFonts w:ascii="Roma Neue" w:eastAsia="Arial Unicode MS" w:hAnsi="Roma Neue" w:cs="Arial"/>
                <w:sz w:val="20"/>
                <w:szCs w:val="20"/>
              </w:rPr>
              <w:t>;</w:t>
            </w:r>
          </w:p>
          <w:p w14:paraId="5488D035" w14:textId="3A116D12" w:rsidR="00104886" w:rsidRPr="00A414CB" w:rsidRDefault="00104886" w:rsidP="007562A5">
            <w:pPr>
              <w:tabs>
                <w:tab w:val="left" w:pos="6663"/>
              </w:tabs>
              <w:spacing w:line="360" w:lineRule="auto"/>
              <w:ind w:left="517" w:hanging="425"/>
              <w:contextualSpacing/>
              <w:jc w:val="both"/>
              <w:rPr>
                <w:rFonts w:ascii="Roma Neue" w:eastAsia="Arial Unicode MS" w:hAnsi="Roma Neue" w:cs="Arial"/>
                <w:sz w:val="20"/>
                <w:szCs w:val="20"/>
              </w:rPr>
            </w:pPr>
            <w:r w:rsidRPr="00A414CB">
              <w:rPr>
                <w:rFonts w:ascii="Roma Neue" w:eastAsia="Arial Unicode MS" w:hAnsi="Roma Neue" w:cs="Arial"/>
                <w:sz w:val="20"/>
                <w:szCs w:val="20"/>
              </w:rPr>
              <w:t>2)</w:t>
            </w:r>
            <w:r w:rsidR="007562A5" w:rsidRPr="00A414CB">
              <w:rPr>
                <w:rFonts w:ascii="Roma Neue" w:hAnsi="Roma Neue" w:cs="Arial"/>
                <w:sz w:val="20"/>
                <w:szCs w:val="20"/>
              </w:rPr>
              <w:t xml:space="preserve">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r w:rsidR="003C750E" w:rsidRPr="00A414CB">
              <w:rPr>
                <w:rFonts w:ascii="Roma Neue" w:hAnsi="Roma Neue" w:cs="Arial"/>
                <w:sz w:val="20"/>
                <w:szCs w:val="20"/>
              </w:rPr>
              <w:t xml:space="preserve"> </w:t>
            </w:r>
            <w:r w:rsidR="00BE57BC" w:rsidRPr="00A414CB">
              <w:rPr>
                <w:rFonts w:ascii="Roma Neue" w:hAnsi="Roma Neue" w:cs="Arial"/>
                <w:sz w:val="20"/>
                <w:szCs w:val="20"/>
              </w:rPr>
              <w:t>(</w:t>
            </w:r>
            <w:r w:rsidR="00BE57BC" w:rsidRPr="00A414CB">
              <w:rPr>
                <w:rFonts w:ascii="Roma Neue" w:eastAsia="Arial" w:hAnsi="Roma Neue" w:cs="Arial"/>
                <w:i/>
                <w:iCs/>
                <w:sz w:val="20"/>
                <w:szCs w:val="20"/>
              </w:rPr>
              <w:t>Denominazione / Ragione sociale</w:t>
            </w:r>
            <w:r w:rsidR="00BE57BC" w:rsidRPr="00A414CB">
              <w:rPr>
                <w:rFonts w:ascii="Roma Neue" w:eastAsia="Arial" w:hAnsi="Roma Neue" w:cs="Arial"/>
                <w:sz w:val="20"/>
                <w:szCs w:val="20"/>
              </w:rPr>
              <w:t>)</w:t>
            </w:r>
            <w:r w:rsidR="00BE57BC" w:rsidRPr="00A414CB">
              <w:rPr>
                <w:rFonts w:ascii="Roma Neue" w:eastAsia="Arial Unicode MS" w:hAnsi="Roma Neue" w:cs="Arial"/>
                <w:sz w:val="20"/>
                <w:szCs w:val="20"/>
              </w:rPr>
              <w:t>;</w:t>
            </w:r>
            <w:r w:rsidR="00BE57BC" w:rsidRPr="00A414CB">
              <w:rPr>
                <w:rFonts w:ascii="Roma Neue" w:eastAsia="Arial" w:hAnsi="Roma Neue" w:cs="Arial"/>
                <w:sz w:val="20"/>
                <w:szCs w:val="20"/>
              </w:rPr>
              <w:t xml:space="preserve"> C.F. / P.IVA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r w:rsidRPr="00A414CB">
              <w:rPr>
                <w:rFonts w:ascii="Roma Neue" w:eastAsia="Arial Unicode MS" w:hAnsi="Roma Neue" w:cs="Arial"/>
                <w:sz w:val="20"/>
                <w:szCs w:val="20"/>
              </w:rPr>
              <w:t>;</w:t>
            </w:r>
          </w:p>
          <w:p w14:paraId="1FA87565" w14:textId="49921A70" w:rsidR="00104886" w:rsidRPr="00A414CB" w:rsidRDefault="00104886" w:rsidP="009B101D">
            <w:pPr>
              <w:tabs>
                <w:tab w:val="left" w:pos="6663"/>
              </w:tabs>
              <w:spacing w:line="360" w:lineRule="auto"/>
              <w:ind w:left="517" w:hanging="425"/>
              <w:contextualSpacing/>
              <w:jc w:val="both"/>
              <w:rPr>
                <w:rFonts w:ascii="Roma Neue" w:eastAsia="Arial Unicode MS" w:hAnsi="Roma Neue" w:cs="Arial"/>
                <w:sz w:val="20"/>
                <w:szCs w:val="20"/>
              </w:rPr>
            </w:pPr>
            <w:r w:rsidRPr="00A414CB">
              <w:rPr>
                <w:rFonts w:ascii="Roma Neue" w:eastAsia="Arial Unicode MS" w:hAnsi="Roma Neue" w:cs="Arial"/>
                <w:sz w:val="20"/>
                <w:szCs w:val="20"/>
              </w:rPr>
              <w:t>3)</w:t>
            </w:r>
            <w:r w:rsidR="007562A5" w:rsidRPr="00A414CB">
              <w:rPr>
                <w:rFonts w:ascii="Roma Neue" w:hAnsi="Roma Neue" w:cs="Arial"/>
                <w:sz w:val="20"/>
                <w:szCs w:val="20"/>
              </w:rPr>
              <w:t xml:space="preserve">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r w:rsidR="003C750E" w:rsidRPr="00A414CB">
              <w:rPr>
                <w:rFonts w:ascii="Roma Neue" w:hAnsi="Roma Neue" w:cs="Arial"/>
                <w:sz w:val="20"/>
                <w:szCs w:val="20"/>
              </w:rPr>
              <w:t xml:space="preserve"> </w:t>
            </w:r>
            <w:r w:rsidR="00BE57BC" w:rsidRPr="00A414CB">
              <w:rPr>
                <w:rFonts w:ascii="Roma Neue" w:hAnsi="Roma Neue" w:cs="Arial"/>
                <w:sz w:val="20"/>
                <w:szCs w:val="20"/>
              </w:rPr>
              <w:t>(</w:t>
            </w:r>
            <w:r w:rsidR="00BE57BC" w:rsidRPr="00A414CB">
              <w:rPr>
                <w:rFonts w:ascii="Roma Neue" w:eastAsia="Arial" w:hAnsi="Roma Neue" w:cs="Arial"/>
                <w:i/>
                <w:iCs/>
                <w:sz w:val="20"/>
                <w:szCs w:val="20"/>
              </w:rPr>
              <w:t>Denominazione / Ragione sociale</w:t>
            </w:r>
            <w:r w:rsidR="00BE57BC" w:rsidRPr="00A414CB">
              <w:rPr>
                <w:rFonts w:ascii="Roma Neue" w:eastAsia="Arial" w:hAnsi="Roma Neue" w:cs="Arial"/>
                <w:sz w:val="20"/>
                <w:szCs w:val="20"/>
              </w:rPr>
              <w:t>)</w:t>
            </w:r>
            <w:r w:rsidR="00BE57BC" w:rsidRPr="00A414CB">
              <w:rPr>
                <w:rFonts w:ascii="Roma Neue" w:eastAsia="Arial Unicode MS" w:hAnsi="Roma Neue" w:cs="Arial"/>
                <w:sz w:val="20"/>
                <w:szCs w:val="20"/>
              </w:rPr>
              <w:t>;</w:t>
            </w:r>
            <w:r w:rsidR="00BE57BC" w:rsidRPr="00A414CB">
              <w:rPr>
                <w:rFonts w:ascii="Roma Neue" w:eastAsia="Arial" w:hAnsi="Roma Neue" w:cs="Arial"/>
                <w:sz w:val="20"/>
                <w:szCs w:val="20"/>
              </w:rPr>
              <w:t xml:space="preserve"> C.F. / P.IVA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r w:rsidRPr="00A414CB">
              <w:rPr>
                <w:rFonts w:ascii="Roma Neue" w:eastAsia="Arial Unicode MS" w:hAnsi="Roma Neue" w:cs="Arial"/>
                <w:sz w:val="20"/>
                <w:szCs w:val="20"/>
              </w:rPr>
              <w:t>;</w:t>
            </w:r>
          </w:p>
          <w:p w14:paraId="1CAC6C00" w14:textId="050D1ECC" w:rsidR="00104886" w:rsidRPr="00D62E19" w:rsidRDefault="00104886" w:rsidP="009B101D">
            <w:pPr>
              <w:tabs>
                <w:tab w:val="left" w:pos="6663"/>
              </w:tabs>
              <w:spacing w:line="360" w:lineRule="auto"/>
              <w:ind w:left="517" w:hanging="425"/>
              <w:contextualSpacing/>
              <w:jc w:val="both"/>
              <w:rPr>
                <w:rFonts w:ascii="Roma Neue" w:eastAsia="Arial Unicode MS" w:hAnsi="Roma Neue" w:cs="Arial"/>
                <w:sz w:val="20"/>
                <w:szCs w:val="20"/>
              </w:rPr>
            </w:pPr>
            <w:r w:rsidRPr="00A414CB">
              <w:rPr>
                <w:rFonts w:ascii="Roma Neue" w:eastAsia="Arial Unicode MS" w:hAnsi="Roma Neue" w:cs="Arial"/>
                <w:sz w:val="20"/>
                <w:szCs w:val="20"/>
              </w:rPr>
              <w:t>4)</w:t>
            </w:r>
            <w:r w:rsidR="007562A5" w:rsidRPr="00A414CB">
              <w:rPr>
                <w:rFonts w:ascii="Roma Neue" w:hAnsi="Roma Neue" w:cs="Arial"/>
                <w:sz w:val="20"/>
                <w:szCs w:val="20"/>
              </w:rPr>
              <w:t xml:space="preserve">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r w:rsidR="003C750E" w:rsidRPr="00A414CB">
              <w:rPr>
                <w:rFonts w:ascii="Roma Neue" w:hAnsi="Roma Neue" w:cs="Arial"/>
                <w:sz w:val="20"/>
                <w:szCs w:val="20"/>
              </w:rPr>
              <w:t xml:space="preserve"> </w:t>
            </w:r>
            <w:r w:rsidR="00BE57BC" w:rsidRPr="00A414CB">
              <w:rPr>
                <w:rFonts w:ascii="Roma Neue" w:hAnsi="Roma Neue" w:cs="Arial"/>
                <w:sz w:val="20"/>
                <w:szCs w:val="20"/>
              </w:rPr>
              <w:t>(</w:t>
            </w:r>
            <w:r w:rsidR="00BE57BC" w:rsidRPr="00A414CB">
              <w:rPr>
                <w:rFonts w:ascii="Roma Neue" w:eastAsia="Arial" w:hAnsi="Roma Neue" w:cs="Arial"/>
                <w:i/>
                <w:iCs/>
                <w:sz w:val="20"/>
                <w:szCs w:val="20"/>
              </w:rPr>
              <w:t>Denominazione / Ragione sociale</w:t>
            </w:r>
            <w:r w:rsidR="00BE57BC" w:rsidRPr="00A414CB">
              <w:rPr>
                <w:rFonts w:ascii="Roma Neue" w:eastAsia="Arial" w:hAnsi="Roma Neue" w:cs="Arial"/>
                <w:sz w:val="20"/>
                <w:szCs w:val="20"/>
              </w:rPr>
              <w:t>)</w:t>
            </w:r>
            <w:r w:rsidR="00BE57BC" w:rsidRPr="00A414CB">
              <w:rPr>
                <w:rFonts w:ascii="Roma Neue" w:eastAsia="Arial Unicode MS" w:hAnsi="Roma Neue" w:cs="Arial"/>
                <w:sz w:val="20"/>
                <w:szCs w:val="20"/>
              </w:rPr>
              <w:t>;</w:t>
            </w:r>
            <w:r w:rsidR="00BE57BC" w:rsidRPr="00A414CB">
              <w:rPr>
                <w:rFonts w:ascii="Roma Neue" w:eastAsia="Arial" w:hAnsi="Roma Neue" w:cs="Arial"/>
                <w:sz w:val="20"/>
                <w:szCs w:val="20"/>
              </w:rPr>
              <w:t xml:space="preserve"> C.F. / P.IVA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r w:rsidRPr="00D62E19">
              <w:rPr>
                <w:rFonts w:ascii="Roma Neue" w:eastAsia="Arial Unicode MS" w:hAnsi="Roma Neue" w:cs="Arial"/>
                <w:sz w:val="20"/>
                <w:szCs w:val="20"/>
              </w:rPr>
              <w:t>;</w:t>
            </w:r>
          </w:p>
          <w:p w14:paraId="360BBA3E" w14:textId="5CCA17B9" w:rsidR="00104886" w:rsidRPr="00D62E19" w:rsidRDefault="00B82464" w:rsidP="00B82464">
            <w:pPr>
              <w:spacing w:after="0" w:line="360" w:lineRule="auto"/>
              <w:ind w:left="517" w:hanging="353"/>
              <w:contextualSpacing/>
              <w:jc w:val="both"/>
              <w:rPr>
                <w:rFonts w:ascii="Roma Neue" w:eastAsia="Arial Unicode MS" w:hAnsi="Roma Neue" w:cs="Arial"/>
                <w:sz w:val="20"/>
                <w:szCs w:val="20"/>
              </w:rPr>
            </w:pPr>
            <w:r>
              <w:rPr>
                <w:rFonts w:ascii="Arial" w:hAnsi="Arial" w:cs="Arial"/>
                <w:b/>
              </w:rPr>
              <w:lastRenderedPageBreak/>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Impresa aderente al contratto di rete (rete di imprese, rete di professionisti o rete mista ai sensi dell’art. 12 della l. n. 81/2017) in qualità di:</w:t>
            </w:r>
          </w:p>
          <w:p w14:paraId="7AF49FCE" w14:textId="18441F1D" w:rsidR="00104886" w:rsidRPr="00D62E19" w:rsidRDefault="00B82464" w:rsidP="00B82464">
            <w:pPr>
              <w:spacing w:after="0" w:line="360" w:lineRule="auto"/>
              <w:ind w:left="1368"/>
              <w:contextualSpacing/>
              <w:jc w:val="both"/>
              <w:rPr>
                <w:rFonts w:ascii="Roma Neue" w:eastAsia="Arial Unicode MS" w:hAnsi="Roma Neue" w:cs="Arial"/>
                <w:i/>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Organo comune dotato di potere di rappresentanza;</w:t>
            </w:r>
          </w:p>
          <w:p w14:paraId="15A3A663" w14:textId="73AA9DA3" w:rsidR="00104886" w:rsidRPr="00D62E19" w:rsidRDefault="00B82464" w:rsidP="00B82464">
            <w:pPr>
              <w:spacing w:after="0" w:line="360" w:lineRule="auto"/>
              <w:ind w:left="1368"/>
              <w:contextualSpacing/>
              <w:jc w:val="both"/>
              <w:rPr>
                <w:rFonts w:ascii="Roma Neue" w:eastAsia="Arial Unicode MS" w:hAnsi="Roma Neue" w:cs="Arial"/>
                <w:i/>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Organo comune privo di potere di rappresentanza;</w:t>
            </w:r>
          </w:p>
          <w:p w14:paraId="4232E3E1" w14:textId="6BAB67B1" w:rsidR="00104886" w:rsidRPr="00D62E19" w:rsidRDefault="00B82464" w:rsidP="00B82464">
            <w:pPr>
              <w:spacing w:after="0" w:line="360" w:lineRule="auto"/>
              <w:ind w:left="1368"/>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altra impresa aderente al contratto di rete.</w:t>
            </w:r>
          </w:p>
          <w:p w14:paraId="355D0641" w14:textId="77777777"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L’Aggregazione di imprese di rete rientra nella seguente ipotesi prevista dalla Lettera di invito:</w:t>
            </w:r>
          </w:p>
          <w:p w14:paraId="4CC5CB72" w14:textId="4DB365CC" w:rsidR="00104886" w:rsidRPr="00D62E19" w:rsidRDefault="00B82464" w:rsidP="00B82464">
            <w:pPr>
              <w:spacing w:after="0" w:line="360" w:lineRule="auto"/>
              <w:ind w:left="1368"/>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art. 4, lettera a) della Lettera di invito;</w:t>
            </w:r>
          </w:p>
          <w:p w14:paraId="5B1ABA77" w14:textId="3889D2DE" w:rsidR="00104886" w:rsidRPr="00D62E19" w:rsidRDefault="00B82464" w:rsidP="00B82464">
            <w:pPr>
              <w:spacing w:after="0" w:line="360" w:lineRule="auto"/>
              <w:ind w:left="1368"/>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art. 4, lettera b) della Lettera di invito;</w:t>
            </w:r>
          </w:p>
          <w:p w14:paraId="2B705035" w14:textId="2749416D" w:rsidR="00104886" w:rsidRPr="00D62E19" w:rsidRDefault="00B82464" w:rsidP="00B82464">
            <w:pPr>
              <w:spacing w:after="0" w:line="360" w:lineRule="auto"/>
              <w:ind w:left="1368"/>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art. 4, lettera c) della Lettera di invito;</w:t>
            </w:r>
          </w:p>
          <w:p w14:paraId="0EC1C717" w14:textId="77777777" w:rsidR="00104886" w:rsidRPr="00D62E19" w:rsidRDefault="00104886" w:rsidP="00E97CFE">
            <w:pPr>
              <w:spacing w:line="360" w:lineRule="auto"/>
              <w:ind w:left="2077"/>
              <w:contextualSpacing/>
              <w:jc w:val="both"/>
              <w:rPr>
                <w:rFonts w:ascii="Roma Neue" w:eastAsia="Arial Unicode MS" w:hAnsi="Roma Neue" w:cs="Arial"/>
                <w:sz w:val="20"/>
                <w:szCs w:val="20"/>
              </w:rPr>
            </w:pPr>
            <w:r w:rsidRPr="00D62E19">
              <w:rPr>
                <w:rFonts w:ascii="Roma Neue" w:eastAsia="Arial Unicode MS" w:hAnsi="Roma Neue" w:cs="Arial"/>
                <w:sz w:val="20"/>
                <w:szCs w:val="20"/>
              </w:rPr>
              <w:t>e partecipa nella forma del RTI:</w:t>
            </w:r>
          </w:p>
          <w:p w14:paraId="3AFF7BEC" w14:textId="1974AE46" w:rsidR="00104886" w:rsidRPr="00D62E19" w:rsidRDefault="00B82464" w:rsidP="00B82464">
            <w:pPr>
              <w:tabs>
                <w:tab w:val="left" w:pos="3211"/>
              </w:tabs>
              <w:spacing w:after="0" w:line="360" w:lineRule="auto"/>
              <w:ind w:left="2644"/>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costituito;</w:t>
            </w:r>
          </w:p>
          <w:p w14:paraId="7641D9E8" w14:textId="5A60BAD4" w:rsidR="00104886" w:rsidRPr="00D62E19" w:rsidRDefault="00B82464" w:rsidP="00B82464">
            <w:pPr>
              <w:tabs>
                <w:tab w:val="left" w:pos="3211"/>
              </w:tabs>
              <w:spacing w:after="0" w:line="360" w:lineRule="auto"/>
              <w:ind w:left="2644"/>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da costituire.</w:t>
            </w:r>
          </w:p>
          <w:p w14:paraId="57519CEE" w14:textId="77777777"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 xml:space="preserve">Gli altri operatori economici facenti parte dell’Aggregazione di imprese di rete sono i seguenti: </w:t>
            </w:r>
          </w:p>
          <w:p w14:paraId="70FE35D8" w14:textId="3F946A87" w:rsidR="00104886" w:rsidRPr="00A414CB"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1)</w:t>
            </w:r>
            <w:r w:rsidR="007562A5" w:rsidRPr="00FD4CEB">
              <w:rPr>
                <w:rFonts w:ascii="Roma Neue" w:hAnsi="Roma Neue" w:cs="Arial"/>
              </w:rPr>
              <w:t xml:space="preserve"> </w:t>
            </w:r>
            <w:r w:rsidR="001460AE" w:rsidRPr="00A414CB">
              <w:rPr>
                <w:rFonts w:ascii="Roma Neue" w:hAnsi="Roma Neue" w:cs="Arial"/>
                <w:sz w:val="20"/>
                <w:szCs w:val="20"/>
              </w:rPr>
              <w:fldChar w:fldCharType="begin">
                <w:ffData>
                  <w:name w:val="Testo47"/>
                  <w:enabled/>
                  <w:calcOnExit w:val="0"/>
                  <w:textInput/>
                </w:ffData>
              </w:fldChar>
            </w:r>
            <w:r w:rsidR="001460AE" w:rsidRPr="00A414CB">
              <w:rPr>
                <w:rFonts w:ascii="Roma Neue" w:hAnsi="Roma Neue" w:cs="Arial"/>
                <w:sz w:val="20"/>
                <w:szCs w:val="20"/>
              </w:rPr>
              <w:instrText xml:space="preserve"> FORMTEXT </w:instrText>
            </w:r>
            <w:r w:rsidR="001460AE" w:rsidRPr="00A414CB">
              <w:rPr>
                <w:rFonts w:ascii="Roma Neue" w:hAnsi="Roma Neue" w:cs="Arial"/>
                <w:sz w:val="20"/>
                <w:szCs w:val="20"/>
              </w:rPr>
            </w:r>
            <w:r w:rsidR="001460AE" w:rsidRPr="00A414CB">
              <w:rPr>
                <w:rFonts w:ascii="Roma Neue" w:hAnsi="Roma Neue" w:cs="Arial"/>
                <w:sz w:val="20"/>
                <w:szCs w:val="20"/>
              </w:rPr>
              <w:fldChar w:fldCharType="separate"/>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fldChar w:fldCharType="end"/>
            </w:r>
            <w:r w:rsidR="003C750E" w:rsidRPr="00A414CB">
              <w:rPr>
                <w:rFonts w:ascii="Roma Neue" w:hAnsi="Roma Neue" w:cs="Arial"/>
                <w:sz w:val="20"/>
                <w:szCs w:val="20"/>
              </w:rPr>
              <w:t xml:space="preserve"> </w:t>
            </w:r>
            <w:r w:rsidR="001460AE" w:rsidRPr="00A414CB">
              <w:rPr>
                <w:rFonts w:ascii="Roma Neue" w:hAnsi="Roma Neue" w:cs="Arial"/>
                <w:sz w:val="20"/>
                <w:szCs w:val="20"/>
              </w:rPr>
              <w:t>(</w:t>
            </w:r>
            <w:r w:rsidR="001460AE" w:rsidRPr="00A414CB">
              <w:rPr>
                <w:rFonts w:ascii="Roma Neue" w:eastAsia="Arial" w:hAnsi="Roma Neue" w:cs="Arial"/>
                <w:i/>
                <w:iCs/>
                <w:sz w:val="20"/>
                <w:szCs w:val="20"/>
              </w:rPr>
              <w:t>Denominazione / Ragione sociale</w:t>
            </w:r>
            <w:r w:rsidR="001460AE" w:rsidRPr="00A414CB">
              <w:rPr>
                <w:rFonts w:ascii="Roma Neue" w:eastAsia="Arial" w:hAnsi="Roma Neue" w:cs="Arial"/>
                <w:sz w:val="20"/>
                <w:szCs w:val="20"/>
              </w:rPr>
              <w:t>)</w:t>
            </w:r>
            <w:r w:rsidR="001460AE" w:rsidRPr="00A414CB">
              <w:rPr>
                <w:rFonts w:ascii="Roma Neue" w:eastAsia="Arial Unicode MS" w:hAnsi="Roma Neue" w:cs="Arial"/>
                <w:sz w:val="20"/>
                <w:szCs w:val="20"/>
              </w:rPr>
              <w:t>;</w:t>
            </w:r>
            <w:r w:rsidR="001460AE" w:rsidRPr="00A414CB">
              <w:rPr>
                <w:rFonts w:ascii="Roma Neue" w:eastAsia="Arial" w:hAnsi="Roma Neue" w:cs="Arial"/>
                <w:sz w:val="20"/>
                <w:szCs w:val="20"/>
              </w:rPr>
              <w:t xml:space="preserve"> C.F. / P.IVA </w:t>
            </w:r>
            <w:r w:rsidR="001460AE" w:rsidRPr="00A414CB">
              <w:rPr>
                <w:rFonts w:ascii="Roma Neue" w:hAnsi="Roma Neue" w:cs="Arial"/>
                <w:sz w:val="20"/>
                <w:szCs w:val="20"/>
              </w:rPr>
              <w:fldChar w:fldCharType="begin">
                <w:ffData>
                  <w:name w:val="Testo47"/>
                  <w:enabled/>
                  <w:calcOnExit w:val="0"/>
                  <w:textInput/>
                </w:ffData>
              </w:fldChar>
            </w:r>
            <w:r w:rsidR="001460AE" w:rsidRPr="00A414CB">
              <w:rPr>
                <w:rFonts w:ascii="Roma Neue" w:hAnsi="Roma Neue" w:cs="Arial"/>
                <w:sz w:val="20"/>
                <w:szCs w:val="20"/>
              </w:rPr>
              <w:instrText xml:space="preserve"> FORMTEXT </w:instrText>
            </w:r>
            <w:r w:rsidR="001460AE" w:rsidRPr="00A414CB">
              <w:rPr>
                <w:rFonts w:ascii="Roma Neue" w:hAnsi="Roma Neue" w:cs="Arial"/>
                <w:sz w:val="20"/>
                <w:szCs w:val="20"/>
              </w:rPr>
            </w:r>
            <w:r w:rsidR="001460AE" w:rsidRPr="00A414CB">
              <w:rPr>
                <w:rFonts w:ascii="Roma Neue" w:hAnsi="Roma Neue" w:cs="Arial"/>
                <w:sz w:val="20"/>
                <w:szCs w:val="20"/>
              </w:rPr>
              <w:fldChar w:fldCharType="separate"/>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fldChar w:fldCharType="end"/>
            </w:r>
            <w:r w:rsidRPr="00A414CB">
              <w:rPr>
                <w:rFonts w:ascii="Roma Neue" w:eastAsia="Arial Unicode MS" w:hAnsi="Roma Neue" w:cs="Arial"/>
                <w:sz w:val="20"/>
                <w:szCs w:val="20"/>
              </w:rPr>
              <w:t>;</w:t>
            </w:r>
          </w:p>
          <w:p w14:paraId="63648213" w14:textId="6F1CD140" w:rsidR="00104886" w:rsidRPr="00A414CB"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A414CB">
              <w:rPr>
                <w:rFonts w:ascii="Roma Neue" w:eastAsia="Arial Unicode MS" w:hAnsi="Roma Neue" w:cs="Arial"/>
                <w:sz w:val="20"/>
                <w:szCs w:val="20"/>
              </w:rPr>
              <w:t>2)</w:t>
            </w:r>
            <w:r w:rsidR="007562A5" w:rsidRPr="00A414CB">
              <w:rPr>
                <w:rFonts w:ascii="Roma Neue" w:eastAsia="Arial Unicode MS" w:hAnsi="Roma Neue" w:cs="Arial"/>
                <w:sz w:val="20"/>
                <w:szCs w:val="20"/>
              </w:rPr>
              <w:t xml:space="preserve"> </w:t>
            </w:r>
            <w:r w:rsidR="001460AE" w:rsidRPr="00A414CB">
              <w:rPr>
                <w:rFonts w:ascii="Roma Neue" w:hAnsi="Roma Neue" w:cs="Arial"/>
                <w:sz w:val="20"/>
                <w:szCs w:val="20"/>
              </w:rPr>
              <w:fldChar w:fldCharType="begin">
                <w:ffData>
                  <w:name w:val="Testo47"/>
                  <w:enabled/>
                  <w:calcOnExit w:val="0"/>
                  <w:textInput/>
                </w:ffData>
              </w:fldChar>
            </w:r>
            <w:r w:rsidR="001460AE" w:rsidRPr="00A414CB">
              <w:rPr>
                <w:rFonts w:ascii="Roma Neue" w:hAnsi="Roma Neue" w:cs="Arial"/>
                <w:sz w:val="20"/>
                <w:szCs w:val="20"/>
              </w:rPr>
              <w:instrText xml:space="preserve"> FORMTEXT </w:instrText>
            </w:r>
            <w:r w:rsidR="001460AE" w:rsidRPr="00A414CB">
              <w:rPr>
                <w:rFonts w:ascii="Roma Neue" w:hAnsi="Roma Neue" w:cs="Arial"/>
                <w:sz w:val="20"/>
                <w:szCs w:val="20"/>
              </w:rPr>
            </w:r>
            <w:r w:rsidR="001460AE" w:rsidRPr="00A414CB">
              <w:rPr>
                <w:rFonts w:ascii="Roma Neue" w:hAnsi="Roma Neue" w:cs="Arial"/>
                <w:sz w:val="20"/>
                <w:szCs w:val="20"/>
              </w:rPr>
              <w:fldChar w:fldCharType="separate"/>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fldChar w:fldCharType="end"/>
            </w:r>
            <w:r w:rsidR="003C750E" w:rsidRPr="00A414CB">
              <w:rPr>
                <w:rFonts w:ascii="Roma Neue" w:hAnsi="Roma Neue" w:cs="Arial"/>
                <w:sz w:val="20"/>
                <w:szCs w:val="20"/>
              </w:rPr>
              <w:t xml:space="preserve"> </w:t>
            </w:r>
            <w:r w:rsidR="001460AE" w:rsidRPr="00A414CB">
              <w:rPr>
                <w:rFonts w:ascii="Roma Neue" w:hAnsi="Roma Neue" w:cs="Arial"/>
                <w:sz w:val="20"/>
                <w:szCs w:val="20"/>
              </w:rPr>
              <w:t>(</w:t>
            </w:r>
            <w:r w:rsidR="001460AE" w:rsidRPr="00A414CB">
              <w:rPr>
                <w:rFonts w:ascii="Roma Neue" w:eastAsia="Arial" w:hAnsi="Roma Neue" w:cs="Arial"/>
                <w:i/>
                <w:iCs/>
                <w:sz w:val="20"/>
                <w:szCs w:val="20"/>
              </w:rPr>
              <w:t>Denominazione / Ragione sociale</w:t>
            </w:r>
            <w:r w:rsidR="001460AE" w:rsidRPr="00A414CB">
              <w:rPr>
                <w:rFonts w:ascii="Roma Neue" w:eastAsia="Arial" w:hAnsi="Roma Neue" w:cs="Arial"/>
                <w:sz w:val="20"/>
                <w:szCs w:val="20"/>
              </w:rPr>
              <w:t>)</w:t>
            </w:r>
            <w:r w:rsidR="001460AE" w:rsidRPr="00A414CB">
              <w:rPr>
                <w:rFonts w:ascii="Roma Neue" w:eastAsia="Arial Unicode MS" w:hAnsi="Roma Neue" w:cs="Arial"/>
                <w:sz w:val="20"/>
                <w:szCs w:val="20"/>
              </w:rPr>
              <w:t>;</w:t>
            </w:r>
            <w:r w:rsidR="001460AE" w:rsidRPr="00A414CB">
              <w:rPr>
                <w:rFonts w:ascii="Roma Neue" w:eastAsia="Arial" w:hAnsi="Roma Neue" w:cs="Arial"/>
                <w:sz w:val="20"/>
                <w:szCs w:val="20"/>
              </w:rPr>
              <w:t xml:space="preserve"> C.F. / P.IVA </w:t>
            </w:r>
            <w:r w:rsidR="001460AE" w:rsidRPr="00A414CB">
              <w:rPr>
                <w:rFonts w:ascii="Roma Neue" w:hAnsi="Roma Neue" w:cs="Arial"/>
                <w:sz w:val="20"/>
                <w:szCs w:val="20"/>
              </w:rPr>
              <w:fldChar w:fldCharType="begin">
                <w:ffData>
                  <w:name w:val="Testo47"/>
                  <w:enabled/>
                  <w:calcOnExit w:val="0"/>
                  <w:textInput/>
                </w:ffData>
              </w:fldChar>
            </w:r>
            <w:r w:rsidR="001460AE" w:rsidRPr="00A414CB">
              <w:rPr>
                <w:rFonts w:ascii="Roma Neue" w:hAnsi="Roma Neue" w:cs="Arial"/>
                <w:sz w:val="20"/>
                <w:szCs w:val="20"/>
              </w:rPr>
              <w:instrText xml:space="preserve"> FORMTEXT </w:instrText>
            </w:r>
            <w:r w:rsidR="001460AE" w:rsidRPr="00A414CB">
              <w:rPr>
                <w:rFonts w:ascii="Roma Neue" w:hAnsi="Roma Neue" w:cs="Arial"/>
                <w:sz w:val="20"/>
                <w:szCs w:val="20"/>
              </w:rPr>
            </w:r>
            <w:r w:rsidR="001460AE" w:rsidRPr="00A414CB">
              <w:rPr>
                <w:rFonts w:ascii="Roma Neue" w:hAnsi="Roma Neue" w:cs="Arial"/>
                <w:sz w:val="20"/>
                <w:szCs w:val="20"/>
              </w:rPr>
              <w:fldChar w:fldCharType="separate"/>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fldChar w:fldCharType="end"/>
            </w:r>
            <w:r w:rsidRPr="00A414CB">
              <w:rPr>
                <w:rFonts w:ascii="Roma Neue" w:eastAsia="Arial Unicode MS" w:hAnsi="Roma Neue" w:cs="Arial"/>
                <w:sz w:val="20"/>
                <w:szCs w:val="20"/>
              </w:rPr>
              <w:t>;</w:t>
            </w:r>
          </w:p>
          <w:p w14:paraId="21DEEE3E" w14:textId="00343D35" w:rsidR="00104886" w:rsidRPr="00A414CB"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A414CB">
              <w:rPr>
                <w:rFonts w:ascii="Roma Neue" w:eastAsia="Arial Unicode MS" w:hAnsi="Roma Neue" w:cs="Arial"/>
                <w:sz w:val="20"/>
                <w:szCs w:val="20"/>
              </w:rPr>
              <w:t>3)</w:t>
            </w:r>
            <w:r w:rsidR="007562A5" w:rsidRPr="00A414CB">
              <w:rPr>
                <w:rFonts w:ascii="Roma Neue" w:hAnsi="Roma Neue" w:cs="Arial"/>
                <w:sz w:val="20"/>
                <w:szCs w:val="20"/>
              </w:rPr>
              <w:t xml:space="preserve"> </w:t>
            </w:r>
            <w:r w:rsidR="001460AE" w:rsidRPr="00A414CB">
              <w:rPr>
                <w:rFonts w:ascii="Roma Neue" w:hAnsi="Roma Neue" w:cs="Arial"/>
                <w:sz w:val="20"/>
                <w:szCs w:val="20"/>
              </w:rPr>
              <w:fldChar w:fldCharType="begin">
                <w:ffData>
                  <w:name w:val="Testo47"/>
                  <w:enabled/>
                  <w:calcOnExit w:val="0"/>
                  <w:textInput/>
                </w:ffData>
              </w:fldChar>
            </w:r>
            <w:r w:rsidR="001460AE" w:rsidRPr="00A414CB">
              <w:rPr>
                <w:rFonts w:ascii="Roma Neue" w:hAnsi="Roma Neue" w:cs="Arial"/>
                <w:sz w:val="20"/>
                <w:szCs w:val="20"/>
              </w:rPr>
              <w:instrText xml:space="preserve"> FORMTEXT </w:instrText>
            </w:r>
            <w:r w:rsidR="001460AE" w:rsidRPr="00A414CB">
              <w:rPr>
                <w:rFonts w:ascii="Roma Neue" w:hAnsi="Roma Neue" w:cs="Arial"/>
                <w:sz w:val="20"/>
                <w:szCs w:val="20"/>
              </w:rPr>
            </w:r>
            <w:r w:rsidR="001460AE" w:rsidRPr="00A414CB">
              <w:rPr>
                <w:rFonts w:ascii="Roma Neue" w:hAnsi="Roma Neue" w:cs="Arial"/>
                <w:sz w:val="20"/>
                <w:szCs w:val="20"/>
              </w:rPr>
              <w:fldChar w:fldCharType="separate"/>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fldChar w:fldCharType="end"/>
            </w:r>
            <w:r w:rsidR="003C750E" w:rsidRPr="00A414CB">
              <w:rPr>
                <w:rFonts w:ascii="Roma Neue" w:hAnsi="Roma Neue" w:cs="Arial"/>
                <w:sz w:val="20"/>
                <w:szCs w:val="20"/>
              </w:rPr>
              <w:t xml:space="preserve"> </w:t>
            </w:r>
            <w:r w:rsidR="001460AE" w:rsidRPr="00A414CB">
              <w:rPr>
                <w:rFonts w:ascii="Roma Neue" w:hAnsi="Roma Neue" w:cs="Arial"/>
                <w:sz w:val="20"/>
                <w:szCs w:val="20"/>
              </w:rPr>
              <w:t>(</w:t>
            </w:r>
            <w:r w:rsidR="001460AE" w:rsidRPr="00A414CB">
              <w:rPr>
                <w:rFonts w:ascii="Roma Neue" w:eastAsia="Arial" w:hAnsi="Roma Neue" w:cs="Arial"/>
                <w:i/>
                <w:iCs/>
                <w:sz w:val="20"/>
                <w:szCs w:val="20"/>
              </w:rPr>
              <w:t>Denominazione / Ragione sociale</w:t>
            </w:r>
            <w:r w:rsidR="001460AE" w:rsidRPr="00A414CB">
              <w:rPr>
                <w:rFonts w:ascii="Roma Neue" w:eastAsia="Arial" w:hAnsi="Roma Neue" w:cs="Arial"/>
                <w:sz w:val="20"/>
                <w:szCs w:val="20"/>
              </w:rPr>
              <w:t>)</w:t>
            </w:r>
            <w:r w:rsidR="001460AE" w:rsidRPr="00A414CB">
              <w:rPr>
                <w:rFonts w:ascii="Roma Neue" w:eastAsia="Arial Unicode MS" w:hAnsi="Roma Neue" w:cs="Arial"/>
                <w:sz w:val="20"/>
                <w:szCs w:val="20"/>
              </w:rPr>
              <w:t>;</w:t>
            </w:r>
            <w:r w:rsidR="001460AE" w:rsidRPr="00A414CB">
              <w:rPr>
                <w:rFonts w:ascii="Roma Neue" w:eastAsia="Arial" w:hAnsi="Roma Neue" w:cs="Arial"/>
                <w:sz w:val="20"/>
                <w:szCs w:val="20"/>
              </w:rPr>
              <w:t xml:space="preserve"> C.F. / P.IVA </w:t>
            </w:r>
            <w:r w:rsidR="001460AE" w:rsidRPr="00A414CB">
              <w:rPr>
                <w:rFonts w:ascii="Roma Neue" w:hAnsi="Roma Neue" w:cs="Arial"/>
                <w:sz w:val="20"/>
                <w:szCs w:val="20"/>
              </w:rPr>
              <w:fldChar w:fldCharType="begin">
                <w:ffData>
                  <w:name w:val="Testo47"/>
                  <w:enabled/>
                  <w:calcOnExit w:val="0"/>
                  <w:textInput/>
                </w:ffData>
              </w:fldChar>
            </w:r>
            <w:r w:rsidR="001460AE" w:rsidRPr="00A414CB">
              <w:rPr>
                <w:rFonts w:ascii="Roma Neue" w:hAnsi="Roma Neue" w:cs="Arial"/>
                <w:sz w:val="20"/>
                <w:szCs w:val="20"/>
              </w:rPr>
              <w:instrText xml:space="preserve"> FORMTEXT </w:instrText>
            </w:r>
            <w:r w:rsidR="001460AE" w:rsidRPr="00A414CB">
              <w:rPr>
                <w:rFonts w:ascii="Roma Neue" w:hAnsi="Roma Neue" w:cs="Arial"/>
                <w:sz w:val="20"/>
                <w:szCs w:val="20"/>
              </w:rPr>
            </w:r>
            <w:r w:rsidR="001460AE" w:rsidRPr="00A414CB">
              <w:rPr>
                <w:rFonts w:ascii="Roma Neue" w:hAnsi="Roma Neue" w:cs="Arial"/>
                <w:sz w:val="20"/>
                <w:szCs w:val="20"/>
              </w:rPr>
              <w:fldChar w:fldCharType="separate"/>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fldChar w:fldCharType="end"/>
            </w:r>
            <w:r w:rsidRPr="00A414CB">
              <w:rPr>
                <w:rFonts w:ascii="Roma Neue" w:eastAsia="Arial Unicode MS" w:hAnsi="Roma Neue" w:cs="Arial"/>
                <w:sz w:val="20"/>
                <w:szCs w:val="20"/>
              </w:rPr>
              <w:t>;</w:t>
            </w:r>
          </w:p>
          <w:p w14:paraId="0066841D" w14:textId="38C532A2" w:rsidR="00104886" w:rsidRPr="00A414CB"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A414CB">
              <w:rPr>
                <w:rFonts w:ascii="Roma Neue" w:eastAsia="Arial Unicode MS" w:hAnsi="Roma Neue" w:cs="Arial"/>
                <w:sz w:val="20"/>
                <w:szCs w:val="20"/>
              </w:rPr>
              <w:t>4)</w:t>
            </w:r>
            <w:r w:rsidR="007562A5" w:rsidRPr="00A414CB">
              <w:rPr>
                <w:rFonts w:ascii="Roma Neue" w:hAnsi="Roma Neue" w:cs="Arial"/>
                <w:sz w:val="20"/>
                <w:szCs w:val="20"/>
              </w:rPr>
              <w:t xml:space="preserve"> </w:t>
            </w:r>
            <w:r w:rsidR="001460AE" w:rsidRPr="00A414CB">
              <w:rPr>
                <w:rFonts w:ascii="Roma Neue" w:hAnsi="Roma Neue" w:cs="Arial"/>
                <w:sz w:val="20"/>
                <w:szCs w:val="20"/>
              </w:rPr>
              <w:fldChar w:fldCharType="begin">
                <w:ffData>
                  <w:name w:val="Testo47"/>
                  <w:enabled/>
                  <w:calcOnExit w:val="0"/>
                  <w:textInput/>
                </w:ffData>
              </w:fldChar>
            </w:r>
            <w:r w:rsidR="001460AE" w:rsidRPr="00A414CB">
              <w:rPr>
                <w:rFonts w:ascii="Roma Neue" w:hAnsi="Roma Neue" w:cs="Arial"/>
                <w:sz w:val="20"/>
                <w:szCs w:val="20"/>
              </w:rPr>
              <w:instrText xml:space="preserve"> FORMTEXT </w:instrText>
            </w:r>
            <w:r w:rsidR="001460AE" w:rsidRPr="00A414CB">
              <w:rPr>
                <w:rFonts w:ascii="Roma Neue" w:hAnsi="Roma Neue" w:cs="Arial"/>
                <w:sz w:val="20"/>
                <w:szCs w:val="20"/>
              </w:rPr>
            </w:r>
            <w:r w:rsidR="001460AE" w:rsidRPr="00A414CB">
              <w:rPr>
                <w:rFonts w:ascii="Roma Neue" w:hAnsi="Roma Neue" w:cs="Arial"/>
                <w:sz w:val="20"/>
                <w:szCs w:val="20"/>
              </w:rPr>
              <w:fldChar w:fldCharType="separate"/>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fldChar w:fldCharType="end"/>
            </w:r>
            <w:r w:rsidR="003C750E" w:rsidRPr="00A414CB">
              <w:rPr>
                <w:rFonts w:ascii="Roma Neue" w:hAnsi="Roma Neue" w:cs="Arial"/>
                <w:sz w:val="20"/>
                <w:szCs w:val="20"/>
              </w:rPr>
              <w:t xml:space="preserve"> </w:t>
            </w:r>
            <w:r w:rsidR="001460AE" w:rsidRPr="00A414CB">
              <w:rPr>
                <w:rFonts w:ascii="Roma Neue" w:hAnsi="Roma Neue" w:cs="Arial"/>
                <w:sz w:val="20"/>
                <w:szCs w:val="20"/>
              </w:rPr>
              <w:t>(</w:t>
            </w:r>
            <w:r w:rsidR="001460AE" w:rsidRPr="00A414CB">
              <w:rPr>
                <w:rFonts w:ascii="Roma Neue" w:eastAsia="Arial" w:hAnsi="Roma Neue" w:cs="Arial"/>
                <w:i/>
                <w:iCs/>
                <w:sz w:val="20"/>
                <w:szCs w:val="20"/>
              </w:rPr>
              <w:t>Denominazione / Ragione sociale</w:t>
            </w:r>
            <w:r w:rsidR="001460AE" w:rsidRPr="00A414CB">
              <w:rPr>
                <w:rFonts w:ascii="Roma Neue" w:eastAsia="Arial" w:hAnsi="Roma Neue" w:cs="Arial"/>
                <w:sz w:val="20"/>
                <w:szCs w:val="20"/>
              </w:rPr>
              <w:t>)</w:t>
            </w:r>
            <w:r w:rsidR="001460AE" w:rsidRPr="00A414CB">
              <w:rPr>
                <w:rFonts w:ascii="Roma Neue" w:eastAsia="Arial Unicode MS" w:hAnsi="Roma Neue" w:cs="Arial"/>
                <w:sz w:val="20"/>
                <w:szCs w:val="20"/>
              </w:rPr>
              <w:t>;</w:t>
            </w:r>
            <w:r w:rsidR="001460AE" w:rsidRPr="00A414CB">
              <w:rPr>
                <w:rFonts w:ascii="Roma Neue" w:eastAsia="Arial" w:hAnsi="Roma Neue" w:cs="Arial"/>
                <w:sz w:val="20"/>
                <w:szCs w:val="20"/>
              </w:rPr>
              <w:t xml:space="preserve"> C.F. / P.IVA </w:t>
            </w:r>
            <w:r w:rsidR="001460AE" w:rsidRPr="00A414CB">
              <w:rPr>
                <w:rFonts w:ascii="Roma Neue" w:hAnsi="Roma Neue" w:cs="Arial"/>
                <w:sz w:val="20"/>
                <w:szCs w:val="20"/>
              </w:rPr>
              <w:fldChar w:fldCharType="begin">
                <w:ffData>
                  <w:name w:val="Testo47"/>
                  <w:enabled/>
                  <w:calcOnExit w:val="0"/>
                  <w:textInput/>
                </w:ffData>
              </w:fldChar>
            </w:r>
            <w:r w:rsidR="001460AE" w:rsidRPr="00A414CB">
              <w:rPr>
                <w:rFonts w:ascii="Roma Neue" w:hAnsi="Roma Neue" w:cs="Arial"/>
                <w:sz w:val="20"/>
                <w:szCs w:val="20"/>
              </w:rPr>
              <w:instrText xml:space="preserve"> FORMTEXT </w:instrText>
            </w:r>
            <w:r w:rsidR="001460AE" w:rsidRPr="00A414CB">
              <w:rPr>
                <w:rFonts w:ascii="Roma Neue" w:hAnsi="Roma Neue" w:cs="Arial"/>
                <w:sz w:val="20"/>
                <w:szCs w:val="20"/>
              </w:rPr>
            </w:r>
            <w:r w:rsidR="001460AE" w:rsidRPr="00A414CB">
              <w:rPr>
                <w:rFonts w:ascii="Roma Neue" w:hAnsi="Roma Neue" w:cs="Arial"/>
                <w:sz w:val="20"/>
                <w:szCs w:val="20"/>
              </w:rPr>
              <w:fldChar w:fldCharType="separate"/>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fldChar w:fldCharType="end"/>
            </w:r>
          </w:p>
          <w:p w14:paraId="730C8F5D" w14:textId="2C040928" w:rsidR="00104886" w:rsidRPr="00D62E19" w:rsidRDefault="00104886" w:rsidP="00E97CFE">
            <w:pPr>
              <w:numPr>
                <w:ilvl w:val="0"/>
                <w:numId w:val="3"/>
              </w:numPr>
              <w:spacing w:after="0" w:line="360" w:lineRule="auto"/>
              <w:ind w:left="659" w:hanging="567"/>
              <w:contextualSpacing/>
              <w:jc w:val="both"/>
              <w:rPr>
                <w:rFonts w:ascii="Roma Neue" w:eastAsia="Arial Unicode MS" w:hAnsi="Roma Neue" w:cs="Arial"/>
                <w:sz w:val="20"/>
                <w:szCs w:val="20"/>
              </w:rPr>
            </w:pPr>
            <w:r w:rsidRPr="00D62E19">
              <w:rPr>
                <w:rFonts w:ascii="Roma Neue" w:eastAsia="Arial Unicode MS" w:hAnsi="Roma Neue" w:cs="Arial"/>
                <w:sz w:val="20"/>
                <w:szCs w:val="20"/>
              </w:rPr>
              <w:t xml:space="preserve">Operatore economico stabilito in Stati diversi dall’Italia </w:t>
            </w:r>
            <w:r w:rsidRPr="00D62E19">
              <w:rPr>
                <w:rFonts w:ascii="Roma Neue" w:eastAsia="Arial Unicode MS" w:hAnsi="Roma Neue" w:cs="Arial"/>
                <w:i/>
                <w:sz w:val="20"/>
                <w:szCs w:val="20"/>
              </w:rPr>
              <w:t>(fornire specificazioni</w:t>
            </w:r>
            <w:r w:rsidR="007562A5" w:rsidRPr="00FD4CEB">
              <w:rPr>
                <w:rFonts w:ascii="Roma Neue" w:hAnsi="Roma Neue" w:cs="Arial"/>
              </w:rPr>
              <w:fldChar w:fldCharType="begin">
                <w:ffData>
                  <w:name w:val="Testo47"/>
                  <w:enabled/>
                  <w:calcOnExit w:val="0"/>
                  <w:textInput/>
                </w:ffData>
              </w:fldChar>
            </w:r>
            <w:r w:rsidR="007562A5" w:rsidRPr="00FD4CEB">
              <w:rPr>
                <w:rFonts w:ascii="Roma Neue" w:hAnsi="Roma Neue" w:cs="Arial"/>
              </w:rPr>
              <w:instrText xml:space="preserve"> FORMTEXT </w:instrText>
            </w:r>
            <w:r w:rsidR="007562A5" w:rsidRPr="00FD4CEB">
              <w:rPr>
                <w:rFonts w:ascii="Roma Neue" w:hAnsi="Roma Neue" w:cs="Arial"/>
              </w:rPr>
            </w:r>
            <w:r w:rsidR="007562A5" w:rsidRPr="00FD4CEB">
              <w:rPr>
                <w:rFonts w:ascii="Roma Neue" w:hAnsi="Roma Neue" w:cs="Arial"/>
              </w:rPr>
              <w:fldChar w:fldCharType="separate"/>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fldChar w:fldCharType="end"/>
            </w:r>
            <w:r w:rsidR="007562A5" w:rsidRPr="00FD4CEB">
              <w:rPr>
                <w:rFonts w:ascii="Roma Neue" w:hAnsi="Roma Neue" w:cs="Arial"/>
              </w:rPr>
              <w:fldChar w:fldCharType="begin">
                <w:ffData>
                  <w:name w:val="Testo47"/>
                  <w:enabled/>
                  <w:calcOnExit w:val="0"/>
                  <w:textInput/>
                </w:ffData>
              </w:fldChar>
            </w:r>
            <w:r w:rsidR="007562A5" w:rsidRPr="00FD4CEB">
              <w:rPr>
                <w:rFonts w:ascii="Roma Neue" w:hAnsi="Roma Neue" w:cs="Arial"/>
              </w:rPr>
              <w:instrText xml:space="preserve"> FORMTEXT </w:instrText>
            </w:r>
            <w:r w:rsidR="007562A5" w:rsidRPr="00FD4CEB">
              <w:rPr>
                <w:rFonts w:ascii="Roma Neue" w:hAnsi="Roma Neue" w:cs="Arial"/>
              </w:rPr>
            </w:r>
            <w:r w:rsidR="007562A5" w:rsidRPr="00FD4CEB">
              <w:rPr>
                <w:rFonts w:ascii="Roma Neue" w:hAnsi="Roma Neue" w:cs="Arial"/>
              </w:rPr>
              <w:fldChar w:fldCharType="separate"/>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fldChar w:fldCharType="end"/>
            </w:r>
            <w:r w:rsidRPr="00D62E19">
              <w:rPr>
                <w:rFonts w:ascii="Roma Neue" w:eastAsia="Arial Unicode MS" w:hAnsi="Roma Neue" w:cs="Arial"/>
                <w:i/>
                <w:sz w:val="20"/>
                <w:szCs w:val="20"/>
              </w:rPr>
              <w:t>)</w:t>
            </w:r>
          </w:p>
          <w:p w14:paraId="43E4E995" w14:textId="656364CB" w:rsidR="00104886" w:rsidRPr="00D62E19" w:rsidRDefault="00104886" w:rsidP="00E97CFE">
            <w:pPr>
              <w:numPr>
                <w:ilvl w:val="0"/>
                <w:numId w:val="3"/>
              </w:numPr>
              <w:spacing w:after="0" w:line="360" w:lineRule="auto"/>
              <w:ind w:left="517" w:hanging="425"/>
              <w:contextualSpacing/>
              <w:jc w:val="both"/>
              <w:rPr>
                <w:rFonts w:ascii="Roma Neue" w:eastAsia="Arial Unicode MS" w:hAnsi="Roma Neue" w:cs="Arial"/>
                <w:sz w:val="20"/>
                <w:szCs w:val="20"/>
              </w:rPr>
            </w:pPr>
            <w:r w:rsidRPr="00D62E19">
              <w:rPr>
                <w:rFonts w:ascii="Roma Neue" w:eastAsia="Arial Unicode MS" w:hAnsi="Roma Neue" w:cs="Arial"/>
                <w:sz w:val="20"/>
                <w:szCs w:val="20"/>
              </w:rPr>
              <w:t>ALTRO</w:t>
            </w:r>
            <w:r w:rsidR="007562A5">
              <w:rPr>
                <w:rFonts w:ascii="Roma Neue" w:eastAsia="Arial Unicode MS" w:hAnsi="Roma Neue" w:cs="Arial"/>
                <w:sz w:val="20"/>
                <w:szCs w:val="20"/>
              </w:rPr>
              <w:t xml:space="preserve"> </w:t>
            </w:r>
            <w:r w:rsidR="007562A5" w:rsidRPr="00FD4CEB">
              <w:rPr>
                <w:rFonts w:ascii="Roma Neue" w:hAnsi="Roma Neue" w:cs="Arial"/>
              </w:rPr>
              <w:fldChar w:fldCharType="begin">
                <w:ffData>
                  <w:name w:val="Testo47"/>
                  <w:enabled/>
                  <w:calcOnExit w:val="0"/>
                  <w:textInput/>
                </w:ffData>
              </w:fldChar>
            </w:r>
            <w:r w:rsidR="007562A5" w:rsidRPr="00FD4CEB">
              <w:rPr>
                <w:rFonts w:ascii="Roma Neue" w:hAnsi="Roma Neue" w:cs="Arial"/>
              </w:rPr>
              <w:instrText xml:space="preserve"> FORMTEXT </w:instrText>
            </w:r>
            <w:r w:rsidR="007562A5" w:rsidRPr="00FD4CEB">
              <w:rPr>
                <w:rFonts w:ascii="Roma Neue" w:hAnsi="Roma Neue" w:cs="Arial"/>
              </w:rPr>
            </w:r>
            <w:r w:rsidR="007562A5" w:rsidRPr="00FD4CEB">
              <w:rPr>
                <w:rFonts w:ascii="Roma Neue" w:hAnsi="Roma Neue" w:cs="Arial"/>
              </w:rPr>
              <w:fldChar w:fldCharType="separate"/>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fldChar w:fldCharType="end"/>
            </w:r>
            <w:r w:rsidR="007562A5" w:rsidRPr="00FD4CEB">
              <w:rPr>
                <w:rFonts w:ascii="Roma Neue" w:hAnsi="Roma Neue" w:cs="Arial"/>
              </w:rPr>
              <w:fldChar w:fldCharType="begin">
                <w:ffData>
                  <w:name w:val="Testo47"/>
                  <w:enabled/>
                  <w:calcOnExit w:val="0"/>
                  <w:textInput/>
                </w:ffData>
              </w:fldChar>
            </w:r>
            <w:r w:rsidR="007562A5" w:rsidRPr="00FD4CEB">
              <w:rPr>
                <w:rFonts w:ascii="Roma Neue" w:hAnsi="Roma Neue" w:cs="Arial"/>
              </w:rPr>
              <w:instrText xml:space="preserve"> FORMTEXT </w:instrText>
            </w:r>
            <w:r w:rsidR="007562A5" w:rsidRPr="00FD4CEB">
              <w:rPr>
                <w:rFonts w:ascii="Roma Neue" w:hAnsi="Roma Neue" w:cs="Arial"/>
              </w:rPr>
            </w:r>
            <w:r w:rsidR="007562A5" w:rsidRPr="00FD4CEB">
              <w:rPr>
                <w:rFonts w:ascii="Roma Neue" w:hAnsi="Roma Neue" w:cs="Arial"/>
              </w:rPr>
              <w:fldChar w:fldCharType="separate"/>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fldChar w:fldCharType="end"/>
            </w:r>
          </w:p>
        </w:tc>
      </w:tr>
    </w:tbl>
    <w:p w14:paraId="3FFA7275" w14:textId="694875BA" w:rsidR="00CC5C38" w:rsidRPr="001D0C3B" w:rsidRDefault="00CC5C38" w:rsidP="00AD6A16">
      <w:pPr>
        <w:spacing w:line="360" w:lineRule="auto"/>
        <w:contextualSpacing/>
        <w:jc w:val="both"/>
        <w:rPr>
          <w:rFonts w:ascii="Roma Neue" w:eastAsia="Arial Unicode MS" w:hAnsi="Roma Neue" w:cs="Arial"/>
          <w:sz w:val="20"/>
          <w:szCs w:val="20"/>
        </w:rPr>
      </w:pPr>
    </w:p>
    <w:p w14:paraId="72CB5E6B" w14:textId="00ABCB85" w:rsidR="0059484D" w:rsidRPr="001D0C3B" w:rsidRDefault="0059484D" w:rsidP="00AD6A16">
      <w:pPr>
        <w:spacing w:line="360" w:lineRule="auto"/>
        <w:contextualSpacing/>
        <w:jc w:val="both"/>
        <w:rPr>
          <w:rFonts w:ascii="Roma Neue" w:hAnsi="Roma Neue" w:cs="Arial"/>
          <w:b/>
          <w:sz w:val="20"/>
          <w:szCs w:val="20"/>
        </w:rPr>
      </w:pPr>
      <w:r w:rsidRPr="001D0C3B">
        <w:rPr>
          <w:rFonts w:ascii="Roma Neue" w:hAnsi="Roma Neue" w:cs="Arial"/>
          <w:b/>
          <w:sz w:val="20"/>
          <w:szCs w:val="20"/>
        </w:rPr>
        <w:t xml:space="preserve">Il sottoscritto, inoltre, </w:t>
      </w:r>
      <w:r w:rsidR="002D48F2" w:rsidRPr="002D48F2">
        <w:rPr>
          <w:rFonts w:ascii="Roma Neue" w:hAnsi="Roma Neue" w:cs="Arial"/>
          <w:b/>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14:paraId="59AE99B8" w14:textId="7173448F" w:rsidR="0059484D" w:rsidRPr="001D0C3B" w:rsidRDefault="0059484D" w:rsidP="00AD6A16">
      <w:pPr>
        <w:pStyle w:val="Paragrafoelenco"/>
        <w:spacing w:before="60" w:afterLines="60" w:after="144" w:line="360" w:lineRule="auto"/>
        <w:ind w:left="426"/>
        <w:contextualSpacing/>
        <w:jc w:val="center"/>
        <w:rPr>
          <w:rFonts w:ascii="Roma Neue" w:hAnsi="Roma Neue" w:cs="Arial"/>
          <w:b/>
          <w:bCs/>
          <w:sz w:val="20"/>
          <w:szCs w:val="20"/>
        </w:rPr>
      </w:pPr>
      <w:r w:rsidRPr="001D0C3B">
        <w:rPr>
          <w:rFonts w:ascii="Roma Neue" w:hAnsi="Roma Neue" w:cs="Arial"/>
          <w:b/>
          <w:bCs/>
          <w:sz w:val="20"/>
          <w:szCs w:val="20"/>
        </w:rPr>
        <w:t>D I C H I A R A</w:t>
      </w:r>
    </w:p>
    <w:p w14:paraId="3E9B3C0E" w14:textId="47252C25" w:rsidR="00F93E07" w:rsidRDefault="00F93E07" w:rsidP="00894F28">
      <w:pPr>
        <w:pStyle w:val="Paragrafoelenco"/>
        <w:numPr>
          <w:ilvl w:val="0"/>
          <w:numId w:val="4"/>
        </w:numPr>
        <w:tabs>
          <w:tab w:val="left" w:pos="851"/>
        </w:tabs>
        <w:spacing w:afterLines="70" w:after="168" w:line="360" w:lineRule="auto"/>
        <w:ind w:left="426" w:hanging="284"/>
        <w:contextualSpacing/>
        <w:jc w:val="both"/>
        <w:rPr>
          <w:rFonts w:ascii="Roma Neue" w:hAnsi="Roma Neue" w:cs="Arial"/>
          <w:sz w:val="20"/>
          <w:szCs w:val="20"/>
        </w:rPr>
      </w:pPr>
      <w:r>
        <w:rPr>
          <w:rFonts w:ascii="Roma Neue" w:hAnsi="Roma Neue" w:cs="Arial"/>
          <w:b/>
          <w:sz w:val="20"/>
          <w:szCs w:val="20"/>
        </w:rPr>
        <w:fldChar w:fldCharType="begin">
          <w:ffData>
            <w:name w:val=""/>
            <w:enabled/>
            <w:calcOnExit w:val="0"/>
            <w:checkBox>
              <w:size w:val="20"/>
              <w:default w:val="0"/>
            </w:checkBox>
          </w:ffData>
        </w:fldChar>
      </w:r>
      <w:r>
        <w:rPr>
          <w:rFonts w:ascii="Roma Neue" w:hAnsi="Roma Neue" w:cs="Arial"/>
          <w:b/>
          <w:sz w:val="20"/>
          <w:szCs w:val="20"/>
        </w:rPr>
        <w:instrText xml:space="preserve"> FORMCHECKBOX </w:instrText>
      </w:r>
      <w:r>
        <w:rPr>
          <w:rFonts w:ascii="Roma Neue" w:hAnsi="Roma Neue" w:cs="Arial"/>
          <w:b/>
          <w:sz w:val="20"/>
          <w:szCs w:val="20"/>
        </w:rPr>
      </w:r>
      <w:r>
        <w:rPr>
          <w:rFonts w:ascii="Roma Neue" w:hAnsi="Roma Neue" w:cs="Arial"/>
          <w:b/>
          <w:sz w:val="20"/>
          <w:szCs w:val="20"/>
        </w:rPr>
        <w:fldChar w:fldCharType="separate"/>
      </w:r>
      <w:r>
        <w:rPr>
          <w:rFonts w:ascii="Roma Neue" w:hAnsi="Roma Neue" w:cs="Arial"/>
          <w:b/>
          <w:sz w:val="20"/>
          <w:szCs w:val="20"/>
        </w:rPr>
        <w:fldChar w:fldCharType="end"/>
      </w:r>
      <w:r>
        <w:rPr>
          <w:rFonts w:ascii="Roma Neue" w:hAnsi="Roma Neue" w:cs="Arial"/>
          <w:sz w:val="20"/>
          <w:szCs w:val="20"/>
        </w:rPr>
        <w:t xml:space="preserve"> di non</w:t>
      </w:r>
      <w:r w:rsidR="006C37E0" w:rsidRPr="00B6638A">
        <w:rPr>
          <w:rFonts w:ascii="Roma Neue" w:hAnsi="Roma Neue" w:cs="Arial"/>
          <w:sz w:val="20"/>
          <w:szCs w:val="20"/>
        </w:rPr>
        <w:t xml:space="preserve"> partecipa</w:t>
      </w:r>
      <w:r>
        <w:rPr>
          <w:rFonts w:ascii="Roma Neue" w:hAnsi="Roma Neue" w:cs="Arial"/>
          <w:sz w:val="20"/>
          <w:szCs w:val="20"/>
        </w:rPr>
        <w:t>re</w:t>
      </w:r>
      <w:r w:rsidR="006C37E0" w:rsidRPr="00B6638A">
        <w:rPr>
          <w:rFonts w:ascii="Roma Neue" w:hAnsi="Roma Neue" w:cs="Arial"/>
          <w:sz w:val="20"/>
          <w:szCs w:val="20"/>
        </w:rPr>
        <w:t xml:space="preserve"> alla </w:t>
      </w:r>
      <w:r>
        <w:rPr>
          <w:rFonts w:ascii="Roma Neue" w:hAnsi="Roma Neue" w:cs="Arial"/>
          <w:sz w:val="20"/>
          <w:szCs w:val="20"/>
        </w:rPr>
        <w:t>presente</w:t>
      </w:r>
      <w:r w:rsidR="006C37E0" w:rsidRPr="00B6638A">
        <w:rPr>
          <w:rFonts w:ascii="Roma Neue" w:hAnsi="Roma Neue" w:cs="Arial"/>
          <w:sz w:val="20"/>
          <w:szCs w:val="20"/>
        </w:rPr>
        <w:t xml:space="preserve"> gara contemporaneamente in forme diverse (individuale e associata; in più forme associate; in forma singola e quale consorziato esecutore di un consorzio</w:t>
      </w:r>
      <w:proofErr w:type="gramStart"/>
      <w:r w:rsidR="006C37E0" w:rsidRPr="00B6638A">
        <w:rPr>
          <w:rFonts w:ascii="Roma Neue" w:hAnsi="Roma Neue" w:cs="Arial"/>
          <w:sz w:val="20"/>
          <w:szCs w:val="20"/>
        </w:rPr>
        <w:t xml:space="preserve">) </w:t>
      </w:r>
      <w:r>
        <w:rPr>
          <w:rFonts w:ascii="Roma Neue" w:hAnsi="Roma Neue" w:cs="Arial"/>
          <w:sz w:val="20"/>
          <w:szCs w:val="20"/>
        </w:rPr>
        <w:t>;</w:t>
      </w:r>
      <w:proofErr w:type="gramEnd"/>
    </w:p>
    <w:p w14:paraId="2F61F424" w14:textId="38339224" w:rsidR="00F93E07" w:rsidRDefault="00F93E07" w:rsidP="00894F28">
      <w:pPr>
        <w:pStyle w:val="Paragrafoelenco"/>
        <w:spacing w:afterLines="70" w:after="168" w:line="360" w:lineRule="auto"/>
        <w:ind w:left="284" w:firstLine="142"/>
        <w:contextualSpacing/>
        <w:jc w:val="both"/>
        <w:rPr>
          <w:rFonts w:ascii="Roma Neue" w:hAnsi="Roma Neue" w:cs="Arial"/>
          <w:sz w:val="20"/>
          <w:szCs w:val="20"/>
        </w:rPr>
      </w:pPr>
      <w:r w:rsidRPr="00F93E07">
        <w:rPr>
          <w:rFonts w:ascii="Roma Neue" w:hAnsi="Roma Neue" w:cs="Arial"/>
          <w:b/>
          <w:bCs/>
          <w:i/>
          <w:iCs/>
          <w:sz w:val="20"/>
          <w:szCs w:val="20"/>
        </w:rPr>
        <w:t xml:space="preserve">o, in </w:t>
      </w:r>
      <w:r w:rsidR="00894F28" w:rsidRPr="00F93E07">
        <w:rPr>
          <w:rFonts w:ascii="Roma Neue" w:hAnsi="Roma Neue" w:cs="Arial"/>
          <w:b/>
          <w:bCs/>
          <w:i/>
          <w:iCs/>
          <w:sz w:val="20"/>
          <w:szCs w:val="20"/>
        </w:rPr>
        <w:t>alternativa</w:t>
      </w:r>
      <w:r w:rsidR="00894F28">
        <w:rPr>
          <w:rFonts w:ascii="Roma Neue" w:hAnsi="Roma Neue" w:cs="Arial"/>
          <w:b/>
          <w:bCs/>
          <w:i/>
          <w:iCs/>
          <w:sz w:val="20"/>
          <w:szCs w:val="20"/>
        </w:rPr>
        <w:t>,</w:t>
      </w:r>
    </w:p>
    <w:p w14:paraId="711C618F" w14:textId="79CB71FF" w:rsidR="00A32097" w:rsidRPr="007C67E9" w:rsidRDefault="00F93E07" w:rsidP="007C67E9">
      <w:pPr>
        <w:pStyle w:val="Paragrafoelenco"/>
        <w:spacing w:afterLines="70" w:after="168" w:line="360" w:lineRule="auto"/>
        <w:ind w:left="426"/>
        <w:contextualSpacing/>
        <w:jc w:val="both"/>
        <w:rPr>
          <w:rFonts w:ascii="Roma Neue" w:hAnsi="Roma Neue" w:cs="Arial"/>
          <w:sz w:val="20"/>
          <w:szCs w:val="20"/>
        </w:rPr>
      </w:pPr>
      <w:r>
        <w:rPr>
          <w:rFonts w:ascii="Roma Neue" w:hAnsi="Roma Neue" w:cs="Arial"/>
          <w:b/>
          <w:sz w:val="20"/>
          <w:szCs w:val="20"/>
        </w:rPr>
        <w:fldChar w:fldCharType="begin">
          <w:ffData>
            <w:name w:val=""/>
            <w:enabled/>
            <w:calcOnExit w:val="0"/>
            <w:checkBox>
              <w:size w:val="20"/>
              <w:default w:val="0"/>
            </w:checkBox>
          </w:ffData>
        </w:fldChar>
      </w:r>
      <w:r>
        <w:rPr>
          <w:rFonts w:ascii="Roma Neue" w:hAnsi="Roma Neue" w:cs="Arial"/>
          <w:b/>
          <w:sz w:val="20"/>
          <w:szCs w:val="20"/>
        </w:rPr>
        <w:instrText xml:space="preserve"> FORMCHECKBOX </w:instrText>
      </w:r>
      <w:r>
        <w:rPr>
          <w:rFonts w:ascii="Roma Neue" w:hAnsi="Roma Neue" w:cs="Arial"/>
          <w:b/>
          <w:sz w:val="20"/>
          <w:szCs w:val="20"/>
        </w:rPr>
      </w:r>
      <w:r>
        <w:rPr>
          <w:rFonts w:ascii="Roma Neue" w:hAnsi="Roma Neue" w:cs="Arial"/>
          <w:b/>
          <w:sz w:val="20"/>
          <w:szCs w:val="20"/>
        </w:rPr>
        <w:fldChar w:fldCharType="separate"/>
      </w:r>
      <w:r>
        <w:rPr>
          <w:rFonts w:ascii="Roma Neue" w:hAnsi="Roma Neue" w:cs="Arial"/>
          <w:b/>
          <w:sz w:val="20"/>
          <w:szCs w:val="20"/>
        </w:rPr>
        <w:fldChar w:fldCharType="end"/>
      </w:r>
      <w:r>
        <w:rPr>
          <w:rFonts w:ascii="Roma Neue" w:hAnsi="Roma Neue" w:cs="Arial"/>
          <w:sz w:val="20"/>
          <w:szCs w:val="20"/>
        </w:rPr>
        <w:t xml:space="preserve"> </w:t>
      </w:r>
      <w:r w:rsidR="006C37E0" w:rsidRPr="00B6638A">
        <w:rPr>
          <w:rFonts w:ascii="Roma Neue" w:hAnsi="Roma Neue" w:cs="Arial"/>
          <w:sz w:val="20"/>
          <w:szCs w:val="20"/>
        </w:rPr>
        <w:t>di partecipare</w:t>
      </w:r>
      <w:r w:rsidRPr="00F93E07">
        <w:rPr>
          <w:rFonts w:ascii="Roma Neue" w:hAnsi="Roma Neue" w:cs="Arial"/>
          <w:sz w:val="20"/>
          <w:szCs w:val="20"/>
        </w:rPr>
        <w:t xml:space="preserve"> </w:t>
      </w:r>
      <w:r w:rsidRPr="00B6638A">
        <w:rPr>
          <w:rFonts w:ascii="Roma Neue" w:hAnsi="Roma Neue" w:cs="Arial"/>
          <w:sz w:val="20"/>
          <w:szCs w:val="20"/>
        </w:rPr>
        <w:t xml:space="preserve">alla </w:t>
      </w:r>
      <w:r>
        <w:rPr>
          <w:rFonts w:ascii="Roma Neue" w:hAnsi="Roma Neue" w:cs="Arial"/>
          <w:sz w:val="20"/>
          <w:szCs w:val="20"/>
        </w:rPr>
        <w:t>presente</w:t>
      </w:r>
      <w:r w:rsidRPr="00B6638A">
        <w:rPr>
          <w:rFonts w:ascii="Roma Neue" w:hAnsi="Roma Neue" w:cs="Arial"/>
          <w:sz w:val="20"/>
          <w:szCs w:val="20"/>
        </w:rPr>
        <w:t xml:space="preserve"> gara</w:t>
      </w:r>
      <w:r w:rsidR="006C37E0" w:rsidRPr="00B6638A">
        <w:rPr>
          <w:rFonts w:ascii="Roma Neue" w:hAnsi="Roma Neue" w:cs="Arial"/>
          <w:sz w:val="20"/>
          <w:szCs w:val="20"/>
        </w:rPr>
        <w:t xml:space="preserve"> in più di una forma</w:t>
      </w:r>
      <w:r w:rsidR="00B04C54" w:rsidRPr="00B04C54">
        <w:rPr>
          <w:rFonts w:ascii="Roma Neue" w:hAnsi="Roma Neue" w:cs="Arial"/>
          <w:sz w:val="20"/>
          <w:szCs w:val="20"/>
        </w:rPr>
        <w:t xml:space="preserve"> </w:t>
      </w:r>
      <w:r w:rsidR="007562A5" w:rsidRPr="00FD4CEB">
        <w:rPr>
          <w:rFonts w:ascii="Roma Neue" w:hAnsi="Roma Neue" w:cs="Arial"/>
        </w:rPr>
        <w:fldChar w:fldCharType="begin">
          <w:ffData>
            <w:name w:val="Testo47"/>
            <w:enabled/>
            <w:calcOnExit w:val="0"/>
            <w:textInput/>
          </w:ffData>
        </w:fldChar>
      </w:r>
      <w:r w:rsidR="007562A5" w:rsidRPr="00FD4CEB">
        <w:rPr>
          <w:rFonts w:ascii="Roma Neue" w:hAnsi="Roma Neue" w:cs="Arial"/>
        </w:rPr>
        <w:instrText xml:space="preserve"> FORMTEXT </w:instrText>
      </w:r>
      <w:r w:rsidR="007562A5" w:rsidRPr="00FD4CEB">
        <w:rPr>
          <w:rFonts w:ascii="Roma Neue" w:hAnsi="Roma Neue" w:cs="Arial"/>
        </w:rPr>
      </w:r>
      <w:r w:rsidR="007562A5" w:rsidRPr="00FD4CEB">
        <w:rPr>
          <w:rFonts w:ascii="Roma Neue" w:hAnsi="Roma Neue" w:cs="Arial"/>
        </w:rPr>
        <w:fldChar w:fldCharType="separate"/>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fldChar w:fldCharType="end"/>
      </w:r>
      <w:r w:rsidR="00B04C54" w:rsidRPr="00B04C54">
        <w:rPr>
          <w:rFonts w:ascii="Roma Neue" w:hAnsi="Roma Neue" w:cs="Arial"/>
          <w:sz w:val="20"/>
          <w:szCs w:val="20"/>
        </w:rPr>
        <w:t xml:space="preserve"> &lt;</w:t>
      </w:r>
      <w:r w:rsidR="00B04C54" w:rsidRPr="00B04C54">
        <w:rPr>
          <w:rFonts w:ascii="Roma Neue" w:hAnsi="Roma Neue" w:cs="Arial"/>
          <w:i/>
          <w:sz w:val="20"/>
          <w:szCs w:val="20"/>
        </w:rPr>
        <w:t>indicare quali</w:t>
      </w:r>
      <w:r w:rsidR="00B04C54" w:rsidRPr="00B04C54">
        <w:rPr>
          <w:rFonts w:ascii="Roma Neue" w:hAnsi="Roma Neue" w:cs="Arial"/>
          <w:sz w:val="20"/>
          <w:szCs w:val="20"/>
        </w:rPr>
        <w:t>&gt;</w:t>
      </w:r>
      <w:r w:rsidR="006C37E0" w:rsidRPr="00B6638A">
        <w:rPr>
          <w:rFonts w:ascii="Roma Neue" w:hAnsi="Roma Neue" w:cs="Arial"/>
          <w:sz w:val="20"/>
          <w:szCs w:val="20"/>
        </w:rPr>
        <w:t xml:space="preserve">, allegando la documentazione </w:t>
      </w:r>
      <w:r w:rsidR="00B04C54">
        <w:rPr>
          <w:rFonts w:ascii="Roma Neue" w:hAnsi="Roma Neue" w:cs="Arial"/>
          <w:sz w:val="20"/>
          <w:szCs w:val="20"/>
        </w:rPr>
        <w:t>atta a dimostrare</w:t>
      </w:r>
      <w:r w:rsidR="006C37E0" w:rsidRPr="00B6638A">
        <w:rPr>
          <w:rFonts w:ascii="Roma Neue" w:hAnsi="Roma Neue" w:cs="Arial"/>
          <w:sz w:val="20"/>
          <w:szCs w:val="20"/>
        </w:rPr>
        <w:t xml:space="preserve"> che la circostanza non ha influito sulla gara, né è idonea a incidere sulla capacità di rispettare gli obblighi contrattuali;</w:t>
      </w:r>
    </w:p>
    <w:p w14:paraId="155061B2" w14:textId="4CA57C88" w:rsidR="006C7827" w:rsidRPr="001D0C3B" w:rsidRDefault="007973EC" w:rsidP="00F738CB">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 xml:space="preserve">di aver preso piena conoscenza e di accettare, senza condizione o riserva alcuna, tutte le norme e disposizioni contenute nella documentazione di gara (ivi comprese tutte le risposte agli eventuali chiarimenti richiesti dagli operatori economici concorrenti e le eventuali rettifiche alla documentazione di gara resi disponibili mediante la </w:t>
      </w:r>
      <w:r w:rsidR="009B7450">
        <w:rPr>
          <w:rFonts w:ascii="Roma Neue" w:hAnsi="Roma Neue" w:cs="Arial"/>
          <w:sz w:val="20"/>
          <w:szCs w:val="20"/>
        </w:rPr>
        <w:t>P</w:t>
      </w:r>
      <w:r w:rsidRPr="001D0C3B">
        <w:rPr>
          <w:rFonts w:ascii="Roma Neue" w:hAnsi="Roma Neue" w:cs="Arial"/>
          <w:sz w:val="20"/>
          <w:szCs w:val="20"/>
        </w:rPr>
        <w:t>iattaforma);</w:t>
      </w:r>
    </w:p>
    <w:p w14:paraId="2ABC973D" w14:textId="731846D8" w:rsidR="0022488F" w:rsidRDefault="006C7827" w:rsidP="007F3CE6">
      <w:pPr>
        <w:pStyle w:val="Paragrafoelenco"/>
        <w:numPr>
          <w:ilvl w:val="0"/>
          <w:numId w:val="4"/>
        </w:numPr>
        <w:spacing w:afterLines="70" w:after="168" w:line="360" w:lineRule="auto"/>
        <w:ind w:left="426" w:hanging="426"/>
        <w:contextualSpacing/>
        <w:rPr>
          <w:rFonts w:ascii="Roma Neue" w:hAnsi="Roma Neue" w:cs="Arial"/>
          <w:sz w:val="20"/>
          <w:szCs w:val="20"/>
        </w:rPr>
      </w:pPr>
      <w:r w:rsidRPr="001D0C3B">
        <w:rPr>
          <w:rFonts w:ascii="Roma Neue" w:hAnsi="Roma Neue" w:cs="Arial"/>
          <w:sz w:val="20"/>
          <w:szCs w:val="20"/>
        </w:rPr>
        <w:lastRenderedPageBreak/>
        <w:t>di impegnarsi</w:t>
      </w:r>
      <w:r w:rsidR="00823259">
        <w:rPr>
          <w:rFonts w:ascii="Roma Neue" w:hAnsi="Roma Neue" w:cs="Arial"/>
          <w:sz w:val="20"/>
          <w:szCs w:val="20"/>
        </w:rPr>
        <w:t xml:space="preserve"> a</w:t>
      </w:r>
      <w:r w:rsidR="0022488F">
        <w:rPr>
          <w:rFonts w:ascii="Roma Neue" w:hAnsi="Roma Neue" w:cs="Arial"/>
          <w:sz w:val="20"/>
          <w:szCs w:val="20"/>
        </w:rPr>
        <w:t>:</w:t>
      </w:r>
    </w:p>
    <w:p w14:paraId="0AAF1C30" w14:textId="6A59ED3B" w:rsidR="008B2A6B" w:rsidRPr="007F3CE6" w:rsidRDefault="007F3CE6" w:rsidP="0022488F">
      <w:pPr>
        <w:pStyle w:val="Paragrafoelenco"/>
        <w:numPr>
          <w:ilvl w:val="0"/>
          <w:numId w:val="28"/>
        </w:numPr>
        <w:spacing w:afterLines="70" w:after="168" w:line="360" w:lineRule="auto"/>
        <w:ind w:left="851" w:hanging="425"/>
        <w:contextualSpacing/>
        <w:jc w:val="both"/>
        <w:rPr>
          <w:rFonts w:ascii="Roma Neue" w:hAnsi="Roma Neue" w:cs="Arial"/>
          <w:sz w:val="20"/>
          <w:szCs w:val="20"/>
        </w:rPr>
      </w:pPr>
      <w:r w:rsidRPr="007F3CE6">
        <w:rPr>
          <w:rFonts w:ascii="Roma Neue" w:hAnsi="Roma Neue" w:cs="Arial"/>
          <w:sz w:val="20"/>
          <w:szCs w:val="20"/>
        </w:rPr>
        <w:t>applicare al proprio</w:t>
      </w:r>
      <w:r w:rsidR="0022488F">
        <w:rPr>
          <w:rFonts w:ascii="Roma Neue" w:hAnsi="Roma Neue" w:cs="Arial"/>
          <w:sz w:val="20"/>
          <w:szCs w:val="20"/>
        </w:rPr>
        <w:t xml:space="preserve"> personale </w:t>
      </w:r>
      <w:r w:rsidR="0022488F" w:rsidRPr="007F3CE6">
        <w:rPr>
          <w:rFonts w:ascii="Roma Neue" w:hAnsi="Roma Neue" w:cs="Arial"/>
          <w:sz w:val="20"/>
          <w:szCs w:val="20"/>
        </w:rPr>
        <w:t>impiegato</w:t>
      </w:r>
      <w:r w:rsidR="0022488F" w:rsidRPr="0022488F">
        <w:rPr>
          <w:rFonts w:ascii="Roma Neue" w:hAnsi="Roma Neue" w:cs="Arial"/>
          <w:sz w:val="20"/>
          <w:szCs w:val="20"/>
        </w:rPr>
        <w:t xml:space="preserve"> nell’esecuzione del contratto per tutta la sua durata</w:t>
      </w:r>
      <w:r w:rsidRPr="007F3CE6">
        <w:rPr>
          <w:rFonts w:ascii="Roma Neue" w:hAnsi="Roma Neue" w:cs="Arial"/>
          <w:sz w:val="20"/>
          <w:szCs w:val="20"/>
        </w:rPr>
        <w:t>:</w:t>
      </w:r>
    </w:p>
    <w:p w14:paraId="16CB5D77" w14:textId="3BC36698" w:rsidR="009B7450" w:rsidRPr="001D0C3B" w:rsidRDefault="009B7450" w:rsidP="0022488F">
      <w:pPr>
        <w:pStyle w:val="Paragrafoelenco"/>
        <w:spacing w:afterLines="70" w:after="168" w:line="360" w:lineRule="auto"/>
        <w:ind w:left="569" w:firstLine="282"/>
        <w:contextualSpacing/>
        <w:jc w:val="both"/>
        <w:rPr>
          <w:rFonts w:ascii="Roma Neue" w:hAnsi="Roma Neue" w:cs="Arial"/>
          <w:sz w:val="20"/>
          <w:szCs w:val="20"/>
        </w:rPr>
      </w:pPr>
      <w:r w:rsidRPr="009B7450">
        <w:rPr>
          <w:rFonts w:ascii="Roma Neue" w:hAnsi="Roma Neue" w:cs="Arial"/>
          <w:i/>
          <w:iCs/>
          <w:sz w:val="20"/>
          <w:szCs w:val="20"/>
        </w:rPr>
        <w:t>[</w:t>
      </w:r>
      <w:r w:rsidRPr="009B7450">
        <w:rPr>
          <w:rFonts w:ascii="Roma Neue" w:hAnsi="Roma Neue" w:cs="Arial"/>
          <w:i/>
          <w:iCs/>
          <w:color w:val="365F91" w:themeColor="accent1" w:themeShade="BF"/>
          <w:sz w:val="20"/>
          <w:szCs w:val="20"/>
        </w:rPr>
        <w:t>Selezionare una delle seguenti opzioni, spuntando la casella</w:t>
      </w:r>
      <w:r w:rsidRPr="009B7450">
        <w:rPr>
          <w:rFonts w:ascii="Roma Neue" w:hAnsi="Roma Neue" w:cs="Arial"/>
          <w:i/>
          <w:iCs/>
          <w:sz w:val="20"/>
          <w:szCs w:val="20"/>
        </w:rPr>
        <w:t>]</w:t>
      </w:r>
      <w:r w:rsidRPr="009B7450">
        <w:rPr>
          <w:rFonts w:ascii="Roma Neue" w:hAnsi="Roma Neue" w:cs="Arial"/>
          <w:sz w:val="20"/>
          <w:szCs w:val="20"/>
        </w:rPr>
        <w:t>:</w:t>
      </w:r>
    </w:p>
    <w:p w14:paraId="3FC88800" w14:textId="5D1A199D" w:rsidR="00524F5D" w:rsidRDefault="007562A5" w:rsidP="007562A5">
      <w:pPr>
        <w:pStyle w:val="Paragrafoelenco"/>
        <w:tabs>
          <w:tab w:val="left" w:pos="851"/>
        </w:tabs>
        <w:spacing w:afterLines="70" w:after="168" w:line="360" w:lineRule="auto"/>
        <w:ind w:left="993" w:hanging="142"/>
        <w:contextualSpacing/>
        <w:jc w:val="both"/>
        <w:rPr>
          <w:rFonts w:ascii="Roma Neue"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6C7827" w:rsidRPr="001D0C3B">
        <w:rPr>
          <w:rFonts w:ascii="Roma Neue" w:hAnsi="Roma Neue" w:cs="Arial"/>
          <w:sz w:val="20"/>
          <w:szCs w:val="20"/>
        </w:rPr>
        <w:t>il CCNL</w:t>
      </w:r>
      <w:r w:rsidR="007F3CE6">
        <w:rPr>
          <w:rFonts w:ascii="Roma Neue" w:hAnsi="Roma Neue" w:cs="Arial"/>
          <w:sz w:val="20"/>
          <w:szCs w:val="20"/>
        </w:rPr>
        <w:t xml:space="preserve"> di settore</w:t>
      </w:r>
      <w:r w:rsidR="006C7827" w:rsidRPr="001D0C3B">
        <w:rPr>
          <w:rFonts w:ascii="Roma Neue" w:hAnsi="Roma Neue" w:cs="Arial"/>
          <w:sz w:val="20"/>
          <w:szCs w:val="20"/>
        </w:rPr>
        <w:t xml:space="preserve"> indicato da</w:t>
      </w:r>
      <w:r w:rsidR="001D0C3B" w:rsidRPr="001D0C3B">
        <w:rPr>
          <w:rFonts w:ascii="Roma Neue" w:hAnsi="Roma Neue" w:cs="Arial"/>
          <w:sz w:val="20"/>
          <w:szCs w:val="20"/>
        </w:rPr>
        <w:t xml:space="preserve"> </w:t>
      </w:r>
      <w:r w:rsidR="006C7827" w:rsidRPr="001D0C3B">
        <w:rPr>
          <w:rFonts w:ascii="Roma Neue" w:hAnsi="Roma Neue" w:cs="Arial"/>
          <w:sz w:val="20"/>
          <w:szCs w:val="20"/>
        </w:rPr>
        <w:t>Sport e Salute nel</w:t>
      </w:r>
      <w:r w:rsidR="004D1212" w:rsidRPr="001D0C3B">
        <w:rPr>
          <w:rFonts w:ascii="Roma Neue" w:hAnsi="Roma Neue" w:cs="Arial"/>
          <w:sz w:val="20"/>
          <w:szCs w:val="20"/>
        </w:rPr>
        <w:t>la Lettera di invito</w:t>
      </w:r>
      <w:r w:rsidR="00EE2559" w:rsidRPr="001D0C3B">
        <w:rPr>
          <w:rFonts w:ascii="Roma Neue" w:hAnsi="Roma Neue" w:cs="Arial"/>
          <w:sz w:val="20"/>
          <w:szCs w:val="20"/>
        </w:rPr>
        <w:t>;</w:t>
      </w:r>
    </w:p>
    <w:p w14:paraId="246E3D2D" w14:textId="0AC6E9CF" w:rsidR="0088701A" w:rsidRPr="0088701A" w:rsidRDefault="007F3CE6" w:rsidP="007F3CE6">
      <w:pPr>
        <w:pStyle w:val="Paragrafoelenco"/>
        <w:tabs>
          <w:tab w:val="left" w:pos="851"/>
        </w:tabs>
        <w:spacing w:afterLines="70" w:after="168" w:line="360" w:lineRule="auto"/>
        <w:ind w:left="993" w:hanging="426"/>
        <w:contextualSpacing/>
        <w:jc w:val="both"/>
        <w:rPr>
          <w:rFonts w:ascii="Roma Neue" w:hAnsi="Roma Neue" w:cs="Arial"/>
          <w:b/>
          <w:bCs/>
          <w:i/>
          <w:iCs/>
          <w:sz w:val="20"/>
          <w:szCs w:val="20"/>
        </w:rPr>
      </w:pPr>
      <w:r>
        <w:rPr>
          <w:rFonts w:ascii="Roma Neue" w:hAnsi="Roma Neue" w:cs="Arial"/>
          <w:b/>
          <w:bCs/>
          <w:i/>
          <w:iCs/>
          <w:sz w:val="20"/>
          <w:szCs w:val="20"/>
        </w:rPr>
        <w:tab/>
      </w:r>
      <w:r>
        <w:rPr>
          <w:rFonts w:ascii="Roma Neue" w:hAnsi="Roma Neue" w:cs="Arial"/>
          <w:b/>
          <w:bCs/>
          <w:i/>
          <w:iCs/>
          <w:sz w:val="20"/>
          <w:szCs w:val="20"/>
        </w:rPr>
        <w:tab/>
      </w:r>
      <w:r w:rsidR="0088701A" w:rsidRPr="0088701A">
        <w:rPr>
          <w:rFonts w:ascii="Roma Neue" w:hAnsi="Roma Neue" w:cs="Arial"/>
          <w:b/>
          <w:bCs/>
          <w:i/>
          <w:iCs/>
          <w:sz w:val="20"/>
          <w:szCs w:val="20"/>
        </w:rPr>
        <w:t>o, in alternativa:</w:t>
      </w:r>
    </w:p>
    <w:p w14:paraId="5C3F98E8" w14:textId="7670EE8F" w:rsidR="00C430FA" w:rsidRDefault="007562A5" w:rsidP="007562A5">
      <w:pPr>
        <w:pStyle w:val="Paragrafoelenco"/>
        <w:tabs>
          <w:tab w:val="left" w:pos="851"/>
        </w:tabs>
        <w:spacing w:afterLines="70" w:after="168" w:line="360" w:lineRule="auto"/>
        <w:ind w:left="993" w:hanging="142"/>
        <w:contextualSpacing/>
        <w:jc w:val="both"/>
        <w:rPr>
          <w:rFonts w:ascii="Roma Neue"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sidR="007F3CE6">
        <w:rPr>
          <w:rFonts w:ascii="Roma Neue" w:hAnsi="Roma Neue" w:cs="Arial"/>
          <w:sz w:val="20"/>
          <w:szCs w:val="20"/>
        </w:rPr>
        <w:t xml:space="preserve"> </w:t>
      </w:r>
      <w:r w:rsidR="00524F5D" w:rsidRPr="001D0C3B">
        <w:rPr>
          <w:rFonts w:ascii="Roma Neue" w:hAnsi="Roma Neue" w:cs="Arial"/>
          <w:sz w:val="20"/>
          <w:szCs w:val="20"/>
        </w:rPr>
        <w:t>il seguente CCNL, tra quelli indicati nel</w:t>
      </w:r>
      <w:r w:rsidR="00AD6A16" w:rsidRPr="001D0C3B">
        <w:rPr>
          <w:rFonts w:ascii="Roma Neue" w:hAnsi="Roma Neue" w:cs="Arial"/>
          <w:sz w:val="20"/>
          <w:szCs w:val="20"/>
        </w:rPr>
        <w:t>la Lettera di invito</w:t>
      </w:r>
      <w:r w:rsidR="00524F5D" w:rsidRPr="001D0C3B">
        <w:rPr>
          <w:rFonts w:ascii="Roma Neue" w:hAnsi="Roma Neue" w:cs="Arial"/>
          <w:sz w:val="20"/>
          <w:szCs w:val="20"/>
        </w:rPr>
        <w:t>, presunto equivalente</w:t>
      </w:r>
      <w:r w:rsidR="00747E48" w:rsidRPr="00747E48">
        <w:rPr>
          <w:rFonts w:ascii="Roma Neue" w:hAnsi="Roma Neue" w:cs="Arial"/>
          <w:b/>
          <w:bCs/>
          <w:i/>
          <w:iCs/>
          <w:vertAlign w:val="superscript"/>
        </w:rPr>
        <w:footnoteReference w:id="3"/>
      </w:r>
      <w:r w:rsidR="00524F5D" w:rsidRPr="001D0C3B">
        <w:rPr>
          <w:rFonts w:ascii="Roma Neue" w:hAnsi="Roma Neue" w:cs="Arial"/>
          <w:sz w:val="20"/>
          <w:szCs w:val="20"/>
        </w:rPr>
        <w:t xml:space="preserve"> ai sensi dell’art. 3, comma 2, dell’Allegato I.01 al </w:t>
      </w:r>
      <w:r w:rsidR="002F3A4B" w:rsidRPr="001D0C3B">
        <w:rPr>
          <w:rFonts w:ascii="Roma Neue" w:hAnsi="Roma Neue" w:cs="Arial"/>
          <w:sz w:val="20"/>
          <w:szCs w:val="20"/>
        </w:rPr>
        <w:t>D. Lgs</w:t>
      </w:r>
      <w:r w:rsidR="00940BFE" w:rsidRPr="001D0C3B">
        <w:rPr>
          <w:rFonts w:ascii="Roma Neue" w:hAnsi="Roma Neue" w:cs="Arial"/>
          <w:sz w:val="20"/>
          <w:szCs w:val="20"/>
        </w:rPr>
        <w:t>.36/2023 e s.m.i.</w:t>
      </w:r>
      <w:r w:rsidR="00524F5D" w:rsidRPr="001D0C3B">
        <w:rPr>
          <w:rFonts w:ascii="Roma Neue" w:hAnsi="Roma Neue" w:cs="Arial"/>
          <w:sz w:val="20"/>
          <w:szCs w:val="20"/>
        </w:rPr>
        <w:t>, nei limiti di quanto previsto dal comma 1 del medesimo art. 3:</w:t>
      </w:r>
      <w:r w:rsidR="00646CB2" w:rsidRPr="001D0C3B">
        <w:rPr>
          <w:rFonts w:ascii="Roma Neue" w:hAnsi="Roma Neue" w:cs="Arial"/>
          <w:sz w:val="20"/>
          <w:szCs w:val="20"/>
        </w:rPr>
        <w:t xml:space="preserve"> CCNL</w:t>
      </w:r>
      <w:r w:rsidR="00524F5D" w:rsidRPr="001D0C3B">
        <w:rPr>
          <w:rFonts w:ascii="Roma Neue" w:hAnsi="Roma Neue" w:cs="Arial"/>
          <w:sz w:val="20"/>
          <w:szCs w:val="20"/>
        </w:rPr>
        <w:t xml:space="preserve">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002F3A4B">
        <w:rPr>
          <w:rFonts w:ascii="Roma Neue" w:hAnsi="Roma Neue" w:cs="Arial"/>
          <w:sz w:val="20"/>
          <w:szCs w:val="20"/>
        </w:rPr>
        <w:t xml:space="preserve"> </w:t>
      </w:r>
      <w:r w:rsidR="00646CB2" w:rsidRPr="001D0C3B">
        <w:rPr>
          <w:rFonts w:ascii="Roma Neue" w:hAnsi="Roma Neue" w:cs="Arial"/>
          <w:sz w:val="20"/>
          <w:szCs w:val="20"/>
        </w:rPr>
        <w:t>Codice alfanumerico unico</w:t>
      </w:r>
      <w:r w:rsidR="006D5B19" w:rsidRPr="001D0C3B">
        <w:rPr>
          <w:rFonts w:ascii="Roma Neue" w:hAnsi="Roma Neue" w:cs="Arial"/>
          <w:sz w:val="20"/>
          <w:szCs w:val="20"/>
        </w:rPr>
        <w:t xml:space="preserve"> </w:t>
      </w:r>
      <w:r w:rsidR="002F3A4B">
        <w:rPr>
          <w:rFonts w:ascii="Roma Neue" w:hAnsi="Roma Neue" w:cs="Arial"/>
          <w:sz w:val="20"/>
          <w:szCs w:val="20"/>
        </w:rPr>
        <w:t xml:space="preserve">CNEL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00524F5D" w:rsidRPr="004640E8">
        <w:rPr>
          <w:rFonts w:ascii="Roma Neue" w:hAnsi="Roma Neue" w:cs="Arial"/>
          <w:sz w:val="20"/>
          <w:szCs w:val="20"/>
        </w:rPr>
        <w:t>;</w:t>
      </w:r>
    </w:p>
    <w:p w14:paraId="03BD5DFB" w14:textId="5BE76A08" w:rsidR="0088701A" w:rsidRPr="0088701A" w:rsidRDefault="007F3CE6" w:rsidP="007F3CE6">
      <w:pPr>
        <w:pStyle w:val="Paragrafoelenco"/>
        <w:tabs>
          <w:tab w:val="left" w:pos="851"/>
        </w:tabs>
        <w:spacing w:afterLines="70" w:after="168" w:line="360" w:lineRule="auto"/>
        <w:ind w:left="993" w:hanging="426"/>
        <w:contextualSpacing/>
        <w:jc w:val="both"/>
        <w:rPr>
          <w:rFonts w:ascii="Roma Neue" w:hAnsi="Roma Neue" w:cs="Arial"/>
          <w:b/>
          <w:bCs/>
          <w:i/>
          <w:iCs/>
          <w:sz w:val="20"/>
          <w:szCs w:val="20"/>
        </w:rPr>
      </w:pPr>
      <w:r>
        <w:rPr>
          <w:rFonts w:ascii="Roma Neue" w:hAnsi="Roma Neue" w:cs="Arial"/>
          <w:b/>
          <w:bCs/>
          <w:i/>
          <w:iCs/>
          <w:sz w:val="20"/>
          <w:szCs w:val="20"/>
        </w:rPr>
        <w:tab/>
      </w:r>
      <w:r>
        <w:rPr>
          <w:rFonts w:ascii="Roma Neue" w:hAnsi="Roma Neue" w:cs="Arial"/>
          <w:b/>
          <w:bCs/>
          <w:i/>
          <w:iCs/>
          <w:sz w:val="20"/>
          <w:szCs w:val="20"/>
        </w:rPr>
        <w:tab/>
      </w:r>
      <w:r w:rsidR="0088701A" w:rsidRPr="0088701A">
        <w:rPr>
          <w:rFonts w:ascii="Roma Neue" w:hAnsi="Roma Neue" w:cs="Arial"/>
          <w:b/>
          <w:bCs/>
          <w:i/>
          <w:iCs/>
          <w:sz w:val="20"/>
          <w:szCs w:val="20"/>
        </w:rPr>
        <w:t>o, in alternativa:</w:t>
      </w:r>
    </w:p>
    <w:p w14:paraId="00BD523A" w14:textId="657CD53D" w:rsidR="007F3CE6" w:rsidRDefault="007562A5" w:rsidP="007562A5">
      <w:pPr>
        <w:pStyle w:val="Paragrafoelenco"/>
        <w:tabs>
          <w:tab w:val="left" w:pos="851"/>
        </w:tabs>
        <w:spacing w:afterLines="70" w:after="168" w:line="360" w:lineRule="auto"/>
        <w:ind w:left="993" w:hanging="142"/>
        <w:contextualSpacing/>
        <w:jc w:val="both"/>
        <w:rPr>
          <w:rFonts w:ascii="Roma Neue"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sidR="00612C89">
        <w:rPr>
          <w:rFonts w:ascii="Arial" w:hAnsi="Arial" w:cs="Arial"/>
          <w:b/>
        </w:rPr>
        <w:t xml:space="preserve"> </w:t>
      </w:r>
      <w:r w:rsidR="00EE2559" w:rsidRPr="007F3CE6">
        <w:rPr>
          <w:rFonts w:ascii="Roma Neue" w:hAnsi="Roma Neue" w:cs="Arial"/>
          <w:sz w:val="20"/>
          <w:szCs w:val="20"/>
        </w:rPr>
        <w:t xml:space="preserve">il </w:t>
      </w:r>
      <w:r w:rsidR="007F3CE6" w:rsidRPr="007F3CE6">
        <w:rPr>
          <w:rFonts w:ascii="Roma Neue" w:hAnsi="Roma Neue" w:cs="Arial"/>
          <w:sz w:val="20"/>
          <w:szCs w:val="20"/>
        </w:rPr>
        <w:t>differente</w:t>
      </w:r>
      <w:r w:rsidR="001103BD" w:rsidRPr="007F3CE6">
        <w:rPr>
          <w:rFonts w:ascii="Roma Neue" w:hAnsi="Roma Neue" w:cs="Arial"/>
          <w:sz w:val="20"/>
          <w:szCs w:val="20"/>
        </w:rPr>
        <w:t xml:space="preserve"> </w:t>
      </w:r>
      <w:r w:rsidR="00EE2559" w:rsidRPr="007F3CE6">
        <w:rPr>
          <w:rFonts w:ascii="Roma Neue" w:hAnsi="Roma Neue" w:cs="Arial"/>
          <w:sz w:val="20"/>
          <w:szCs w:val="20"/>
        </w:rPr>
        <w:t>CCNL</w:t>
      </w:r>
      <w:r w:rsidR="002F3A4B" w:rsidRPr="007F3CE6">
        <w:rPr>
          <w:rFonts w:ascii="Roma Neue" w:hAnsi="Roma Neue" w:cs="Arial"/>
          <w:sz w:val="20"/>
          <w:szCs w:val="20"/>
        </w:rPr>
        <w:t xml:space="preserve">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007F3CE6" w:rsidRPr="007F3CE6">
        <w:rPr>
          <w:rFonts w:ascii="Roma Neue" w:hAnsi="Roma Neue" w:cs="Arial"/>
          <w:sz w:val="20"/>
          <w:szCs w:val="20"/>
        </w:rPr>
        <w:t xml:space="preserve"> Codice alfanumerico unico CNEL: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007F3CE6">
        <w:t xml:space="preserve">, </w:t>
      </w:r>
      <w:r w:rsidR="007F3CE6" w:rsidRPr="007F3CE6">
        <w:rPr>
          <w:rFonts w:ascii="Roma Neue" w:hAnsi="Roma Neue" w:cs="Arial"/>
          <w:sz w:val="20"/>
          <w:szCs w:val="20"/>
        </w:rPr>
        <w:t>in vigore per il settore e la zona in cui si svolgono le prestazioni, e di impegnarsi all’osservanza di tutte le norme anzidette</w:t>
      </w:r>
      <w:r w:rsidR="007F3CE6">
        <w:rPr>
          <w:rFonts w:ascii="Roma Neue" w:hAnsi="Roma Neue" w:cs="Arial"/>
          <w:sz w:val="20"/>
          <w:szCs w:val="20"/>
        </w:rPr>
        <w:t xml:space="preserve">, e che tale CCNL </w:t>
      </w:r>
      <w:r w:rsidR="00BD50A5" w:rsidRPr="007F3CE6">
        <w:rPr>
          <w:rFonts w:ascii="Roma Neue" w:hAnsi="Roma Neue" w:cs="Arial"/>
          <w:sz w:val="20"/>
          <w:szCs w:val="20"/>
        </w:rPr>
        <w:t>garantisce</w:t>
      </w:r>
      <w:r w:rsidR="007F3CE6">
        <w:rPr>
          <w:rFonts w:ascii="Roma Neue" w:hAnsi="Roma Neue" w:cs="Arial"/>
          <w:sz w:val="20"/>
          <w:szCs w:val="20"/>
        </w:rPr>
        <w:t xml:space="preserve"> ai dipendenti</w:t>
      </w:r>
      <w:r w:rsidR="00BD50A5" w:rsidRPr="007F3CE6">
        <w:rPr>
          <w:rFonts w:ascii="Roma Neue" w:hAnsi="Roma Neue" w:cs="Arial"/>
          <w:sz w:val="20"/>
          <w:szCs w:val="20"/>
        </w:rPr>
        <w:t xml:space="preserve"> </w:t>
      </w:r>
      <w:r w:rsidR="001D0C3B" w:rsidRPr="007F3CE6">
        <w:rPr>
          <w:rFonts w:ascii="Roma Neue" w:hAnsi="Roma Neue" w:cs="Arial"/>
          <w:sz w:val="20"/>
          <w:szCs w:val="20"/>
        </w:rPr>
        <w:t>le stesse tutele economiche e normative rispetto a quello indicato nella Lettera di invito, come evidenziato nella dichiarazione di equivalenza che la Sport e Salute provvederà ad acquisire prima di procedere all’aggiudicazione</w:t>
      </w:r>
      <w:r w:rsidR="007F3CE6">
        <w:rPr>
          <w:rFonts w:ascii="Roma Neue" w:hAnsi="Roma Neue" w:cs="Arial"/>
          <w:sz w:val="20"/>
          <w:szCs w:val="20"/>
        </w:rPr>
        <w:t>;</w:t>
      </w:r>
    </w:p>
    <w:p w14:paraId="0DF356D9" w14:textId="62D56576" w:rsidR="00C30ADF" w:rsidRDefault="007F3CE6" w:rsidP="0022488F">
      <w:pPr>
        <w:pStyle w:val="Paragrafoelenco"/>
        <w:numPr>
          <w:ilvl w:val="0"/>
          <w:numId w:val="28"/>
        </w:numPr>
        <w:spacing w:afterLines="70" w:after="168" w:line="360" w:lineRule="auto"/>
        <w:ind w:left="851" w:hanging="425"/>
        <w:contextualSpacing/>
        <w:rPr>
          <w:rFonts w:ascii="Roma Neue" w:hAnsi="Roma Neue" w:cs="Arial"/>
          <w:sz w:val="20"/>
          <w:szCs w:val="20"/>
        </w:rPr>
      </w:pPr>
      <w:r>
        <w:rPr>
          <w:rFonts w:ascii="Roma Neue" w:hAnsi="Roma Neue" w:cs="Arial"/>
          <w:sz w:val="20"/>
          <w:szCs w:val="20"/>
        </w:rPr>
        <w:t xml:space="preserve"> </w:t>
      </w:r>
      <w:r w:rsidR="001D0C3B" w:rsidRPr="007F3CE6">
        <w:rPr>
          <w:rFonts w:ascii="Roma Neue" w:hAnsi="Roma Neue" w:cs="Arial"/>
          <w:sz w:val="20"/>
          <w:szCs w:val="20"/>
        </w:rPr>
        <w:t>assicurare l’applicazione delle medesime tutele economiche e normative garantite ai propri dipendenti ai lavoratori delle imprese che operano in subappalto;</w:t>
      </w:r>
    </w:p>
    <w:p w14:paraId="6C94FEF2" w14:textId="360618DF" w:rsidR="001D0C3B" w:rsidRPr="00702B0B" w:rsidRDefault="00AA5957" w:rsidP="00F738CB">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di avere</w:t>
      </w:r>
      <w:r w:rsidR="001D0C3B" w:rsidRPr="001D0C3B">
        <w:rPr>
          <w:rFonts w:ascii="Roma Neue" w:hAnsi="Roma Neue" w:cs="Arial"/>
          <w:sz w:val="20"/>
          <w:szCs w:val="20"/>
        </w:rPr>
        <w:t xml:space="preserve">, </w:t>
      </w:r>
      <w:r w:rsidRPr="001D0C3B">
        <w:rPr>
          <w:rFonts w:ascii="Roma Neue" w:hAnsi="Roma Neue" w:cs="Arial"/>
          <w:sz w:val="20"/>
          <w:szCs w:val="20"/>
        </w:rPr>
        <w:t>alla data di presentazione della domanda</w:t>
      </w:r>
      <w:r w:rsidR="001D0C3B" w:rsidRPr="001D0C3B">
        <w:rPr>
          <w:rFonts w:ascii="Roma Neue" w:hAnsi="Roma Neue" w:cs="Arial"/>
          <w:sz w:val="20"/>
          <w:szCs w:val="20"/>
        </w:rPr>
        <w:t xml:space="preserve">, un numero di dipendenti impiegati </w:t>
      </w:r>
      <w:r w:rsidRPr="001D0C3B">
        <w:rPr>
          <w:rFonts w:ascii="Roma Neue" w:hAnsi="Roma Neue" w:cs="Arial"/>
          <w:sz w:val="20"/>
          <w:szCs w:val="20"/>
        </w:rPr>
        <w:t xml:space="preserve">pari a </w:t>
      </w:r>
      <w:r w:rsidR="007562A5" w:rsidRPr="00FD4CEB">
        <w:rPr>
          <w:rFonts w:ascii="Roma Neue" w:hAnsi="Roma Neue" w:cs="Arial"/>
        </w:rPr>
        <w:fldChar w:fldCharType="begin">
          <w:ffData>
            <w:name w:val="Testo47"/>
            <w:enabled/>
            <w:calcOnExit w:val="0"/>
            <w:textInput/>
          </w:ffData>
        </w:fldChar>
      </w:r>
      <w:r w:rsidR="007562A5" w:rsidRPr="00FD4CEB">
        <w:rPr>
          <w:rFonts w:ascii="Roma Neue" w:hAnsi="Roma Neue" w:cs="Arial"/>
        </w:rPr>
        <w:instrText xml:space="preserve"> FORMTEXT </w:instrText>
      </w:r>
      <w:r w:rsidR="007562A5" w:rsidRPr="00FD4CEB">
        <w:rPr>
          <w:rFonts w:ascii="Roma Neue" w:hAnsi="Roma Neue" w:cs="Arial"/>
        </w:rPr>
      </w:r>
      <w:r w:rsidR="007562A5" w:rsidRPr="00FD4CEB">
        <w:rPr>
          <w:rFonts w:ascii="Roma Neue" w:hAnsi="Roma Neue" w:cs="Arial"/>
        </w:rPr>
        <w:fldChar w:fldCharType="separate"/>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fldChar w:fldCharType="end"/>
      </w:r>
      <w:r w:rsidRPr="00702B0B">
        <w:rPr>
          <w:rFonts w:ascii="Roma Neue" w:hAnsi="Roma Neue" w:cs="Arial"/>
          <w:sz w:val="20"/>
          <w:szCs w:val="20"/>
        </w:rPr>
        <w:t>;</w:t>
      </w:r>
    </w:p>
    <w:p w14:paraId="1D65CA8E" w14:textId="769BFEAA" w:rsidR="001D0C3B" w:rsidRPr="00823259" w:rsidRDefault="00823259" w:rsidP="00823259">
      <w:pPr>
        <w:pStyle w:val="Paragrafoelenco"/>
        <w:spacing w:afterLines="70" w:after="168" w:line="360" w:lineRule="auto"/>
        <w:ind w:left="426"/>
        <w:contextualSpacing/>
        <w:jc w:val="both"/>
        <w:rPr>
          <w:rFonts w:ascii="Roma Neue" w:hAnsi="Roma Neue" w:cs="Arial"/>
          <w:i/>
          <w:iCs/>
          <w:color w:val="365F91" w:themeColor="accent1" w:themeShade="BF"/>
          <w:sz w:val="20"/>
          <w:szCs w:val="20"/>
        </w:rPr>
      </w:pPr>
      <w:r w:rsidRPr="00823259">
        <w:rPr>
          <w:rFonts w:ascii="Roma Neue" w:hAnsi="Roma Neue" w:cs="Arial"/>
          <w:bCs/>
          <w:i/>
          <w:iCs/>
          <w:color w:val="365F91" w:themeColor="accent1" w:themeShade="BF"/>
          <w:sz w:val="20"/>
          <w:szCs w:val="20"/>
        </w:rPr>
        <w:t xml:space="preserve">(L’azienda con numero di dipendenti pari o superiore a 15, </w:t>
      </w:r>
      <w:r w:rsidRPr="00823259">
        <w:rPr>
          <w:rFonts w:ascii="Roma Neue" w:hAnsi="Roma Neue" w:cs="Arial"/>
          <w:i/>
          <w:iCs/>
          <w:color w:val="365F91" w:themeColor="accent1" w:themeShade="BF"/>
          <w:sz w:val="20"/>
          <w:szCs w:val="20"/>
        </w:rPr>
        <w:t>sceglie una delle seguenti opzioni):</w:t>
      </w:r>
    </w:p>
    <w:p w14:paraId="65186501" w14:textId="1CCF8D54" w:rsidR="001D0C3B" w:rsidRPr="001D0C3B" w:rsidRDefault="007562A5" w:rsidP="007562A5">
      <w:pPr>
        <w:pStyle w:val="Paragrafoelenco"/>
        <w:spacing w:after="0" w:line="360" w:lineRule="auto"/>
        <w:ind w:left="709" w:hanging="283"/>
        <w:contextualSpacing/>
        <w:jc w:val="both"/>
        <w:rPr>
          <w:rFonts w:ascii="Roma Neue" w:hAnsi="Roma Neue" w:cs="Arial"/>
          <w:b/>
          <w:bCs/>
          <w:i/>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D0C3B" w:rsidRPr="001D0C3B">
        <w:rPr>
          <w:rFonts w:ascii="Roma Neue" w:hAnsi="Roma Neue" w:cs="Arial"/>
          <w:b/>
          <w:i/>
          <w:sz w:val="20"/>
          <w:szCs w:val="20"/>
        </w:rPr>
        <w:t>Opzione 1:</w:t>
      </w:r>
      <w:r w:rsidR="001D0C3B" w:rsidRPr="001D0C3B">
        <w:rPr>
          <w:rFonts w:ascii="Roma Neue" w:hAnsi="Roma Neue" w:cs="Arial"/>
          <w:i/>
          <w:sz w:val="20"/>
          <w:szCs w:val="20"/>
        </w:rPr>
        <w:t xml:space="preserve"> </w:t>
      </w:r>
      <w:r w:rsidR="001D0C3B" w:rsidRPr="001D0C3B">
        <w:rPr>
          <w:rFonts w:ascii="Roma Neue" w:hAnsi="Roma Neue" w:cs="Arial"/>
          <w:iCs/>
          <w:sz w:val="20"/>
          <w:szCs w:val="20"/>
        </w:rPr>
        <w:t xml:space="preserve">Poiché la propria azienda occupa </w:t>
      </w:r>
      <w:r w:rsidR="001D0C3B" w:rsidRPr="001D0C3B">
        <w:rPr>
          <w:rFonts w:ascii="Roma Neue" w:hAnsi="Roma Neue" w:cs="Arial"/>
          <w:b/>
          <w:bCs/>
          <w:iCs/>
          <w:sz w:val="20"/>
          <w:szCs w:val="20"/>
        </w:rPr>
        <w:t>più di 50 dipendenti:</w:t>
      </w:r>
    </w:p>
    <w:p w14:paraId="73E7B2C6" w14:textId="1921EDEA" w:rsidR="001D0C3B" w:rsidRPr="001D0C3B" w:rsidRDefault="001D0C3B" w:rsidP="00C57FC6">
      <w:pPr>
        <w:spacing w:after="0" w:line="360" w:lineRule="auto"/>
        <w:ind w:left="709" w:hanging="284"/>
        <w:jc w:val="both"/>
        <w:rPr>
          <w:rFonts w:ascii="Roma Neue" w:hAnsi="Roma Neue" w:cs="Arial"/>
          <w:sz w:val="20"/>
          <w:szCs w:val="20"/>
        </w:rPr>
      </w:pPr>
      <w:r w:rsidRPr="001D0C3B">
        <w:rPr>
          <w:rFonts w:ascii="Roma Neue" w:hAnsi="Roma Neue" w:cs="Arial"/>
          <w:i/>
          <w:sz w:val="20"/>
          <w:szCs w:val="20"/>
        </w:rPr>
        <w:t>-</w:t>
      </w:r>
      <w:r w:rsidRPr="001D0C3B">
        <w:rPr>
          <w:rFonts w:ascii="Roma Neue" w:hAnsi="Roma Neue" w:cs="Arial"/>
          <w:i/>
          <w:sz w:val="20"/>
          <w:szCs w:val="20"/>
        </w:rPr>
        <w:tab/>
      </w:r>
      <w:r w:rsidRPr="001D0C3B">
        <w:rPr>
          <w:rFonts w:ascii="Roma Neue" w:hAnsi="Roma Neue" w:cs="Arial"/>
          <w:b/>
          <w:sz w:val="20"/>
          <w:szCs w:val="20"/>
        </w:rPr>
        <w:t>allega alla documentazione amministrativa per la partecipazione alla procedura,</w:t>
      </w:r>
      <w:r w:rsidRPr="001D0C3B">
        <w:rPr>
          <w:rFonts w:ascii="Roma Neue" w:hAnsi="Roma Neue" w:cs="Arial"/>
          <w:sz w:val="20"/>
          <w:szCs w:val="20"/>
        </w:rPr>
        <w:t xml:space="preserve"> copia dell'ultimo rapporto periodico</w:t>
      </w:r>
      <w:r w:rsidRPr="001D0C3B">
        <w:rPr>
          <w:rFonts w:ascii="Roma Neue" w:hAnsi="Roma Neue" w:cstheme="minorHAnsi"/>
          <w:color w:val="000000"/>
          <w:kern w:val="2"/>
          <w:sz w:val="20"/>
          <w:szCs w:val="20"/>
          <w:lang w:eastAsia="it-IT"/>
          <w14:ligatures w14:val="standardContextual"/>
        </w:rPr>
        <w:t xml:space="preserve"> </w:t>
      </w:r>
      <w:r w:rsidRPr="001D0C3B">
        <w:rPr>
          <w:rFonts w:ascii="Roma Neue" w:hAnsi="Roma Neue" w:cs="Arial"/>
          <w:sz w:val="20"/>
          <w:szCs w:val="20"/>
        </w:rPr>
        <w:t xml:space="preserve">sulla situazione del personale maschile e femminile redatto ai sensi dell’art.46 del D.lgs.198/2006, </w:t>
      </w:r>
      <w:r w:rsidRPr="00F629E1">
        <w:rPr>
          <w:rFonts w:ascii="Roma Neue" w:hAnsi="Roma Neue" w:cs="Arial"/>
          <w:sz w:val="20"/>
          <w:szCs w:val="20"/>
          <w:u w:val="single"/>
        </w:rPr>
        <w:t>con attestazione della sua conformità</w:t>
      </w:r>
      <w:r w:rsidRPr="001D0C3B">
        <w:rPr>
          <w:rFonts w:ascii="Roma Neue" w:hAnsi="Roma Neue" w:cs="Arial"/>
          <w:sz w:val="20"/>
          <w:szCs w:val="20"/>
        </w:rPr>
        <w:t xml:space="preserve"> a quello </w:t>
      </w:r>
      <w:r w:rsidR="0022488F">
        <w:rPr>
          <w:rFonts w:ascii="Roma Neue" w:hAnsi="Roma Neue" w:cs="Arial"/>
          <w:sz w:val="20"/>
          <w:szCs w:val="20"/>
        </w:rPr>
        <w:t xml:space="preserve">già </w:t>
      </w:r>
      <w:r w:rsidRPr="001D0C3B">
        <w:rPr>
          <w:rFonts w:ascii="Roma Neue" w:hAnsi="Roma Neue" w:cs="Arial"/>
          <w:sz w:val="20"/>
          <w:szCs w:val="20"/>
        </w:rPr>
        <w:t>trasmesso alle rappresentanze sindacali aziendali e alla consigliera e al consigliere regionale di parità ovvero, nel caso in cui non abbia provveduto alla trasmissione del rapporto nei termini indicati dall'articolo 46 del D.lgs.198/2006, con attestazione dell’avvenuta trasmissione alle rappresentanze sindacali aziendali e alla consigliera e al consigliere regionale di parità, in data anteriore a quella di presentazione dell’offerta</w:t>
      </w:r>
      <w:r w:rsidR="00C57FC6">
        <w:rPr>
          <w:rFonts w:ascii="Roma Neue" w:hAnsi="Roma Neue" w:cs="Arial"/>
          <w:sz w:val="20"/>
          <w:szCs w:val="20"/>
        </w:rPr>
        <w:t xml:space="preserve"> (</w:t>
      </w:r>
      <w:r w:rsidR="00C57FC6" w:rsidRPr="00C57FC6">
        <w:rPr>
          <w:rFonts w:ascii="Roma Neue" w:hAnsi="Roma Neue" w:cs="Arial"/>
          <w:i/>
          <w:iCs/>
          <w:sz w:val="20"/>
          <w:szCs w:val="20"/>
        </w:rPr>
        <w:t xml:space="preserve">comma 1, art. 1, allegato II.3 </w:t>
      </w:r>
      <w:r w:rsidR="002A2764" w:rsidRPr="002A2764">
        <w:rPr>
          <w:rFonts w:ascii="Roma Neue" w:hAnsi="Roma Neue" w:cs="Arial"/>
          <w:i/>
          <w:iCs/>
          <w:sz w:val="20"/>
          <w:szCs w:val="20"/>
        </w:rPr>
        <w:t>al D.lgs. 36/2023</w:t>
      </w:r>
      <w:r w:rsidR="00C57FC6">
        <w:rPr>
          <w:rFonts w:ascii="Roma Neue" w:hAnsi="Roma Neue" w:cs="Arial"/>
          <w:sz w:val="20"/>
          <w:szCs w:val="20"/>
        </w:rPr>
        <w:t>);</w:t>
      </w:r>
    </w:p>
    <w:p w14:paraId="1A847E0A" w14:textId="3A8D0DF8" w:rsidR="00BE34E2" w:rsidRPr="00C57FC6" w:rsidRDefault="001D0C3B" w:rsidP="00C57FC6">
      <w:pPr>
        <w:spacing w:after="14" w:line="360" w:lineRule="auto"/>
        <w:ind w:left="709" w:hanging="284"/>
        <w:jc w:val="both"/>
        <w:rPr>
          <w:rFonts w:ascii="Roma Neue" w:hAnsi="Roma Neue" w:cs="Arial"/>
          <w:sz w:val="20"/>
          <w:szCs w:val="20"/>
        </w:rPr>
      </w:pPr>
      <w:r w:rsidRPr="00D62E19">
        <w:rPr>
          <w:rFonts w:ascii="Roma Neue" w:hAnsi="Roma Neue" w:cs="Arial"/>
          <w:sz w:val="20"/>
          <w:szCs w:val="20"/>
        </w:rPr>
        <w:t>-</w:t>
      </w:r>
      <w:r w:rsidRPr="00D62E19">
        <w:rPr>
          <w:rFonts w:ascii="Roma Neue" w:hAnsi="Roma Neue" w:cs="Arial"/>
          <w:sz w:val="20"/>
          <w:szCs w:val="20"/>
        </w:rPr>
        <w:tab/>
      </w:r>
      <w:r w:rsidRPr="00823259">
        <w:rPr>
          <w:rFonts w:ascii="Roma Neue" w:hAnsi="Roma Neue" w:cs="Arial"/>
          <w:b/>
          <w:bCs/>
          <w:sz w:val="20"/>
          <w:szCs w:val="20"/>
        </w:rPr>
        <w:t>dichiara</w:t>
      </w:r>
      <w:r w:rsidRPr="001D0C3B">
        <w:rPr>
          <w:rFonts w:ascii="Roma Neue" w:hAnsi="Roma Neue" w:cs="Arial"/>
          <w:sz w:val="20"/>
          <w:szCs w:val="20"/>
        </w:rPr>
        <w:t xml:space="preserve"> di aver assolto agli obblighi di cui alla Legge n. 68/1999;</w:t>
      </w:r>
    </w:p>
    <w:p w14:paraId="0E33FB79" w14:textId="6BF7BC68" w:rsidR="0088701A" w:rsidRPr="001D0C3B" w:rsidRDefault="0088701A" w:rsidP="00D62E19">
      <w:pPr>
        <w:spacing w:after="14" w:line="360" w:lineRule="auto"/>
        <w:ind w:left="709" w:hanging="284"/>
        <w:jc w:val="both"/>
        <w:rPr>
          <w:rFonts w:ascii="Roma Neue" w:hAnsi="Roma Neue" w:cs="Arial"/>
          <w:sz w:val="20"/>
          <w:szCs w:val="20"/>
        </w:rPr>
      </w:pPr>
      <w:r w:rsidRPr="00D62E19">
        <w:rPr>
          <w:rFonts w:ascii="Roma Neue" w:hAnsi="Roma Neue" w:cs="Arial"/>
          <w:b/>
          <w:bCs/>
          <w:i/>
          <w:iCs/>
          <w:sz w:val="20"/>
          <w:szCs w:val="20"/>
        </w:rPr>
        <w:t>o in alternativa</w:t>
      </w:r>
      <w:r w:rsidRPr="00D62E19">
        <w:rPr>
          <w:rFonts w:ascii="Roma Neue" w:hAnsi="Roma Neue" w:cs="Arial"/>
          <w:sz w:val="20"/>
          <w:szCs w:val="20"/>
        </w:rPr>
        <w:t>,</w:t>
      </w:r>
    </w:p>
    <w:p w14:paraId="6A04FF62" w14:textId="5CB11012" w:rsidR="001D0C3B" w:rsidRPr="001D0C3B" w:rsidRDefault="007562A5" w:rsidP="007562A5">
      <w:pPr>
        <w:pStyle w:val="Paragrafoelenco"/>
        <w:spacing w:after="0" w:line="360" w:lineRule="auto"/>
        <w:ind w:left="709" w:hanging="283"/>
        <w:contextualSpacing/>
        <w:jc w:val="both"/>
        <w:rPr>
          <w:rFonts w:ascii="Roma Neue" w:hAnsi="Roma Neue" w:cs="Arial"/>
          <w:iCs/>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D0C3B" w:rsidRPr="001D0C3B">
        <w:rPr>
          <w:rFonts w:ascii="Roma Neue" w:hAnsi="Roma Neue" w:cs="Arial"/>
          <w:b/>
          <w:i/>
          <w:sz w:val="20"/>
          <w:szCs w:val="20"/>
        </w:rPr>
        <w:t>Opzione 2</w:t>
      </w:r>
      <w:r w:rsidR="001D0C3B" w:rsidRPr="001D0C3B">
        <w:rPr>
          <w:rFonts w:ascii="Roma Neue" w:hAnsi="Roma Neue" w:cs="Arial"/>
          <w:b/>
          <w:iCs/>
          <w:sz w:val="20"/>
          <w:szCs w:val="20"/>
        </w:rPr>
        <w:t xml:space="preserve">: </w:t>
      </w:r>
      <w:r w:rsidR="001D0C3B" w:rsidRPr="001D0C3B">
        <w:rPr>
          <w:rFonts w:ascii="Roma Neue" w:hAnsi="Roma Neue" w:cs="Arial"/>
          <w:iCs/>
          <w:sz w:val="20"/>
          <w:szCs w:val="20"/>
        </w:rPr>
        <w:t xml:space="preserve">Poiché la propria azienda ha un numero di dipendenti </w:t>
      </w:r>
      <w:r w:rsidR="001D0C3B" w:rsidRPr="001D0C3B">
        <w:rPr>
          <w:rFonts w:ascii="Roma Neue" w:hAnsi="Roma Neue" w:cs="Arial"/>
          <w:b/>
          <w:iCs/>
          <w:sz w:val="20"/>
          <w:szCs w:val="20"/>
        </w:rPr>
        <w:t>pari o superiore a 15 e non superiore a 50</w:t>
      </w:r>
      <w:r w:rsidR="001D0C3B" w:rsidRPr="001D0C3B">
        <w:rPr>
          <w:rFonts w:ascii="Roma Neue" w:hAnsi="Roma Neue" w:cs="Arial"/>
          <w:iCs/>
          <w:sz w:val="20"/>
          <w:szCs w:val="20"/>
        </w:rPr>
        <w:t>:</w:t>
      </w:r>
    </w:p>
    <w:p w14:paraId="5CC630EF" w14:textId="5988873D" w:rsidR="001D0C3B" w:rsidRPr="001D0C3B" w:rsidRDefault="001D0C3B" w:rsidP="00C57FC6">
      <w:pPr>
        <w:spacing w:after="0" w:line="360" w:lineRule="auto"/>
        <w:ind w:left="709" w:hanging="284"/>
        <w:jc w:val="both"/>
        <w:rPr>
          <w:rFonts w:ascii="Roma Neue" w:hAnsi="Roma Neue" w:cs="Arial"/>
          <w:sz w:val="20"/>
          <w:szCs w:val="20"/>
        </w:rPr>
      </w:pPr>
      <w:r w:rsidRPr="001D0C3B">
        <w:rPr>
          <w:rFonts w:ascii="Roma Neue" w:hAnsi="Roma Neue" w:cs="Arial"/>
          <w:i/>
          <w:sz w:val="20"/>
          <w:szCs w:val="20"/>
        </w:rPr>
        <w:lastRenderedPageBreak/>
        <w:t>-</w:t>
      </w:r>
      <w:r w:rsidRPr="001D0C3B">
        <w:rPr>
          <w:rFonts w:ascii="Roma Neue" w:hAnsi="Roma Neue" w:cs="Arial"/>
          <w:i/>
          <w:sz w:val="20"/>
          <w:szCs w:val="20"/>
        </w:rPr>
        <w:tab/>
      </w:r>
      <w:r w:rsidRPr="001D0C3B">
        <w:rPr>
          <w:rFonts w:ascii="Roma Neue" w:hAnsi="Roma Neue" w:cs="Arial"/>
          <w:b/>
          <w:sz w:val="20"/>
          <w:szCs w:val="20"/>
        </w:rPr>
        <w:t>dichiara</w:t>
      </w:r>
      <w:r w:rsidRPr="001D0C3B">
        <w:rPr>
          <w:rFonts w:ascii="Roma Neue" w:hAnsi="Roma Neue" w:cs="Arial"/>
          <w:sz w:val="20"/>
          <w:szCs w:val="20"/>
        </w:rPr>
        <w:t xml:space="preserve"> </w:t>
      </w:r>
      <w:r w:rsidR="006805A6" w:rsidRPr="006805A6">
        <w:rPr>
          <w:rFonts w:ascii="Roma Neue" w:hAnsi="Roma Neue" w:cs="Arial"/>
          <w:sz w:val="20"/>
          <w:szCs w:val="20"/>
        </w:rPr>
        <w:t xml:space="preserve">di impegnarsi a predisporre </w:t>
      </w:r>
      <w:r w:rsidR="00F93E07">
        <w:rPr>
          <w:rFonts w:ascii="Roma Neue" w:hAnsi="Roma Neue" w:cs="Arial"/>
          <w:sz w:val="20"/>
          <w:szCs w:val="20"/>
        </w:rPr>
        <w:t>la</w:t>
      </w:r>
      <w:r w:rsidR="006805A6" w:rsidRPr="006805A6">
        <w:rPr>
          <w:rFonts w:ascii="Roma Neue" w:hAnsi="Roma Neue" w:cs="Arial"/>
          <w:sz w:val="20"/>
          <w:szCs w:val="20"/>
        </w:rPr>
        <w:t xml:space="preserve">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w:t>
      </w:r>
      <w:r w:rsidR="006805A6">
        <w:rPr>
          <w:rFonts w:ascii="Roma Neue" w:hAnsi="Roma Neue" w:cs="Arial"/>
          <w:sz w:val="20"/>
          <w:szCs w:val="20"/>
        </w:rPr>
        <w:t xml:space="preserve"> </w:t>
      </w:r>
      <w:r w:rsidR="006805A6" w:rsidRPr="006805A6">
        <w:rPr>
          <w:rFonts w:ascii="Roma Neue" w:hAnsi="Roma Neue" w:cs="Arial"/>
          <w:sz w:val="20"/>
          <w:szCs w:val="20"/>
        </w:rPr>
        <w:t xml:space="preserve">Committente, nonché alle rappresentanze sindacali aziendali, alla consigliera e al consigliere regionale di parità, </w:t>
      </w:r>
      <w:r w:rsidR="006805A6" w:rsidRPr="009B56BF">
        <w:rPr>
          <w:rFonts w:ascii="Roma Neue" w:hAnsi="Roma Neue" w:cs="Arial"/>
          <w:sz w:val="20"/>
          <w:szCs w:val="20"/>
          <w:u w:val="single"/>
        </w:rPr>
        <w:t>entro 6 mesi dalla stipula del Contratto</w:t>
      </w:r>
      <w:r w:rsidR="00C57FC6">
        <w:rPr>
          <w:rFonts w:ascii="Roma Neue" w:hAnsi="Roma Neue" w:cs="Arial"/>
          <w:sz w:val="20"/>
          <w:szCs w:val="20"/>
        </w:rPr>
        <w:t xml:space="preserve"> (</w:t>
      </w:r>
      <w:r w:rsidR="00C57FC6" w:rsidRPr="00C57FC6">
        <w:rPr>
          <w:rFonts w:ascii="Roma Neue" w:hAnsi="Roma Neue" w:cs="Arial"/>
          <w:i/>
          <w:iCs/>
          <w:sz w:val="20"/>
          <w:szCs w:val="20"/>
        </w:rPr>
        <w:t xml:space="preserve">comma 2, art. 1, allegato II.3 </w:t>
      </w:r>
      <w:r w:rsidR="002A2764" w:rsidRPr="002A2764">
        <w:rPr>
          <w:rFonts w:ascii="Roma Neue" w:hAnsi="Roma Neue" w:cs="Arial"/>
          <w:i/>
          <w:iCs/>
          <w:sz w:val="20"/>
          <w:szCs w:val="20"/>
        </w:rPr>
        <w:t>al D.lgs. 36/2023</w:t>
      </w:r>
      <w:r w:rsidR="00C57FC6">
        <w:rPr>
          <w:rFonts w:ascii="Roma Neue" w:hAnsi="Roma Neue" w:cs="Arial"/>
          <w:sz w:val="20"/>
          <w:szCs w:val="20"/>
        </w:rPr>
        <w:t>)</w:t>
      </w:r>
      <w:r w:rsidR="002A2764">
        <w:rPr>
          <w:rFonts w:ascii="Roma Neue" w:hAnsi="Roma Neue" w:cs="Arial"/>
          <w:sz w:val="20"/>
          <w:szCs w:val="20"/>
        </w:rPr>
        <w:t>;</w:t>
      </w:r>
    </w:p>
    <w:p w14:paraId="3A5034F7" w14:textId="07B1EA22" w:rsidR="001D0C3B" w:rsidRPr="001D0C3B" w:rsidRDefault="001D0C3B" w:rsidP="00FF169A">
      <w:pPr>
        <w:spacing w:after="0" w:line="360" w:lineRule="auto"/>
        <w:ind w:left="709" w:hanging="284"/>
        <w:jc w:val="both"/>
        <w:rPr>
          <w:rFonts w:ascii="Roma Neue" w:hAnsi="Roma Neue" w:cs="Arial"/>
          <w:sz w:val="20"/>
          <w:szCs w:val="20"/>
        </w:rPr>
      </w:pPr>
      <w:r w:rsidRPr="001D0C3B">
        <w:rPr>
          <w:rFonts w:ascii="Roma Neue" w:hAnsi="Roma Neue" w:cs="Arial"/>
          <w:i/>
          <w:sz w:val="20"/>
          <w:szCs w:val="20"/>
        </w:rPr>
        <w:t>-</w:t>
      </w:r>
      <w:r w:rsidRPr="001D0C3B">
        <w:rPr>
          <w:rFonts w:ascii="Roma Neue" w:hAnsi="Roma Neue" w:cs="Arial"/>
          <w:i/>
          <w:sz w:val="20"/>
          <w:szCs w:val="20"/>
        </w:rPr>
        <w:tab/>
      </w:r>
      <w:r w:rsidRPr="001D0C3B">
        <w:rPr>
          <w:rFonts w:ascii="Roma Neue" w:hAnsi="Roma Neue" w:cs="Arial"/>
          <w:b/>
          <w:bCs/>
          <w:sz w:val="20"/>
          <w:szCs w:val="20"/>
        </w:rPr>
        <w:t>dichiara</w:t>
      </w:r>
      <w:r w:rsidRPr="001D0C3B">
        <w:rPr>
          <w:rFonts w:ascii="Roma Neue" w:hAnsi="Roma Neue" w:cs="Arial"/>
          <w:sz w:val="20"/>
          <w:szCs w:val="20"/>
        </w:rPr>
        <w:t xml:space="preserve"> di non essere incorso, nei 12 mesi antecedenti al termine di presentazione dell’offerta</w:t>
      </w:r>
      <w:r w:rsidR="00823259" w:rsidRPr="00823259">
        <w:t xml:space="preserve"> </w:t>
      </w:r>
      <w:r w:rsidR="00823259" w:rsidRPr="00823259">
        <w:rPr>
          <w:rFonts w:ascii="Roma Neue" w:hAnsi="Roma Neue" w:cs="Arial"/>
          <w:sz w:val="20"/>
          <w:szCs w:val="20"/>
        </w:rPr>
        <w:t>nell’ambito della presente procedura</w:t>
      </w:r>
      <w:r w:rsidRPr="001D0C3B">
        <w:rPr>
          <w:rFonts w:ascii="Roma Neue" w:hAnsi="Roma Neue" w:cs="Arial"/>
          <w:sz w:val="20"/>
          <w:szCs w:val="20"/>
        </w:rPr>
        <w:t xml:space="preserve">, nell’interdizione automatica, per inadempimento dell’obbligo di cui all’art. 1, co. 6, Allegato II.3 del </w:t>
      </w:r>
      <w:r w:rsidR="00702B0B" w:rsidRPr="001D0C3B">
        <w:rPr>
          <w:rFonts w:ascii="Roma Neue" w:hAnsi="Roma Neue" w:cs="Arial"/>
          <w:sz w:val="20"/>
          <w:szCs w:val="20"/>
        </w:rPr>
        <w:t>D.lgs.</w:t>
      </w:r>
      <w:r w:rsidRPr="001D0C3B">
        <w:rPr>
          <w:rFonts w:ascii="Roma Neue" w:hAnsi="Roma Neue" w:cs="Arial"/>
          <w:sz w:val="20"/>
          <w:szCs w:val="20"/>
        </w:rPr>
        <w:t xml:space="preserve"> 36/2023, di consegnare alla Stazione </w:t>
      </w:r>
      <w:r w:rsidR="00823259">
        <w:rPr>
          <w:rFonts w:ascii="Roma Neue" w:hAnsi="Roma Neue" w:cs="Arial"/>
          <w:sz w:val="20"/>
          <w:szCs w:val="20"/>
        </w:rPr>
        <w:t>A</w:t>
      </w:r>
      <w:r w:rsidRPr="001D0C3B">
        <w:rPr>
          <w:rFonts w:ascii="Roma Neue" w:hAnsi="Roma Neue" w:cs="Arial"/>
          <w:sz w:val="20"/>
          <w:szCs w:val="20"/>
        </w:rPr>
        <w:t>ppaltante di un precedente contratto d’appalto, entro sei mesi dalla conclusione del contratto, la relazione di genere sulla situazione del personale maschile e femminile</w:t>
      </w:r>
      <w:r w:rsidR="002A2764" w:rsidRPr="002A2764">
        <w:t xml:space="preserve"> </w:t>
      </w:r>
      <w:r w:rsidR="002A2764">
        <w:rPr>
          <w:rFonts w:ascii="Roma Neue" w:hAnsi="Roma Neue" w:cs="Arial"/>
          <w:sz w:val="20"/>
          <w:szCs w:val="20"/>
        </w:rPr>
        <w:t>(</w:t>
      </w:r>
      <w:r w:rsidR="002A2764" w:rsidRPr="002A2764">
        <w:rPr>
          <w:rFonts w:ascii="Roma Neue" w:hAnsi="Roma Neue" w:cs="Arial"/>
          <w:i/>
          <w:iCs/>
          <w:sz w:val="20"/>
          <w:szCs w:val="20"/>
        </w:rPr>
        <w:t>art. 1, cc. 2 e 6, Allegato II.3 al D.lgs. 36/2023</w:t>
      </w:r>
      <w:r w:rsidR="002A2764">
        <w:rPr>
          <w:rFonts w:ascii="Roma Neue" w:hAnsi="Roma Neue" w:cs="Arial"/>
          <w:i/>
          <w:iCs/>
          <w:sz w:val="20"/>
          <w:szCs w:val="20"/>
        </w:rPr>
        <w:t>)</w:t>
      </w:r>
      <w:r w:rsidR="002A2764" w:rsidRPr="002A2764">
        <w:rPr>
          <w:rFonts w:ascii="Roma Neue" w:hAnsi="Roma Neue" w:cs="Arial"/>
          <w:sz w:val="20"/>
          <w:szCs w:val="20"/>
        </w:rPr>
        <w:t xml:space="preserve">;  </w:t>
      </w:r>
    </w:p>
    <w:p w14:paraId="320CB00A" w14:textId="77777777" w:rsidR="001D0C3B" w:rsidRPr="001D0C3B" w:rsidRDefault="001D0C3B" w:rsidP="00C87F67">
      <w:pPr>
        <w:spacing w:after="0" w:line="360" w:lineRule="auto"/>
        <w:ind w:left="709" w:hanging="284"/>
        <w:jc w:val="both"/>
        <w:rPr>
          <w:rFonts w:ascii="Roma Neue" w:hAnsi="Roma Neue" w:cs="Arial"/>
          <w:sz w:val="20"/>
          <w:szCs w:val="20"/>
        </w:rPr>
      </w:pPr>
      <w:r w:rsidRPr="001D0C3B">
        <w:rPr>
          <w:rFonts w:ascii="Roma Neue" w:hAnsi="Roma Neue" w:cs="Arial"/>
          <w:sz w:val="20"/>
          <w:szCs w:val="20"/>
        </w:rPr>
        <w:t>-</w:t>
      </w:r>
      <w:r w:rsidRPr="001D0C3B">
        <w:rPr>
          <w:rFonts w:ascii="Roma Neue" w:hAnsi="Roma Neue" w:cs="Arial"/>
          <w:sz w:val="20"/>
          <w:szCs w:val="20"/>
        </w:rPr>
        <w:tab/>
      </w:r>
      <w:r w:rsidRPr="001D0C3B">
        <w:rPr>
          <w:rFonts w:ascii="Roma Neue" w:hAnsi="Roma Neue" w:cs="Arial"/>
          <w:b/>
          <w:bCs/>
          <w:sz w:val="20"/>
          <w:szCs w:val="20"/>
        </w:rPr>
        <w:t>dichiara</w:t>
      </w:r>
      <w:r w:rsidRPr="001D0C3B">
        <w:rPr>
          <w:rFonts w:ascii="Roma Neue" w:hAnsi="Roma Neue" w:cs="Arial"/>
          <w:sz w:val="20"/>
          <w:szCs w:val="20"/>
        </w:rPr>
        <w:t xml:space="preserve"> di aver assolto agli obblighi di cui alla Legge n. 68/1999;</w:t>
      </w:r>
    </w:p>
    <w:p w14:paraId="7BC505C2" w14:textId="4AF0FBC5" w:rsidR="00AE11B1" w:rsidRPr="001D0C3B" w:rsidRDefault="001D0C3B" w:rsidP="009B56BF">
      <w:pPr>
        <w:spacing w:after="14" w:line="360" w:lineRule="auto"/>
        <w:ind w:left="709" w:hanging="284"/>
        <w:jc w:val="both"/>
        <w:rPr>
          <w:rFonts w:ascii="Roma Neue" w:hAnsi="Roma Neue" w:cs="Arial"/>
          <w:sz w:val="20"/>
          <w:szCs w:val="20"/>
        </w:rPr>
      </w:pPr>
      <w:r w:rsidRPr="001D0C3B">
        <w:rPr>
          <w:rFonts w:ascii="Roma Neue" w:hAnsi="Roma Neue" w:cs="Arial"/>
          <w:i/>
          <w:sz w:val="20"/>
          <w:szCs w:val="20"/>
        </w:rPr>
        <w:t>-</w:t>
      </w:r>
      <w:r w:rsidRPr="001D0C3B">
        <w:rPr>
          <w:rFonts w:ascii="Roma Neue" w:hAnsi="Roma Neue" w:cs="Arial"/>
          <w:i/>
          <w:sz w:val="20"/>
          <w:szCs w:val="20"/>
        </w:rPr>
        <w:tab/>
      </w:r>
      <w:r w:rsidRPr="001D0C3B">
        <w:rPr>
          <w:rFonts w:ascii="Roma Neue" w:hAnsi="Roma Neue" w:cs="Arial"/>
          <w:b/>
          <w:bCs/>
          <w:iCs/>
          <w:sz w:val="20"/>
          <w:szCs w:val="20"/>
        </w:rPr>
        <w:t>dichiara</w:t>
      </w:r>
      <w:r w:rsidRPr="001D0C3B">
        <w:rPr>
          <w:rFonts w:ascii="Roma Neue" w:hAnsi="Roma Neue" w:cs="Arial"/>
          <w:i/>
          <w:sz w:val="20"/>
          <w:szCs w:val="20"/>
        </w:rPr>
        <w:t xml:space="preserve"> </w:t>
      </w:r>
      <w:r w:rsidRPr="001D0C3B">
        <w:rPr>
          <w:rFonts w:ascii="Roma Neue" w:hAnsi="Roma Neue" w:cs="Arial"/>
          <w:sz w:val="20"/>
          <w:szCs w:val="20"/>
        </w:rPr>
        <w:t xml:space="preserve">di impegnarsi, in caso di aggiudicazione, a consegnare al Committente, </w:t>
      </w:r>
      <w:r w:rsidRPr="001D0C3B">
        <w:rPr>
          <w:rFonts w:ascii="Roma Neue" w:hAnsi="Roma Neue" w:cs="Arial"/>
          <w:sz w:val="20"/>
          <w:szCs w:val="20"/>
          <w:u w:val="single"/>
        </w:rPr>
        <w:t>entro 6 mesi dalla stipula del Contratto</w:t>
      </w:r>
      <w:r w:rsidRPr="001D0C3B">
        <w:rPr>
          <w:rFonts w:ascii="Roma Neue" w:hAnsi="Roma Neue" w:cs="Arial"/>
          <w:sz w:val="20"/>
          <w:szCs w:val="20"/>
        </w:rPr>
        <w:t xml:space="preserve">, una relazione relativa all’avvenuto assolvimento degli obblighi di cui alla medesima legge n. 68/1999 e alle eventuali sanzioni e provvedimenti disposti a proprio carico nel triennio antecedente la data di scadenza di presentazione delle offerte. La relazione dovrà essere trasmessa entro il medesimo termine anche alle rappresentanze sindacali </w:t>
      </w:r>
      <w:r w:rsidR="00AE11B1" w:rsidRPr="001D0C3B">
        <w:rPr>
          <w:rFonts w:ascii="Roma Neue" w:hAnsi="Roma Neue" w:cs="Arial"/>
          <w:sz w:val="20"/>
          <w:szCs w:val="20"/>
        </w:rPr>
        <w:t>aziendali</w:t>
      </w:r>
      <w:r w:rsidR="00AE11B1">
        <w:rPr>
          <w:rFonts w:ascii="Roma Neue" w:hAnsi="Roma Neue" w:cs="Arial"/>
          <w:sz w:val="20"/>
          <w:szCs w:val="20"/>
        </w:rPr>
        <w:t xml:space="preserve"> </w:t>
      </w:r>
      <w:r w:rsidR="00AE11B1" w:rsidRPr="00AE11B1">
        <w:t>(</w:t>
      </w:r>
      <w:r w:rsidR="009B56BF" w:rsidRPr="009B56BF">
        <w:rPr>
          <w:rFonts w:ascii="Roma Neue" w:hAnsi="Roma Neue" w:cs="Arial"/>
          <w:i/>
          <w:iCs/>
          <w:sz w:val="20"/>
          <w:szCs w:val="20"/>
        </w:rPr>
        <w:t>comma 3</w:t>
      </w:r>
      <w:r w:rsidR="009B56BF">
        <w:rPr>
          <w:rFonts w:ascii="Roma Neue" w:hAnsi="Roma Neue" w:cs="Arial"/>
          <w:i/>
          <w:iCs/>
          <w:sz w:val="20"/>
          <w:szCs w:val="20"/>
        </w:rPr>
        <w:t>,</w:t>
      </w:r>
      <w:r w:rsidR="009B56BF">
        <w:t xml:space="preserve"> </w:t>
      </w:r>
      <w:r w:rsidR="00AE11B1" w:rsidRPr="00AE11B1">
        <w:rPr>
          <w:rFonts w:ascii="Roma Neue" w:hAnsi="Roma Neue" w:cs="Arial"/>
          <w:i/>
          <w:iCs/>
          <w:sz w:val="20"/>
          <w:szCs w:val="20"/>
        </w:rPr>
        <w:t xml:space="preserve">art. 1, allegato II.3 </w:t>
      </w:r>
      <w:r w:rsidR="002A2764" w:rsidRPr="002A2764">
        <w:rPr>
          <w:rFonts w:ascii="Roma Neue" w:hAnsi="Roma Neue" w:cs="Arial"/>
          <w:i/>
          <w:iCs/>
          <w:sz w:val="20"/>
          <w:szCs w:val="20"/>
        </w:rPr>
        <w:t>al D.lgs. 36/2023</w:t>
      </w:r>
      <w:r w:rsidR="00AE11B1">
        <w:rPr>
          <w:rFonts w:ascii="Roma Neue" w:hAnsi="Roma Neue" w:cs="Arial"/>
          <w:i/>
          <w:iCs/>
          <w:sz w:val="20"/>
          <w:szCs w:val="20"/>
        </w:rPr>
        <w:t>)</w:t>
      </w:r>
      <w:r w:rsidR="009B56BF">
        <w:rPr>
          <w:rFonts w:ascii="Roma Neue" w:hAnsi="Roma Neue" w:cs="Arial"/>
          <w:i/>
          <w:iCs/>
          <w:sz w:val="20"/>
          <w:szCs w:val="20"/>
        </w:rPr>
        <w:t>;</w:t>
      </w:r>
    </w:p>
    <w:p w14:paraId="7D1FFC41" w14:textId="36792D71" w:rsidR="009B56BF" w:rsidRPr="007C67E9" w:rsidRDefault="005C347F" w:rsidP="007C67E9">
      <w:pPr>
        <w:pStyle w:val="Paragrafoelenco"/>
        <w:numPr>
          <w:ilvl w:val="0"/>
          <w:numId w:val="4"/>
        </w:numPr>
        <w:spacing w:after="0" w:line="360" w:lineRule="auto"/>
        <w:ind w:left="426" w:hanging="426"/>
        <w:contextualSpacing/>
        <w:jc w:val="both"/>
        <w:rPr>
          <w:rFonts w:ascii="Roma Neue" w:hAnsi="Roma Neue" w:cs="Arial"/>
          <w:sz w:val="20"/>
          <w:szCs w:val="20"/>
        </w:rPr>
      </w:pPr>
      <w:r>
        <w:rPr>
          <w:rFonts w:ascii="Roma Neue" w:hAnsi="Roma Neue" w:cs="Arial"/>
          <w:sz w:val="20"/>
          <w:szCs w:val="20"/>
        </w:rPr>
        <w:t xml:space="preserve">di </w:t>
      </w:r>
      <w:r w:rsidRPr="005C347F">
        <w:rPr>
          <w:rFonts w:ascii="Roma Neue" w:hAnsi="Roma Neue" w:cs="Arial"/>
          <w:sz w:val="20"/>
          <w:szCs w:val="20"/>
        </w:rPr>
        <w:t>assumersi l’obbligo</w:t>
      </w:r>
      <w:r w:rsidR="001D0C3B" w:rsidRPr="001D0C3B">
        <w:rPr>
          <w:rFonts w:ascii="Roma Neue" w:hAnsi="Roma Neue" w:cs="Arial"/>
          <w:sz w:val="20"/>
          <w:szCs w:val="20"/>
        </w:rPr>
        <w:t xml:space="preserve">, ai sensi dell’art. 1, co. 4, dell’Allegato II.3 al </w:t>
      </w:r>
      <w:r w:rsidR="00F758A6" w:rsidRPr="001D0C3B">
        <w:rPr>
          <w:rFonts w:ascii="Roma Neue" w:hAnsi="Roma Neue" w:cs="Arial"/>
          <w:sz w:val="20"/>
          <w:szCs w:val="20"/>
        </w:rPr>
        <w:t>D.lgs.</w:t>
      </w:r>
      <w:r w:rsidR="001D0C3B" w:rsidRPr="001D0C3B">
        <w:rPr>
          <w:rFonts w:ascii="Roma Neue" w:hAnsi="Roma Neue" w:cs="Arial"/>
          <w:sz w:val="20"/>
          <w:szCs w:val="20"/>
        </w:rPr>
        <w:t xml:space="preserve"> 36/2023, ed in conformità all’art. 9 della </w:t>
      </w:r>
      <w:r w:rsidR="00F629E1">
        <w:rPr>
          <w:rFonts w:ascii="Roma Neue" w:hAnsi="Roma Neue" w:cs="Arial"/>
          <w:sz w:val="20"/>
          <w:szCs w:val="20"/>
        </w:rPr>
        <w:t>L</w:t>
      </w:r>
      <w:r w:rsidR="001D0C3B" w:rsidRPr="001D0C3B">
        <w:rPr>
          <w:rFonts w:ascii="Roma Neue" w:hAnsi="Roma Neue" w:cs="Arial"/>
          <w:sz w:val="20"/>
          <w:szCs w:val="20"/>
        </w:rPr>
        <w:t>ettera di invito, in caso di aggiudicazione</w:t>
      </w:r>
      <w:r w:rsidR="001564CF">
        <w:rPr>
          <w:rFonts w:ascii="Roma Neue" w:hAnsi="Roma Neue" w:cs="Arial"/>
          <w:sz w:val="20"/>
          <w:szCs w:val="20"/>
        </w:rPr>
        <w:t xml:space="preserve"> del contratto</w:t>
      </w:r>
      <w:r w:rsidR="001D0C3B" w:rsidRPr="001D0C3B">
        <w:rPr>
          <w:rFonts w:ascii="Roma Neue" w:hAnsi="Roma Neue" w:cs="Arial"/>
          <w:sz w:val="20"/>
          <w:szCs w:val="20"/>
        </w:rPr>
        <w:t xml:space="preserve">, </w:t>
      </w:r>
      <w:r w:rsidR="001564CF">
        <w:rPr>
          <w:rFonts w:ascii="Roma Neue" w:hAnsi="Roma Neue" w:cs="Arial"/>
          <w:sz w:val="20"/>
          <w:szCs w:val="20"/>
        </w:rPr>
        <w:t xml:space="preserve">di </w:t>
      </w:r>
      <w:r w:rsidR="001D0C3B" w:rsidRPr="001D0C3B">
        <w:rPr>
          <w:rFonts w:ascii="Roma Neue" w:hAnsi="Roma Neue" w:cs="Arial"/>
          <w:sz w:val="20"/>
          <w:szCs w:val="20"/>
        </w:rPr>
        <w:t xml:space="preserve">assicurare una quota pari almeno al </w:t>
      </w:r>
      <w:r w:rsidR="001D0C3B" w:rsidRPr="001D0C3B">
        <w:rPr>
          <w:rFonts w:ascii="Roma Neue" w:hAnsi="Roma Neue" w:cs="Arial"/>
          <w:b/>
          <w:bCs/>
          <w:sz w:val="20"/>
          <w:szCs w:val="20"/>
        </w:rPr>
        <w:t>15%</w:t>
      </w:r>
      <w:r w:rsidR="001D0C3B" w:rsidRPr="001D0C3B">
        <w:rPr>
          <w:rFonts w:ascii="Roma Neue" w:hAnsi="Roma Neue" w:cs="Arial"/>
          <w:sz w:val="20"/>
          <w:szCs w:val="20"/>
        </w:rPr>
        <w:t xml:space="preserve"> (</w:t>
      </w:r>
      <w:r w:rsidR="001D0C3B" w:rsidRPr="007562A5">
        <w:rPr>
          <w:rFonts w:ascii="Roma Neue" w:hAnsi="Roma Neue" w:cs="Arial"/>
          <w:i/>
          <w:iCs/>
          <w:sz w:val="20"/>
          <w:szCs w:val="20"/>
        </w:rPr>
        <w:t>quindici percento</w:t>
      </w:r>
      <w:r w:rsidR="001D0C3B" w:rsidRPr="001D0C3B">
        <w:rPr>
          <w:rFonts w:ascii="Roma Neue" w:hAnsi="Roma Neue" w:cs="Arial"/>
          <w:sz w:val="20"/>
          <w:szCs w:val="20"/>
        </w:rPr>
        <w:t xml:space="preserve">) e al </w:t>
      </w:r>
      <w:r w:rsidR="001D0C3B" w:rsidRPr="001D0C3B">
        <w:rPr>
          <w:rFonts w:ascii="Roma Neue" w:hAnsi="Roma Neue" w:cs="Arial"/>
          <w:b/>
          <w:bCs/>
          <w:sz w:val="20"/>
          <w:szCs w:val="20"/>
        </w:rPr>
        <w:t>30%</w:t>
      </w:r>
      <w:r w:rsidR="001D0C3B" w:rsidRPr="001D0C3B">
        <w:rPr>
          <w:rFonts w:ascii="Roma Neue" w:hAnsi="Roma Neue" w:cs="Arial"/>
          <w:sz w:val="20"/>
          <w:szCs w:val="20"/>
        </w:rPr>
        <w:t xml:space="preserve"> (</w:t>
      </w:r>
      <w:r w:rsidR="001D0C3B" w:rsidRPr="007562A5">
        <w:rPr>
          <w:rFonts w:ascii="Roma Neue" w:hAnsi="Roma Neue" w:cs="Arial"/>
          <w:i/>
          <w:iCs/>
          <w:sz w:val="20"/>
          <w:szCs w:val="20"/>
        </w:rPr>
        <w:t>trenta percento</w:t>
      </w:r>
      <w:r w:rsidR="001D0C3B" w:rsidRPr="001D0C3B">
        <w:rPr>
          <w:rFonts w:ascii="Roma Neue" w:hAnsi="Roma Neue" w:cs="Arial"/>
          <w:sz w:val="20"/>
          <w:szCs w:val="20"/>
        </w:rPr>
        <w:t>), delle nuove assunzioni eventualmente necessarie per l’esecuzione del contratto o per la realizzazione di attività ad esso connesse o strumentali, rispettivamente (</w:t>
      </w:r>
      <w:r w:rsidR="001D0C3B" w:rsidRPr="001D0C3B">
        <w:rPr>
          <w:rFonts w:ascii="Roma Neue" w:hAnsi="Roma Neue" w:cs="Arial"/>
          <w:i/>
          <w:iCs/>
          <w:sz w:val="20"/>
          <w:szCs w:val="20"/>
        </w:rPr>
        <w:t>i</w:t>
      </w:r>
      <w:r w:rsidR="001D0C3B" w:rsidRPr="001D0C3B">
        <w:rPr>
          <w:rFonts w:ascii="Roma Neue" w:hAnsi="Roma Neue" w:cs="Arial"/>
          <w:sz w:val="20"/>
          <w:szCs w:val="20"/>
        </w:rPr>
        <w:t>) all’occupazione femminile e (</w:t>
      </w:r>
      <w:r w:rsidR="001D0C3B" w:rsidRPr="001D0C3B">
        <w:rPr>
          <w:rFonts w:ascii="Roma Neue" w:hAnsi="Roma Neue" w:cs="Arial"/>
          <w:i/>
          <w:iCs/>
          <w:sz w:val="20"/>
          <w:szCs w:val="20"/>
        </w:rPr>
        <w:t>ii</w:t>
      </w:r>
      <w:r w:rsidR="001D0C3B" w:rsidRPr="001D0C3B">
        <w:rPr>
          <w:rFonts w:ascii="Roma Neue" w:hAnsi="Roma Neue" w:cs="Arial"/>
          <w:sz w:val="20"/>
          <w:szCs w:val="20"/>
        </w:rPr>
        <w:t>) all’occupazione giovanile (rivolta a giovani di età inferiore a 36 anni al momento dell’assunzione);</w:t>
      </w:r>
    </w:p>
    <w:p w14:paraId="751A2A89" w14:textId="75B8B11F" w:rsidR="00F758A6" w:rsidRPr="00FD4CEB" w:rsidRDefault="00F758A6" w:rsidP="0027424C">
      <w:pPr>
        <w:numPr>
          <w:ilvl w:val="0"/>
          <w:numId w:val="4"/>
        </w:numPr>
        <w:tabs>
          <w:tab w:val="num" w:pos="360"/>
          <w:tab w:val="num" w:pos="560"/>
        </w:tabs>
        <w:spacing w:after="0" w:line="280" w:lineRule="exact"/>
        <w:ind w:left="425" w:right="11" w:hanging="425"/>
        <w:contextualSpacing/>
        <w:jc w:val="both"/>
        <w:rPr>
          <w:rFonts w:ascii="Roma Neue" w:hAnsi="Roma Neue" w:cs="Arial"/>
          <w:sz w:val="20"/>
          <w:szCs w:val="20"/>
        </w:rPr>
      </w:pPr>
      <w:r>
        <w:rPr>
          <w:rFonts w:ascii="Roma Neue" w:hAnsi="Roma Neue" w:cs="Arial"/>
          <w:sz w:val="20"/>
          <w:szCs w:val="20"/>
        </w:rPr>
        <w:t xml:space="preserve">con riferimento </w:t>
      </w:r>
      <w:r w:rsidRPr="00FD4CEB">
        <w:rPr>
          <w:rFonts w:ascii="Roma Neue" w:hAnsi="Roma Neue" w:cs="Arial"/>
          <w:sz w:val="20"/>
          <w:szCs w:val="20"/>
        </w:rPr>
        <w:t>all’assolvimento degli obblighi di cui alla legge n. 68/1999</w:t>
      </w:r>
      <w:r>
        <w:rPr>
          <w:rFonts w:ascii="Roma Neue" w:hAnsi="Roma Neue" w:cs="Arial"/>
          <w:sz w:val="20"/>
          <w:szCs w:val="20"/>
        </w:rPr>
        <w:t xml:space="preserve">, </w:t>
      </w:r>
      <w:r w:rsidR="00C57FC6">
        <w:rPr>
          <w:rFonts w:ascii="Roma Neue" w:hAnsi="Roma Neue" w:cs="Arial"/>
          <w:sz w:val="20"/>
          <w:szCs w:val="20"/>
        </w:rPr>
        <w:t>nello specifico</w:t>
      </w:r>
      <w:r w:rsidR="00F629E1">
        <w:rPr>
          <w:rFonts w:ascii="Roma Neue" w:hAnsi="Roma Neue" w:cs="Arial"/>
          <w:sz w:val="20"/>
          <w:szCs w:val="20"/>
        </w:rPr>
        <w:t>,</w:t>
      </w:r>
      <w:r w:rsidR="00C57FC6">
        <w:rPr>
          <w:rFonts w:ascii="Roma Neue" w:hAnsi="Roma Neue" w:cs="Arial"/>
          <w:sz w:val="20"/>
          <w:szCs w:val="20"/>
        </w:rPr>
        <w:t xml:space="preserve"> </w:t>
      </w:r>
      <w:r>
        <w:rPr>
          <w:rFonts w:ascii="Roma Neue" w:hAnsi="Roma Neue" w:cs="Arial"/>
          <w:sz w:val="20"/>
          <w:szCs w:val="20"/>
        </w:rPr>
        <w:t xml:space="preserve">dichiara: </w:t>
      </w:r>
    </w:p>
    <w:tbl>
      <w:tblPr>
        <w:tblStyle w:val="Grigliatabella"/>
        <w:tblpPr w:leftFromText="141" w:rightFromText="141" w:vertAnchor="text" w:horzAnchor="page" w:tblpX="1810" w:tblpY="220"/>
        <w:tblW w:w="8941" w:type="dxa"/>
        <w:tblLook w:val="04A0" w:firstRow="1" w:lastRow="0" w:firstColumn="1" w:lastColumn="0" w:noHBand="0" w:noVBand="1"/>
      </w:tblPr>
      <w:tblGrid>
        <w:gridCol w:w="492"/>
        <w:gridCol w:w="637"/>
        <w:gridCol w:w="7812"/>
      </w:tblGrid>
      <w:tr w:rsidR="00F758A6" w:rsidRPr="00FD4CEB" w14:paraId="5798F31D" w14:textId="77777777" w:rsidTr="00E63438">
        <w:trPr>
          <w:trHeight w:val="746"/>
        </w:trPr>
        <w:tc>
          <w:tcPr>
            <w:tcW w:w="492" w:type="dxa"/>
          </w:tcPr>
          <w:p w14:paraId="4B80EBCC" w14:textId="77777777" w:rsidR="00F758A6" w:rsidRPr="00FD4CEB" w:rsidRDefault="00F758A6" w:rsidP="00985383">
            <w:pPr>
              <w:rPr>
                <w:rFonts w:ascii="Roma Neue" w:eastAsiaTheme="minorHAnsi" w:hAnsi="Roma Neue" w:cs="Arial"/>
              </w:rPr>
            </w:pPr>
          </w:p>
          <w:p w14:paraId="2BE2BCF0" w14:textId="44C8CBFC" w:rsidR="00F758A6" w:rsidRPr="00E63438" w:rsidRDefault="00E63438" w:rsidP="00E63438">
            <w:pPr>
              <w:rPr>
                <w:rFonts w:ascii="Roma Neue" w:hAnsi="Roma Neue" w:cs="Arial"/>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p>
        </w:tc>
        <w:tc>
          <w:tcPr>
            <w:tcW w:w="8449" w:type="dxa"/>
            <w:gridSpan w:val="2"/>
          </w:tcPr>
          <w:p w14:paraId="34771622" w14:textId="77777777" w:rsidR="00F758A6" w:rsidRPr="00FD4CEB" w:rsidRDefault="00F758A6" w:rsidP="00985383">
            <w:pPr>
              <w:tabs>
                <w:tab w:val="num" w:pos="560"/>
              </w:tabs>
              <w:spacing w:before="120" w:line="280" w:lineRule="exact"/>
              <w:ind w:right="11"/>
              <w:jc w:val="both"/>
              <w:rPr>
                <w:rFonts w:ascii="Roma Neue" w:hAnsi="Roma Neue" w:cs="Arial"/>
              </w:rPr>
            </w:pPr>
            <w:r w:rsidRPr="00FD4CEB">
              <w:rPr>
                <w:rFonts w:ascii="Roma Neue" w:hAnsi="Roma Neue" w:cs="Arial"/>
              </w:rPr>
              <w:t>di aver assolto, al momento della presentazione dell’offerta, agli obblighi di cui alla Legge 68/1999;</w:t>
            </w:r>
          </w:p>
        </w:tc>
      </w:tr>
      <w:tr w:rsidR="00F758A6" w:rsidRPr="00FD4CEB" w14:paraId="4CD36C77" w14:textId="77777777" w:rsidTr="00E63438">
        <w:trPr>
          <w:trHeight w:val="375"/>
        </w:trPr>
        <w:tc>
          <w:tcPr>
            <w:tcW w:w="492" w:type="dxa"/>
          </w:tcPr>
          <w:p w14:paraId="21B3746E" w14:textId="77777777" w:rsidR="00F758A6" w:rsidRPr="00FD4CEB" w:rsidRDefault="00F758A6" w:rsidP="00985383">
            <w:pPr>
              <w:rPr>
                <w:rFonts w:ascii="Roma Neue" w:eastAsiaTheme="minorHAnsi" w:hAnsi="Roma Neue" w:cs="Arial"/>
              </w:rPr>
            </w:pPr>
          </w:p>
        </w:tc>
        <w:tc>
          <w:tcPr>
            <w:tcW w:w="8449" w:type="dxa"/>
            <w:gridSpan w:val="2"/>
            <w:vAlign w:val="center"/>
          </w:tcPr>
          <w:p w14:paraId="7C867214" w14:textId="77777777" w:rsidR="00F758A6" w:rsidRPr="00FD4CEB" w:rsidRDefault="00F758A6" w:rsidP="00985383">
            <w:pPr>
              <w:tabs>
                <w:tab w:val="num" w:pos="560"/>
              </w:tabs>
              <w:spacing w:before="120" w:line="280" w:lineRule="exact"/>
              <w:ind w:right="11"/>
              <w:jc w:val="both"/>
              <w:rPr>
                <w:rFonts w:ascii="Roma Neue" w:hAnsi="Roma Neue" w:cs="Arial"/>
                <w:b/>
                <w:bCs/>
                <w:i/>
                <w:iCs/>
              </w:rPr>
            </w:pPr>
            <w:r w:rsidRPr="00FD4CEB">
              <w:rPr>
                <w:rFonts w:ascii="Roma Neue" w:hAnsi="Roma Neue" w:cs="Arial"/>
                <w:b/>
                <w:bCs/>
                <w:i/>
                <w:iCs/>
              </w:rPr>
              <w:t>Oppure, in alternativa</w:t>
            </w:r>
          </w:p>
        </w:tc>
      </w:tr>
      <w:tr w:rsidR="00F758A6" w:rsidRPr="00FD4CEB" w14:paraId="00CEFCF3" w14:textId="77777777" w:rsidTr="00E63438">
        <w:trPr>
          <w:trHeight w:val="532"/>
        </w:trPr>
        <w:tc>
          <w:tcPr>
            <w:tcW w:w="492" w:type="dxa"/>
            <w:vAlign w:val="center"/>
          </w:tcPr>
          <w:p w14:paraId="65F4ED2A" w14:textId="7EBB88EE" w:rsidR="00F758A6" w:rsidRPr="00E63438" w:rsidRDefault="00E63438" w:rsidP="00E63438">
            <w:pPr>
              <w:rPr>
                <w:rFonts w:ascii="Roma Neue" w:eastAsiaTheme="minorHAnsi" w:hAnsi="Roma Neue" w:cs="Arial"/>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p>
        </w:tc>
        <w:tc>
          <w:tcPr>
            <w:tcW w:w="8449" w:type="dxa"/>
            <w:gridSpan w:val="2"/>
          </w:tcPr>
          <w:p w14:paraId="003B5F98" w14:textId="77777777" w:rsidR="00F758A6" w:rsidRPr="00FD4CEB" w:rsidRDefault="00F758A6" w:rsidP="00985383">
            <w:pPr>
              <w:tabs>
                <w:tab w:val="num" w:pos="560"/>
              </w:tabs>
              <w:spacing w:before="120" w:line="280" w:lineRule="exact"/>
              <w:ind w:right="11"/>
              <w:jc w:val="both"/>
              <w:rPr>
                <w:rFonts w:ascii="Roma Neue" w:hAnsi="Roma Neue" w:cs="Arial"/>
              </w:rPr>
            </w:pPr>
            <w:r w:rsidRPr="00FD4CEB">
              <w:rPr>
                <w:rFonts w:ascii="Roma Neue" w:hAnsi="Roma Neue" w:cs="Arial"/>
              </w:rPr>
              <w:t>di non essere tenuto alla disciplina della Legge n. 68/1999, in quanto:</w:t>
            </w:r>
          </w:p>
        </w:tc>
      </w:tr>
      <w:tr w:rsidR="00F758A6" w:rsidRPr="00FD4CEB" w14:paraId="3036E6A4" w14:textId="77777777" w:rsidTr="00E63438">
        <w:trPr>
          <w:trHeight w:val="466"/>
        </w:trPr>
        <w:tc>
          <w:tcPr>
            <w:tcW w:w="492" w:type="dxa"/>
            <w:vMerge w:val="restart"/>
          </w:tcPr>
          <w:p w14:paraId="1FCAA8A2" w14:textId="77777777" w:rsidR="00F758A6" w:rsidRPr="00FD4CEB" w:rsidRDefault="00F758A6" w:rsidP="00985383">
            <w:pPr>
              <w:rPr>
                <w:rFonts w:ascii="Roma Neue" w:eastAsiaTheme="minorHAnsi" w:hAnsi="Roma Neue" w:cs="Arial"/>
              </w:rPr>
            </w:pPr>
          </w:p>
        </w:tc>
        <w:tc>
          <w:tcPr>
            <w:tcW w:w="637" w:type="dxa"/>
            <w:vAlign w:val="center"/>
          </w:tcPr>
          <w:p w14:paraId="3CB41319" w14:textId="7B8114D5" w:rsidR="00F758A6" w:rsidRPr="00E63438" w:rsidRDefault="00E63438" w:rsidP="00E63438">
            <w:pPr>
              <w:tabs>
                <w:tab w:val="left" w:pos="426"/>
              </w:tabs>
              <w:rPr>
                <w:rFonts w:ascii="Roma Neue" w:hAnsi="Roma Neue" w:cs="Arial"/>
                <w:i/>
                <w:iCs/>
              </w:rPr>
            </w:pPr>
            <w:r w:rsidRPr="00E63438">
              <w:rPr>
                <w:rFonts w:ascii="Arial" w:hAnsi="Arial" w:cs="Arial"/>
                <w:b/>
              </w:rPr>
              <w:fldChar w:fldCharType="begin">
                <w:ffData>
                  <w:name w:val=""/>
                  <w:enabled/>
                  <w:calcOnExit w:val="0"/>
                  <w:checkBox>
                    <w:size w:val="24"/>
                    <w:default w:val="0"/>
                  </w:checkBox>
                </w:ffData>
              </w:fldChar>
            </w:r>
            <w:r w:rsidRPr="00E63438">
              <w:rPr>
                <w:rFonts w:ascii="Arial" w:hAnsi="Arial" w:cs="Arial"/>
                <w:b/>
              </w:rPr>
              <w:instrText xml:space="preserve"> FORMCHECKBOX </w:instrText>
            </w:r>
            <w:r w:rsidRPr="00E63438">
              <w:rPr>
                <w:rFonts w:ascii="Arial" w:hAnsi="Arial" w:cs="Arial"/>
                <w:b/>
              </w:rPr>
            </w:r>
            <w:r w:rsidRPr="00E63438">
              <w:rPr>
                <w:rFonts w:ascii="Arial" w:hAnsi="Arial" w:cs="Arial"/>
                <w:b/>
              </w:rPr>
              <w:fldChar w:fldCharType="separate"/>
            </w:r>
            <w:r w:rsidRPr="00E63438">
              <w:rPr>
                <w:rFonts w:ascii="Arial" w:hAnsi="Arial" w:cs="Arial"/>
                <w:b/>
              </w:rPr>
              <w:fldChar w:fldCharType="end"/>
            </w:r>
          </w:p>
        </w:tc>
        <w:tc>
          <w:tcPr>
            <w:tcW w:w="7812" w:type="dxa"/>
          </w:tcPr>
          <w:p w14:paraId="634D86BD" w14:textId="77777777" w:rsidR="00F758A6" w:rsidRPr="00FD4CEB" w:rsidRDefault="00F758A6" w:rsidP="00985383">
            <w:pPr>
              <w:tabs>
                <w:tab w:val="num" w:pos="560"/>
              </w:tabs>
              <w:spacing w:before="120" w:line="280" w:lineRule="exact"/>
              <w:ind w:right="11"/>
              <w:jc w:val="both"/>
              <w:rPr>
                <w:rFonts w:ascii="Roma Neue" w:hAnsi="Roma Neue" w:cs="Arial"/>
              </w:rPr>
            </w:pPr>
            <w:r w:rsidRPr="00FD4CEB">
              <w:rPr>
                <w:rFonts w:ascii="Roma Neue" w:hAnsi="Roma Neue" w:cs="Arial"/>
              </w:rPr>
              <w:t>occupa un numero di dipendenti inferiore a 15;</w:t>
            </w:r>
          </w:p>
        </w:tc>
      </w:tr>
      <w:tr w:rsidR="00F758A6" w:rsidRPr="00FD4CEB" w14:paraId="4FBE40F3" w14:textId="77777777" w:rsidTr="00E63438">
        <w:trPr>
          <w:trHeight w:val="466"/>
        </w:trPr>
        <w:tc>
          <w:tcPr>
            <w:tcW w:w="492" w:type="dxa"/>
            <w:vMerge/>
          </w:tcPr>
          <w:p w14:paraId="453ADD39" w14:textId="77777777" w:rsidR="00F758A6" w:rsidRPr="00FD4CEB" w:rsidRDefault="00F758A6" w:rsidP="00985383">
            <w:pPr>
              <w:rPr>
                <w:rFonts w:ascii="Roma Neue" w:hAnsi="Roma Neue" w:cs="Arial"/>
                <w:i/>
                <w:iCs/>
              </w:rPr>
            </w:pPr>
          </w:p>
        </w:tc>
        <w:tc>
          <w:tcPr>
            <w:tcW w:w="8449" w:type="dxa"/>
            <w:gridSpan w:val="2"/>
          </w:tcPr>
          <w:p w14:paraId="7E459DA8" w14:textId="77777777" w:rsidR="00F758A6" w:rsidRPr="00FD4CEB" w:rsidRDefault="00F758A6" w:rsidP="00985383">
            <w:pPr>
              <w:tabs>
                <w:tab w:val="num" w:pos="560"/>
              </w:tabs>
              <w:spacing w:before="120" w:line="280" w:lineRule="exact"/>
              <w:ind w:right="11"/>
              <w:jc w:val="both"/>
              <w:rPr>
                <w:rFonts w:ascii="Roma Neue" w:hAnsi="Roma Neue" w:cs="Arial"/>
                <w:i/>
                <w:iCs/>
              </w:rPr>
            </w:pPr>
            <w:r w:rsidRPr="00FD4CEB">
              <w:rPr>
                <w:rFonts w:ascii="Roma Neue" w:hAnsi="Roma Neue" w:cs="Arial"/>
                <w:i/>
                <w:iCs/>
              </w:rPr>
              <w:t>Oppure,</w:t>
            </w:r>
          </w:p>
        </w:tc>
      </w:tr>
      <w:tr w:rsidR="00F758A6" w:rsidRPr="00FD4CEB" w14:paraId="777148E8" w14:textId="77777777" w:rsidTr="0027424C">
        <w:trPr>
          <w:trHeight w:val="1167"/>
        </w:trPr>
        <w:tc>
          <w:tcPr>
            <w:tcW w:w="492" w:type="dxa"/>
          </w:tcPr>
          <w:p w14:paraId="50CE7B20" w14:textId="77777777" w:rsidR="00F758A6" w:rsidRPr="00FD4CEB" w:rsidRDefault="00F758A6" w:rsidP="00985383">
            <w:pPr>
              <w:rPr>
                <w:rFonts w:ascii="Roma Neue" w:eastAsiaTheme="minorHAnsi" w:hAnsi="Roma Neue" w:cs="Arial"/>
              </w:rPr>
            </w:pPr>
          </w:p>
        </w:tc>
        <w:tc>
          <w:tcPr>
            <w:tcW w:w="637" w:type="dxa"/>
          </w:tcPr>
          <w:p w14:paraId="1C565418" w14:textId="77777777" w:rsidR="00F758A6" w:rsidRPr="00FD4CEB" w:rsidRDefault="00F758A6" w:rsidP="00985383">
            <w:pPr>
              <w:rPr>
                <w:rFonts w:ascii="Roma Neue" w:eastAsiaTheme="minorHAnsi" w:hAnsi="Roma Neue" w:cs="Arial"/>
              </w:rPr>
            </w:pPr>
          </w:p>
          <w:p w14:paraId="36E4CB8D" w14:textId="2D694B8A" w:rsidR="00F758A6" w:rsidRPr="00E63438" w:rsidRDefault="00E63438" w:rsidP="00E63438">
            <w:pPr>
              <w:rPr>
                <w:rFonts w:ascii="Roma Neue" w:hAnsi="Roma Neue" w:cs="Arial"/>
              </w:rPr>
            </w:pPr>
            <w:r w:rsidRPr="00E63438">
              <w:rPr>
                <w:rFonts w:ascii="Arial" w:hAnsi="Arial" w:cs="Arial"/>
                <w:b/>
              </w:rPr>
              <w:fldChar w:fldCharType="begin">
                <w:ffData>
                  <w:name w:val=""/>
                  <w:enabled/>
                  <w:calcOnExit w:val="0"/>
                  <w:checkBox>
                    <w:size w:val="24"/>
                    <w:default w:val="0"/>
                  </w:checkBox>
                </w:ffData>
              </w:fldChar>
            </w:r>
            <w:r w:rsidRPr="00E63438">
              <w:rPr>
                <w:rFonts w:ascii="Arial" w:hAnsi="Arial" w:cs="Arial"/>
                <w:b/>
              </w:rPr>
              <w:instrText xml:space="preserve"> FORMCHECKBOX </w:instrText>
            </w:r>
            <w:r w:rsidRPr="00E63438">
              <w:rPr>
                <w:rFonts w:ascii="Arial" w:hAnsi="Arial" w:cs="Arial"/>
                <w:b/>
              </w:rPr>
            </w:r>
            <w:r w:rsidRPr="00E63438">
              <w:rPr>
                <w:rFonts w:ascii="Arial" w:hAnsi="Arial" w:cs="Arial"/>
                <w:b/>
              </w:rPr>
              <w:fldChar w:fldCharType="separate"/>
            </w:r>
            <w:r w:rsidRPr="00E63438">
              <w:rPr>
                <w:rFonts w:ascii="Arial" w:hAnsi="Arial" w:cs="Arial"/>
                <w:b/>
              </w:rPr>
              <w:fldChar w:fldCharType="end"/>
            </w:r>
          </w:p>
        </w:tc>
        <w:tc>
          <w:tcPr>
            <w:tcW w:w="7812" w:type="dxa"/>
          </w:tcPr>
          <w:p w14:paraId="0261A7DC" w14:textId="3D72E228" w:rsidR="00F758A6" w:rsidRPr="00FD4CEB" w:rsidRDefault="00F758A6" w:rsidP="00985383">
            <w:pPr>
              <w:tabs>
                <w:tab w:val="left" w:pos="851"/>
              </w:tabs>
              <w:spacing w:before="120" w:line="280" w:lineRule="exact"/>
              <w:ind w:right="11"/>
              <w:jc w:val="both"/>
              <w:rPr>
                <w:rFonts w:ascii="Roma Neue" w:eastAsiaTheme="minorHAnsi" w:hAnsi="Roma Neue" w:cs="Arial"/>
              </w:rPr>
            </w:pPr>
            <w:r w:rsidRPr="00FD4CEB">
              <w:rPr>
                <w:rFonts w:ascii="Roma Neue" w:hAnsi="Roma Neue" w:cs="Arial"/>
              </w:rPr>
              <w:t>la</w:t>
            </w:r>
            <w:r w:rsidRPr="00FD4CEB">
              <w:rPr>
                <w:rFonts w:ascii="Roma Neue" w:eastAsiaTheme="minorHAnsi" w:hAnsi="Roma Neue" w:cs="Arial"/>
              </w:rPr>
              <w:t xml:space="preserve"> propria azienda</w:t>
            </w:r>
            <w:r w:rsidR="007E5E02">
              <w:rPr>
                <w:rFonts w:ascii="Roma Neue" w:eastAsiaTheme="minorHAnsi" w:hAnsi="Roma Neue" w:cs="Arial"/>
              </w:rPr>
              <w:t>,</w:t>
            </w:r>
            <w:r w:rsidRPr="00FD4CEB">
              <w:rPr>
                <w:rFonts w:ascii="Roma Neue" w:eastAsiaTheme="minorHAnsi" w:hAnsi="Roma Neue" w:cs="Arial"/>
              </w:rPr>
              <w:t xml:space="preserve"> pur avendo un numero di dipendenti pari o superiore a 15, non rientra negli obblighi imposti dalla legge n. 68/1999</w:t>
            </w:r>
            <w:r w:rsidR="007E5E02">
              <w:rPr>
                <w:rFonts w:ascii="Roma Neue" w:eastAsiaTheme="minorHAnsi" w:hAnsi="Roma Neue" w:cs="Arial"/>
              </w:rPr>
              <w:t xml:space="preserve">, </w:t>
            </w:r>
            <w:r w:rsidRPr="00FD4CEB">
              <w:rPr>
                <w:rFonts w:ascii="Roma Neue" w:eastAsiaTheme="minorHAnsi" w:hAnsi="Roma Neue" w:cs="Arial"/>
              </w:rPr>
              <w:t>in quanto il numero dipendenti computabili nella quota ivi prevista risulta inferiore a 15;</w:t>
            </w:r>
          </w:p>
        </w:tc>
      </w:tr>
    </w:tbl>
    <w:p w14:paraId="499250FB" w14:textId="77777777" w:rsidR="00F758A6" w:rsidRDefault="00F758A6" w:rsidP="00F758A6">
      <w:pPr>
        <w:pStyle w:val="Paragrafoelenco"/>
        <w:spacing w:after="0" w:line="360" w:lineRule="auto"/>
        <w:ind w:left="426"/>
        <w:contextualSpacing/>
        <w:jc w:val="both"/>
        <w:rPr>
          <w:rFonts w:ascii="Roma Neue" w:hAnsi="Roma Neue" w:cs="Arial"/>
          <w:sz w:val="20"/>
          <w:szCs w:val="20"/>
        </w:rPr>
      </w:pPr>
    </w:p>
    <w:p w14:paraId="52B31340" w14:textId="77777777" w:rsidR="00F758A6" w:rsidRDefault="00F758A6" w:rsidP="00F758A6">
      <w:pPr>
        <w:pStyle w:val="Paragrafoelenco"/>
        <w:spacing w:after="0" w:line="360" w:lineRule="auto"/>
        <w:ind w:left="426"/>
        <w:contextualSpacing/>
        <w:jc w:val="both"/>
        <w:rPr>
          <w:rFonts w:ascii="Roma Neue" w:hAnsi="Roma Neue" w:cs="Arial"/>
          <w:sz w:val="20"/>
          <w:szCs w:val="20"/>
        </w:rPr>
      </w:pPr>
    </w:p>
    <w:p w14:paraId="1DCB38DF" w14:textId="77777777" w:rsidR="00F14925" w:rsidRPr="007C67E9" w:rsidRDefault="00F14925" w:rsidP="007C67E9">
      <w:pPr>
        <w:spacing w:after="12" w:line="360" w:lineRule="auto"/>
        <w:contextualSpacing/>
        <w:jc w:val="both"/>
        <w:rPr>
          <w:rFonts w:ascii="Roma Neue" w:eastAsiaTheme="minorHAnsi" w:hAnsi="Roma Neue" w:cs="Arial"/>
          <w:sz w:val="20"/>
          <w:szCs w:val="20"/>
        </w:rPr>
      </w:pPr>
    </w:p>
    <w:p w14:paraId="0EC6FC65" w14:textId="5B8E52D4" w:rsidR="00F758A6" w:rsidRPr="00321A86" w:rsidRDefault="00F758A6" w:rsidP="00F758A6">
      <w:pPr>
        <w:pStyle w:val="Paragrafoelenco"/>
        <w:numPr>
          <w:ilvl w:val="0"/>
          <w:numId w:val="4"/>
        </w:numPr>
        <w:spacing w:after="12" w:line="360" w:lineRule="auto"/>
        <w:ind w:left="425" w:hanging="426"/>
        <w:contextualSpacing/>
        <w:jc w:val="both"/>
        <w:rPr>
          <w:rFonts w:ascii="Roma Neue" w:eastAsiaTheme="minorHAnsi" w:hAnsi="Roma Neue" w:cs="Arial"/>
          <w:sz w:val="20"/>
          <w:szCs w:val="20"/>
        </w:rPr>
      </w:pPr>
      <w:r>
        <w:rPr>
          <w:rFonts w:ascii="Roma Neue" w:eastAsiaTheme="minorHAnsi" w:hAnsi="Roma Neue" w:cs="Arial"/>
          <w:sz w:val="20"/>
          <w:szCs w:val="20"/>
        </w:rPr>
        <w:t xml:space="preserve">con riferimento alla </w:t>
      </w:r>
      <w:r w:rsidRPr="00FD4CEB">
        <w:rPr>
          <w:rFonts w:ascii="Roma Neue" w:eastAsiaTheme="minorHAnsi" w:hAnsi="Roma Neue" w:cs="Arial"/>
          <w:b/>
          <w:bCs/>
          <w:sz w:val="20"/>
          <w:szCs w:val="20"/>
        </w:rPr>
        <w:t>White list</w:t>
      </w:r>
      <w:r>
        <w:rPr>
          <w:rFonts w:ascii="Roma Neue" w:eastAsiaTheme="minorHAnsi" w:hAnsi="Roma Neue" w:cs="Arial"/>
          <w:b/>
          <w:bCs/>
          <w:sz w:val="20"/>
          <w:szCs w:val="20"/>
        </w:rPr>
        <w:t xml:space="preserve">, </w:t>
      </w:r>
      <w:r w:rsidRPr="00F758A6">
        <w:rPr>
          <w:rFonts w:ascii="Roma Neue" w:eastAsiaTheme="minorHAnsi" w:hAnsi="Roma Neue" w:cs="Arial"/>
          <w:sz w:val="20"/>
          <w:szCs w:val="20"/>
        </w:rPr>
        <w:t>dichiara</w:t>
      </w:r>
      <w:r>
        <w:rPr>
          <w:rFonts w:ascii="Roma Neue" w:eastAsiaTheme="minorHAnsi" w:hAnsi="Roma Neue" w:cs="Arial"/>
          <w:b/>
          <w:bCs/>
          <w:sz w:val="20"/>
          <w:szCs w:val="20"/>
        </w:rPr>
        <w:t>:</w:t>
      </w:r>
    </w:p>
    <w:tbl>
      <w:tblPr>
        <w:tblStyle w:val="Grigliatabella"/>
        <w:tblpPr w:leftFromText="141" w:rightFromText="141" w:vertAnchor="text" w:horzAnchor="page" w:tblpX="1832" w:tblpY="92"/>
        <w:tblW w:w="8926" w:type="dxa"/>
        <w:tblLook w:val="04A0" w:firstRow="1" w:lastRow="0" w:firstColumn="1" w:lastColumn="0" w:noHBand="0" w:noVBand="1"/>
      </w:tblPr>
      <w:tblGrid>
        <w:gridCol w:w="567"/>
        <w:gridCol w:w="8359"/>
      </w:tblGrid>
      <w:tr w:rsidR="00F758A6" w:rsidRPr="00FD4CEB" w14:paraId="4830D469" w14:textId="77777777" w:rsidTr="007E5E02">
        <w:trPr>
          <w:trHeight w:val="781"/>
        </w:trPr>
        <w:tc>
          <w:tcPr>
            <w:tcW w:w="567" w:type="dxa"/>
          </w:tcPr>
          <w:p w14:paraId="394F0006" w14:textId="77777777" w:rsidR="00F758A6" w:rsidRPr="005F1444" w:rsidRDefault="00F758A6" w:rsidP="007E5E02">
            <w:pPr>
              <w:rPr>
                <w:rFonts w:ascii="Arial" w:eastAsiaTheme="minorHAnsi" w:hAnsi="Arial" w:cs="Arial"/>
              </w:rPr>
            </w:pPr>
            <w:bookmarkStart w:id="2" w:name="_Hlk205307489"/>
          </w:p>
          <w:p w14:paraId="26C0C258" w14:textId="543721A9" w:rsidR="00F758A6" w:rsidRPr="00E63438" w:rsidRDefault="00E63438" w:rsidP="00E63438">
            <w:pPr>
              <w:rPr>
                <w:rFonts w:ascii="Roma Neue" w:hAnsi="Roma Neue" w:cs="Arial"/>
              </w:rPr>
            </w:pPr>
            <w:r w:rsidRPr="00E63438">
              <w:rPr>
                <w:rFonts w:ascii="Arial" w:hAnsi="Arial" w:cs="Arial"/>
                <w:b/>
              </w:rPr>
              <w:fldChar w:fldCharType="begin">
                <w:ffData>
                  <w:name w:val=""/>
                  <w:enabled/>
                  <w:calcOnExit w:val="0"/>
                  <w:checkBox>
                    <w:size w:val="24"/>
                    <w:default w:val="0"/>
                  </w:checkBox>
                </w:ffData>
              </w:fldChar>
            </w:r>
            <w:r w:rsidRPr="00E63438">
              <w:rPr>
                <w:rFonts w:ascii="Arial" w:hAnsi="Arial" w:cs="Arial"/>
                <w:b/>
              </w:rPr>
              <w:instrText xml:space="preserve"> FORMCHECKBOX </w:instrText>
            </w:r>
            <w:r w:rsidRPr="00E63438">
              <w:rPr>
                <w:rFonts w:ascii="Arial" w:hAnsi="Arial" w:cs="Arial"/>
                <w:b/>
              </w:rPr>
            </w:r>
            <w:r w:rsidRPr="00E63438">
              <w:rPr>
                <w:rFonts w:ascii="Arial" w:hAnsi="Arial" w:cs="Arial"/>
                <w:b/>
              </w:rPr>
              <w:fldChar w:fldCharType="separate"/>
            </w:r>
            <w:r w:rsidRPr="00E63438">
              <w:rPr>
                <w:rFonts w:ascii="Arial" w:hAnsi="Arial" w:cs="Arial"/>
                <w:b/>
              </w:rPr>
              <w:fldChar w:fldCharType="end"/>
            </w:r>
          </w:p>
        </w:tc>
        <w:tc>
          <w:tcPr>
            <w:tcW w:w="8359" w:type="dxa"/>
          </w:tcPr>
          <w:p w14:paraId="4BEC6D7B" w14:textId="77777777" w:rsidR="00F758A6" w:rsidRPr="00FD4CEB" w:rsidRDefault="00F758A6" w:rsidP="00E63438">
            <w:pPr>
              <w:spacing w:before="120" w:after="120" w:line="280" w:lineRule="exact"/>
              <w:jc w:val="both"/>
              <w:rPr>
                <w:rFonts w:ascii="Roma Neue" w:hAnsi="Roma Neue" w:cs="Arial"/>
              </w:rPr>
            </w:pPr>
            <w:r>
              <w:rPr>
                <w:rFonts w:ascii="Roma Neue" w:hAnsi="Roma Neue" w:cs="Arial"/>
              </w:rPr>
              <w:t>di essere</w:t>
            </w:r>
            <w:r w:rsidRPr="00FD4CEB">
              <w:rPr>
                <w:rFonts w:ascii="Roma Neue" w:hAnsi="Roma Neue" w:cs="Arial"/>
              </w:rPr>
              <w:t xml:space="preserve"> </w:t>
            </w:r>
            <w:r w:rsidRPr="00FD4CEB">
              <w:rPr>
                <w:rFonts w:ascii="Roma Neue" w:hAnsi="Roma Neue" w:cs="Arial"/>
                <w:b/>
                <w:bCs/>
              </w:rPr>
              <w:t>ISCRITTO</w:t>
            </w:r>
            <w:r w:rsidRPr="00FD4CEB">
              <w:rPr>
                <w:rFonts w:ascii="Roma Neue" w:hAnsi="Roma Neue" w:cs="Arial"/>
              </w:rPr>
              <w:t xml:space="preserve"> nell’elenco “White List” della Prefettura della Provincia di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r w:rsidRPr="00FD4CEB">
              <w:rPr>
                <w:rFonts w:ascii="Roma Neue" w:hAnsi="Roma Neue" w:cs="Arial"/>
                <w:b/>
              </w:rPr>
              <w:t xml:space="preserve"> </w:t>
            </w:r>
            <w:r w:rsidRPr="00FD4CEB">
              <w:rPr>
                <w:rFonts w:ascii="Roma Neue" w:hAnsi="Roma Neue" w:cs="Arial"/>
              </w:rPr>
              <w:t xml:space="preserve">competente, con decorrenza dalla data del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r w:rsidRPr="00FD4CEB">
              <w:rPr>
                <w:rFonts w:ascii="Roma Neue" w:hAnsi="Roma Neue" w:cs="Arial"/>
              </w:rPr>
              <w:t xml:space="preserve">  e con validità fino a tutto il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p>
        </w:tc>
      </w:tr>
      <w:tr w:rsidR="00F758A6" w:rsidRPr="00FD4CEB" w14:paraId="198D2A39" w14:textId="77777777" w:rsidTr="007E5E02">
        <w:trPr>
          <w:trHeight w:val="474"/>
        </w:trPr>
        <w:tc>
          <w:tcPr>
            <w:tcW w:w="8926" w:type="dxa"/>
            <w:gridSpan w:val="2"/>
          </w:tcPr>
          <w:p w14:paraId="145199FD" w14:textId="77777777" w:rsidR="00F758A6" w:rsidRPr="00A164F4" w:rsidRDefault="00F758A6" w:rsidP="007E5E02">
            <w:pPr>
              <w:rPr>
                <w:rFonts w:ascii="Roma Neue" w:hAnsi="Roma Neue" w:cs="Arial"/>
                <w:b/>
                <w:bCs/>
                <w:i/>
                <w:iCs/>
              </w:rPr>
            </w:pPr>
            <w:r w:rsidRPr="00A164F4">
              <w:rPr>
                <w:rFonts w:ascii="Roma Neue" w:hAnsi="Roma Neue" w:cs="Arial"/>
                <w:b/>
                <w:bCs/>
                <w:i/>
                <w:iCs/>
              </w:rPr>
              <w:t>Oppure,</w:t>
            </w:r>
          </w:p>
        </w:tc>
      </w:tr>
      <w:tr w:rsidR="00F758A6" w:rsidRPr="00FD4CEB" w14:paraId="3F44934D" w14:textId="77777777" w:rsidTr="007E5E02">
        <w:trPr>
          <w:trHeight w:val="1264"/>
        </w:trPr>
        <w:tc>
          <w:tcPr>
            <w:tcW w:w="567" w:type="dxa"/>
          </w:tcPr>
          <w:p w14:paraId="57997FBB" w14:textId="77777777" w:rsidR="00F758A6" w:rsidRPr="005F1444" w:rsidRDefault="00F758A6" w:rsidP="007E5E02">
            <w:pPr>
              <w:rPr>
                <w:rFonts w:ascii="Arial" w:eastAsiaTheme="minorHAnsi" w:hAnsi="Arial" w:cs="Arial"/>
              </w:rPr>
            </w:pPr>
          </w:p>
          <w:p w14:paraId="13791B30" w14:textId="77777777" w:rsidR="00A272DF" w:rsidRDefault="00A272DF" w:rsidP="00E63438">
            <w:pPr>
              <w:rPr>
                <w:rFonts w:ascii="Arial" w:hAnsi="Arial" w:cs="Arial"/>
                <w:b/>
              </w:rPr>
            </w:pPr>
          </w:p>
          <w:p w14:paraId="36C61D86" w14:textId="2B706FAD" w:rsidR="00F758A6" w:rsidRPr="00E63438" w:rsidRDefault="00E63438" w:rsidP="00E63438">
            <w:pPr>
              <w:rPr>
                <w:rFonts w:ascii="Roma Neue" w:eastAsiaTheme="minorHAnsi" w:hAnsi="Roma Neue" w:cs="Arial"/>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p>
        </w:tc>
        <w:tc>
          <w:tcPr>
            <w:tcW w:w="8359" w:type="dxa"/>
          </w:tcPr>
          <w:p w14:paraId="6967696E" w14:textId="77777777" w:rsidR="00F758A6" w:rsidRPr="00FD4CEB" w:rsidRDefault="00F758A6" w:rsidP="00E63438">
            <w:pPr>
              <w:spacing w:before="120" w:after="120" w:line="280" w:lineRule="exact"/>
              <w:jc w:val="both"/>
              <w:rPr>
                <w:rFonts w:ascii="Roma Neue" w:hAnsi="Roma Neue" w:cs="Arial"/>
              </w:rPr>
            </w:pPr>
            <w:r>
              <w:rPr>
                <w:rFonts w:ascii="Roma Neue" w:hAnsi="Roma Neue" w:cs="Arial"/>
              </w:rPr>
              <w:t>di aver</w:t>
            </w:r>
            <w:r w:rsidRPr="00FD4CEB">
              <w:rPr>
                <w:rFonts w:ascii="Roma Neue" w:hAnsi="Roma Neue" w:cs="Arial"/>
              </w:rPr>
              <w:t xml:space="preserve"> presentato in data</w:t>
            </w:r>
            <w:r>
              <w:rPr>
                <w:rFonts w:ascii="Roma Neue" w:hAnsi="Roma Neue" w:cs="Arial"/>
              </w:rPr>
              <w:t xml:space="preserve"> </w:t>
            </w:r>
            <w:r w:rsidRPr="00FD4CEB">
              <w:rPr>
                <w:rFonts w:ascii="Roma Neue" w:hAnsi="Roma Neue" w:cs="Arial"/>
              </w:rPr>
              <w:t xml:space="preserve">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r w:rsidRPr="00FD4CEB">
              <w:rPr>
                <w:rFonts w:ascii="Roma Neue" w:hAnsi="Roma Neue" w:cs="Arial"/>
              </w:rPr>
              <w:t xml:space="preserve"> istanza </w:t>
            </w:r>
            <w:r w:rsidRPr="00FD4CEB">
              <w:rPr>
                <w:rFonts w:ascii="Roma Neue" w:hAnsi="Roma Neue" w:cs="Arial"/>
                <w:b/>
                <w:bCs/>
              </w:rPr>
              <w:t xml:space="preserve">di RINNOVO </w:t>
            </w:r>
            <w:r w:rsidRPr="00FD4CEB">
              <w:rPr>
                <w:rFonts w:ascii="Roma Neue" w:hAnsi="Roma Neue" w:cs="Arial"/>
              </w:rPr>
              <w:t xml:space="preserve">per l’iscrizione nell’elenco “White List” della Prefettura della Provincia di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r w:rsidRPr="00FD4CEB">
              <w:rPr>
                <w:rFonts w:ascii="Roma Neue" w:hAnsi="Roma Neue" w:cs="Arial"/>
                <w:b/>
              </w:rPr>
              <w:t xml:space="preserve"> </w:t>
            </w:r>
            <w:r w:rsidRPr="00FD4CEB">
              <w:rPr>
                <w:rFonts w:ascii="Roma Neue" w:hAnsi="Roma Neue" w:cs="Arial"/>
              </w:rPr>
              <w:t xml:space="preserve">competente, in quanto </w:t>
            </w:r>
            <w:r w:rsidRPr="00FD4CEB">
              <w:rPr>
                <w:rFonts w:ascii="Roma Neue" w:hAnsi="Roma Neue" w:cs="Arial"/>
                <w:b/>
                <w:bCs/>
              </w:rPr>
              <w:t xml:space="preserve">già in precedenza iscritto </w:t>
            </w:r>
            <w:r w:rsidRPr="00FD4CEB">
              <w:rPr>
                <w:rFonts w:ascii="Roma Neue" w:hAnsi="Roma Neue" w:cs="Arial"/>
              </w:rPr>
              <w:t xml:space="preserve">in tale </w:t>
            </w:r>
            <w:r>
              <w:rPr>
                <w:rFonts w:ascii="Roma Neue" w:hAnsi="Roma Neue" w:cs="Arial"/>
              </w:rPr>
              <w:t>E</w:t>
            </w:r>
            <w:r w:rsidRPr="00FD4CEB">
              <w:rPr>
                <w:rFonts w:ascii="Roma Neue" w:hAnsi="Roma Neue" w:cs="Arial"/>
              </w:rPr>
              <w:t xml:space="preserve">lenco (la previgente iscrizione ha avuto decorrenza dalla data del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r w:rsidRPr="00FD4CEB">
              <w:rPr>
                <w:rFonts w:ascii="Roma Neue" w:hAnsi="Roma Neue" w:cs="Arial"/>
                <w:b/>
              </w:rPr>
              <w:t xml:space="preserve"> </w:t>
            </w:r>
            <w:r w:rsidRPr="00FD4CEB">
              <w:rPr>
                <w:rFonts w:ascii="Roma Neue" w:hAnsi="Roma Neue" w:cs="Arial"/>
              </w:rPr>
              <w:t xml:space="preserve">ed è scaduta in data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r w:rsidRPr="004640E8">
              <w:rPr>
                <w:rFonts w:ascii="Roma Neue" w:hAnsi="Roma Neue" w:cs="Arial"/>
                <w:bCs/>
              </w:rPr>
              <w:t xml:space="preserve">) </w:t>
            </w:r>
            <w:r>
              <w:rPr>
                <w:rFonts w:ascii="Roma Neue" w:hAnsi="Roma Neue" w:cs="Arial"/>
                <w:b/>
              </w:rPr>
              <w:t xml:space="preserve">  </w:t>
            </w:r>
            <w:r w:rsidRPr="00177EBF">
              <w:rPr>
                <w:rFonts w:ascii="Roma Neue" w:hAnsi="Roma Neue" w:cs="Arial"/>
                <w:bCs/>
              </w:rPr>
              <w:t>(</w:t>
            </w:r>
            <w:r w:rsidRPr="00F758A6">
              <w:rPr>
                <w:rFonts w:ascii="Roma Neue" w:hAnsi="Roma Neue" w:cs="Arial"/>
                <w:bCs/>
                <w:i/>
                <w:iCs/>
                <w:u w:val="single"/>
              </w:rPr>
              <w:t>Allegare copia dell’istanza di rinnovo dell’iscrizione</w:t>
            </w:r>
            <w:r w:rsidRPr="00177EBF">
              <w:rPr>
                <w:rFonts w:ascii="Roma Neue" w:hAnsi="Roma Neue" w:cs="Arial"/>
                <w:bCs/>
              </w:rPr>
              <w:t>)</w:t>
            </w:r>
          </w:p>
        </w:tc>
      </w:tr>
      <w:tr w:rsidR="00F758A6" w:rsidRPr="00FD4CEB" w14:paraId="0D269315" w14:textId="77777777" w:rsidTr="007E5E02">
        <w:trPr>
          <w:trHeight w:val="474"/>
        </w:trPr>
        <w:tc>
          <w:tcPr>
            <w:tcW w:w="8926" w:type="dxa"/>
            <w:gridSpan w:val="2"/>
          </w:tcPr>
          <w:p w14:paraId="44D3D1DB" w14:textId="77777777" w:rsidR="00F758A6" w:rsidRPr="00A164F4" w:rsidRDefault="00F758A6" w:rsidP="007E5E02">
            <w:pPr>
              <w:rPr>
                <w:rFonts w:ascii="Roma Neue" w:hAnsi="Roma Neue" w:cs="Arial"/>
                <w:b/>
                <w:bCs/>
                <w:i/>
                <w:iCs/>
              </w:rPr>
            </w:pPr>
            <w:r w:rsidRPr="00A164F4">
              <w:rPr>
                <w:rFonts w:ascii="Roma Neue" w:hAnsi="Roma Neue" w:cs="Arial"/>
                <w:b/>
                <w:bCs/>
                <w:i/>
                <w:iCs/>
              </w:rPr>
              <w:t>Oppure,</w:t>
            </w:r>
          </w:p>
        </w:tc>
      </w:tr>
      <w:tr w:rsidR="00F758A6" w:rsidRPr="00FD4CEB" w14:paraId="5D4C08C5" w14:textId="77777777" w:rsidTr="007E5E02">
        <w:trPr>
          <w:trHeight w:val="734"/>
        </w:trPr>
        <w:tc>
          <w:tcPr>
            <w:tcW w:w="567" w:type="dxa"/>
          </w:tcPr>
          <w:p w14:paraId="1BE53BE9" w14:textId="77777777" w:rsidR="00F758A6" w:rsidRPr="005F1444" w:rsidRDefault="00F758A6" w:rsidP="007E5E02">
            <w:pPr>
              <w:rPr>
                <w:rFonts w:ascii="Arial" w:eastAsiaTheme="minorHAnsi" w:hAnsi="Arial" w:cs="Arial"/>
              </w:rPr>
            </w:pPr>
          </w:p>
          <w:p w14:paraId="443824B9" w14:textId="6300E415" w:rsidR="00F758A6" w:rsidRPr="00E63438" w:rsidRDefault="00E63438" w:rsidP="00E63438">
            <w:pPr>
              <w:rPr>
                <w:rFonts w:ascii="Roma Neue" w:hAnsi="Roma Neue" w:cs="Arial"/>
              </w:rPr>
            </w:pPr>
            <w:r w:rsidRPr="00E63438">
              <w:rPr>
                <w:rFonts w:ascii="Arial" w:hAnsi="Arial" w:cs="Arial"/>
                <w:b/>
              </w:rPr>
              <w:fldChar w:fldCharType="begin">
                <w:ffData>
                  <w:name w:val=""/>
                  <w:enabled/>
                  <w:calcOnExit w:val="0"/>
                  <w:checkBox>
                    <w:size w:val="24"/>
                    <w:default w:val="0"/>
                  </w:checkBox>
                </w:ffData>
              </w:fldChar>
            </w:r>
            <w:r w:rsidRPr="00E63438">
              <w:rPr>
                <w:rFonts w:ascii="Arial" w:hAnsi="Arial" w:cs="Arial"/>
                <w:b/>
              </w:rPr>
              <w:instrText xml:space="preserve"> FORMCHECKBOX </w:instrText>
            </w:r>
            <w:r w:rsidRPr="00E63438">
              <w:rPr>
                <w:rFonts w:ascii="Arial" w:hAnsi="Arial" w:cs="Arial"/>
                <w:b/>
              </w:rPr>
            </w:r>
            <w:r w:rsidRPr="00E63438">
              <w:rPr>
                <w:rFonts w:ascii="Arial" w:hAnsi="Arial" w:cs="Arial"/>
                <w:b/>
              </w:rPr>
              <w:fldChar w:fldCharType="separate"/>
            </w:r>
            <w:r w:rsidRPr="00E63438">
              <w:rPr>
                <w:rFonts w:ascii="Arial" w:hAnsi="Arial" w:cs="Arial"/>
                <w:b/>
              </w:rPr>
              <w:fldChar w:fldCharType="end"/>
            </w:r>
          </w:p>
        </w:tc>
        <w:tc>
          <w:tcPr>
            <w:tcW w:w="8359" w:type="dxa"/>
          </w:tcPr>
          <w:p w14:paraId="38E5A732" w14:textId="77777777" w:rsidR="00F758A6" w:rsidRPr="00FD4CEB" w:rsidRDefault="00F758A6" w:rsidP="00E63438">
            <w:pPr>
              <w:spacing w:before="120" w:after="120" w:line="280" w:lineRule="exact"/>
              <w:jc w:val="both"/>
              <w:rPr>
                <w:rFonts w:ascii="Roma Neue" w:hAnsi="Roma Neue" w:cs="Arial"/>
              </w:rPr>
            </w:pPr>
            <w:r>
              <w:rPr>
                <w:rFonts w:ascii="Roma Neue" w:hAnsi="Roma Neue" w:cs="Arial"/>
              </w:rPr>
              <w:t>di aver</w:t>
            </w:r>
            <w:r w:rsidRPr="00FD4CEB">
              <w:rPr>
                <w:rFonts w:ascii="Roma Neue" w:hAnsi="Roma Neue" w:cs="Arial"/>
              </w:rPr>
              <w:t xml:space="preserve"> presentat</w:t>
            </w:r>
            <w:r>
              <w:rPr>
                <w:rFonts w:ascii="Roma Neue" w:hAnsi="Roma Neue" w:cs="Arial"/>
              </w:rPr>
              <w:t xml:space="preserve">o </w:t>
            </w:r>
            <w:r w:rsidRPr="00FD4CEB">
              <w:rPr>
                <w:rFonts w:ascii="Roma Neue" w:hAnsi="Roma Neue" w:cs="Arial"/>
              </w:rPr>
              <w:t xml:space="preserve">in data  </w:t>
            </w:r>
            <w:r w:rsidRPr="00FD4CEB">
              <w:rPr>
                <w:rFonts w:ascii="Roma Neue" w:hAnsi="Roma Neue" w:cs="Arial"/>
              </w:rPr>
              <w:fldChar w:fldCharType="begin">
                <w:ffData>
                  <w:name w:val="Testo656"/>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t xml:space="preserve"> e per </w:t>
            </w:r>
            <w:r w:rsidRPr="00FD4CEB">
              <w:rPr>
                <w:rFonts w:ascii="Roma Neue" w:hAnsi="Roma Neue" w:cs="Arial"/>
                <w:b/>
                <w:bCs/>
              </w:rPr>
              <w:t>LA PRIMA VOLTA</w:t>
            </w:r>
            <w:r w:rsidRPr="00FD4CEB">
              <w:rPr>
                <w:rFonts w:ascii="Roma Neue" w:hAnsi="Roma Neue" w:cs="Arial"/>
              </w:rPr>
              <w:t xml:space="preserve"> istanza di iscrizione nella </w:t>
            </w:r>
            <w:r w:rsidRPr="00FD4CEB">
              <w:rPr>
                <w:rFonts w:ascii="Roma Neue" w:hAnsi="Roma Neue" w:cs="Arial"/>
                <w:bCs/>
                <w:iCs/>
              </w:rPr>
              <w:t>White List</w:t>
            </w:r>
            <w:r w:rsidRPr="00FD4CEB">
              <w:rPr>
                <w:rFonts w:ascii="Roma Neue" w:hAnsi="Roma Neue" w:cs="Arial"/>
                <w:b/>
                <w:i/>
              </w:rPr>
              <w:t xml:space="preserve"> </w:t>
            </w:r>
            <w:r w:rsidRPr="00FD4CEB">
              <w:rPr>
                <w:rFonts w:ascii="Roma Neue" w:hAnsi="Roma Neue" w:cs="Arial"/>
              </w:rPr>
              <w:t>della Prefettura della Provincia di</w:t>
            </w:r>
            <w:r>
              <w:rPr>
                <w:rFonts w:ascii="Roma Neue" w:hAnsi="Roma Neue" w:cs="Arial"/>
              </w:rPr>
              <w:t xml:space="preserve"> </w:t>
            </w:r>
            <w:r w:rsidRPr="00FD4CEB">
              <w:rPr>
                <w:rFonts w:ascii="Roma Neue" w:hAnsi="Roma Neue" w:cs="Arial"/>
              </w:rPr>
              <w:t xml:space="preserve"> </w:t>
            </w:r>
            <w:bookmarkStart w:id="3" w:name="_Hlk186902620"/>
            <w:r w:rsidRPr="00FD4CEB">
              <w:rPr>
                <w:rFonts w:ascii="Roma Neue" w:hAnsi="Roma Neue" w:cs="Arial"/>
              </w:rPr>
              <w:fldChar w:fldCharType="begin">
                <w:ffData>
                  <w:name w:val="Testo656"/>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bookmarkEnd w:id="3"/>
            <w:r w:rsidRPr="00FD4CEB">
              <w:rPr>
                <w:rFonts w:ascii="Roma Neue" w:hAnsi="Roma Neue" w:cs="Arial"/>
              </w:rPr>
              <w:t xml:space="preserve"> competente;</w:t>
            </w:r>
          </w:p>
        </w:tc>
      </w:tr>
      <w:tr w:rsidR="007C67E9" w:rsidRPr="00FD4CEB" w14:paraId="16019DF5" w14:textId="77777777" w:rsidTr="00002396">
        <w:trPr>
          <w:trHeight w:val="289"/>
        </w:trPr>
        <w:tc>
          <w:tcPr>
            <w:tcW w:w="8926" w:type="dxa"/>
            <w:gridSpan w:val="2"/>
          </w:tcPr>
          <w:p w14:paraId="5CADE39B" w14:textId="26B2C1B2" w:rsidR="007C67E9" w:rsidRDefault="007C67E9" w:rsidP="00E63438">
            <w:pPr>
              <w:spacing w:before="120" w:after="120" w:line="280" w:lineRule="exact"/>
              <w:jc w:val="both"/>
              <w:rPr>
                <w:rFonts w:ascii="Roma Neue" w:hAnsi="Roma Neue" w:cs="Arial"/>
              </w:rPr>
            </w:pPr>
            <w:r w:rsidRPr="00A164F4">
              <w:rPr>
                <w:rFonts w:ascii="Roma Neue" w:hAnsi="Roma Neue" w:cs="Arial"/>
                <w:b/>
                <w:bCs/>
                <w:i/>
                <w:iCs/>
              </w:rPr>
              <w:t>Oppure,</w:t>
            </w:r>
          </w:p>
        </w:tc>
      </w:tr>
      <w:tr w:rsidR="007C67E9" w:rsidRPr="00FD4CEB" w14:paraId="00E62853" w14:textId="77777777" w:rsidTr="007E5E02">
        <w:trPr>
          <w:trHeight w:val="734"/>
        </w:trPr>
        <w:tc>
          <w:tcPr>
            <w:tcW w:w="567" w:type="dxa"/>
          </w:tcPr>
          <w:p w14:paraId="6A341255" w14:textId="77777777" w:rsidR="007C67E9" w:rsidRDefault="007C67E9" w:rsidP="007E5E02">
            <w:pPr>
              <w:rPr>
                <w:rFonts w:ascii="Arial" w:hAnsi="Arial" w:cs="Arial"/>
                <w:b/>
              </w:rPr>
            </w:pPr>
          </w:p>
          <w:p w14:paraId="06731003" w14:textId="77777777" w:rsidR="007C67E9" w:rsidRDefault="007C67E9" w:rsidP="007E5E02">
            <w:pPr>
              <w:rPr>
                <w:rFonts w:ascii="Arial" w:hAnsi="Arial" w:cs="Arial"/>
                <w:b/>
              </w:rPr>
            </w:pPr>
          </w:p>
          <w:p w14:paraId="4E6C1627" w14:textId="6AB03F23" w:rsidR="007C67E9" w:rsidRPr="005F1444" w:rsidRDefault="007C67E9" w:rsidP="007E5E02">
            <w:pPr>
              <w:rPr>
                <w:rFonts w:ascii="Arial" w:eastAsiaTheme="minorHAnsi" w:hAnsi="Arial" w:cs="Arial"/>
              </w:rPr>
            </w:pPr>
            <w:r w:rsidRPr="00E63438">
              <w:rPr>
                <w:rFonts w:ascii="Arial" w:hAnsi="Arial" w:cs="Arial"/>
                <w:b/>
              </w:rPr>
              <w:fldChar w:fldCharType="begin">
                <w:ffData>
                  <w:name w:val=""/>
                  <w:enabled/>
                  <w:calcOnExit w:val="0"/>
                  <w:checkBox>
                    <w:size w:val="24"/>
                    <w:default w:val="0"/>
                  </w:checkBox>
                </w:ffData>
              </w:fldChar>
            </w:r>
            <w:r w:rsidRPr="00E63438">
              <w:rPr>
                <w:rFonts w:ascii="Arial" w:hAnsi="Arial" w:cs="Arial"/>
                <w:b/>
              </w:rPr>
              <w:instrText xml:space="preserve"> FORMCHECKBOX </w:instrText>
            </w:r>
            <w:r w:rsidRPr="00E63438">
              <w:rPr>
                <w:rFonts w:ascii="Arial" w:hAnsi="Arial" w:cs="Arial"/>
                <w:b/>
              </w:rPr>
            </w:r>
            <w:r w:rsidRPr="00E63438">
              <w:rPr>
                <w:rFonts w:ascii="Arial" w:hAnsi="Arial" w:cs="Arial"/>
                <w:b/>
              </w:rPr>
              <w:fldChar w:fldCharType="separate"/>
            </w:r>
            <w:r w:rsidRPr="00E63438">
              <w:rPr>
                <w:rFonts w:ascii="Arial" w:hAnsi="Arial" w:cs="Arial"/>
                <w:b/>
              </w:rPr>
              <w:fldChar w:fldCharType="end"/>
            </w:r>
          </w:p>
        </w:tc>
        <w:tc>
          <w:tcPr>
            <w:tcW w:w="8359" w:type="dxa"/>
          </w:tcPr>
          <w:p w14:paraId="239AB388" w14:textId="11DADE6D" w:rsidR="007C67E9" w:rsidRDefault="007C67E9" w:rsidP="00E63438">
            <w:pPr>
              <w:spacing w:before="120" w:after="120" w:line="280" w:lineRule="exact"/>
              <w:jc w:val="both"/>
              <w:rPr>
                <w:rFonts w:ascii="Roma Neue" w:hAnsi="Roma Neue" w:cs="Arial"/>
              </w:rPr>
            </w:pPr>
            <w:r w:rsidRPr="007C67E9">
              <w:rPr>
                <w:rFonts w:ascii="Roma Neue" w:hAnsi="Roma Neue" w:cs="Arial"/>
              </w:rPr>
              <w:t>che, alla data di scadenza del termine per la presentazione delle offerte, non è iscritto nella White List e, che l’esecuzione delle attività, previste in appalto, riconducibili a quelle elencate dal co. 53 dell’art. 1 della Legge 190/2012 e s.m.i. è demandata a un subappaltatore o subcontraente in possesso di idonea iscrizione nella White list [in</w:t>
            </w:r>
            <w:r w:rsidRPr="007C67E9">
              <w:rPr>
                <w:rFonts w:ascii="Roma Neue" w:hAnsi="Roma Neue" w:cs="Arial"/>
                <w:i/>
                <w:iCs/>
              </w:rPr>
              <w:t xml:space="preserve"> tale caso deve essere coerentemente compilato il DGUE</w:t>
            </w:r>
            <w:r w:rsidRPr="007C67E9">
              <w:rPr>
                <w:rFonts w:ascii="Roma Neue" w:hAnsi="Roma Neue" w:cs="Arial"/>
              </w:rPr>
              <w:t xml:space="preserve"> ];</w:t>
            </w:r>
          </w:p>
        </w:tc>
      </w:tr>
      <w:bookmarkEnd w:id="2"/>
    </w:tbl>
    <w:p w14:paraId="3DF1DE93" w14:textId="77777777" w:rsidR="00F758A6" w:rsidRPr="00057AFE" w:rsidRDefault="00F758A6" w:rsidP="00F758A6">
      <w:pPr>
        <w:tabs>
          <w:tab w:val="num" w:pos="560"/>
          <w:tab w:val="num" w:pos="644"/>
          <w:tab w:val="num" w:pos="1276"/>
        </w:tabs>
        <w:spacing w:before="120" w:after="0" w:line="240" w:lineRule="auto"/>
        <w:ind w:right="11"/>
        <w:jc w:val="both"/>
        <w:rPr>
          <w:rFonts w:ascii="Roma Neue" w:hAnsi="Roma Neue" w:cs="Arial"/>
          <w:sz w:val="20"/>
          <w:szCs w:val="20"/>
        </w:rPr>
      </w:pPr>
    </w:p>
    <w:p w14:paraId="02F4849F" w14:textId="77777777" w:rsidR="00F758A6" w:rsidRDefault="00F758A6" w:rsidP="00F758A6">
      <w:pPr>
        <w:tabs>
          <w:tab w:val="num" w:pos="560"/>
          <w:tab w:val="num" w:pos="644"/>
          <w:tab w:val="num" w:pos="1276"/>
        </w:tabs>
        <w:spacing w:before="120" w:after="0" w:line="240" w:lineRule="auto"/>
        <w:ind w:right="11"/>
        <w:jc w:val="both"/>
        <w:rPr>
          <w:rFonts w:ascii="Roma Neue" w:hAnsi="Roma Neue" w:cs="Arial"/>
          <w:sz w:val="20"/>
          <w:szCs w:val="20"/>
        </w:rPr>
      </w:pPr>
    </w:p>
    <w:p w14:paraId="4AC4A8C1" w14:textId="77777777" w:rsidR="00F758A6" w:rsidRDefault="00F758A6" w:rsidP="00F758A6">
      <w:pPr>
        <w:tabs>
          <w:tab w:val="num" w:pos="560"/>
          <w:tab w:val="num" w:pos="644"/>
          <w:tab w:val="num" w:pos="1276"/>
        </w:tabs>
        <w:spacing w:before="120" w:after="0" w:line="240" w:lineRule="auto"/>
        <w:ind w:right="11"/>
        <w:jc w:val="both"/>
        <w:rPr>
          <w:rFonts w:ascii="Roma Neue" w:hAnsi="Roma Neue" w:cs="Arial"/>
          <w:sz w:val="20"/>
          <w:szCs w:val="20"/>
        </w:rPr>
      </w:pPr>
    </w:p>
    <w:p w14:paraId="4C6221D1" w14:textId="77777777" w:rsidR="00F758A6" w:rsidRDefault="00F758A6" w:rsidP="00F758A6">
      <w:pPr>
        <w:tabs>
          <w:tab w:val="num" w:pos="560"/>
          <w:tab w:val="num" w:pos="644"/>
          <w:tab w:val="num" w:pos="1276"/>
        </w:tabs>
        <w:spacing w:before="120" w:after="0" w:line="240" w:lineRule="auto"/>
        <w:ind w:right="11"/>
        <w:jc w:val="both"/>
        <w:rPr>
          <w:rFonts w:ascii="Roma Neue" w:hAnsi="Roma Neue" w:cs="Arial"/>
          <w:sz w:val="20"/>
          <w:szCs w:val="20"/>
        </w:rPr>
      </w:pPr>
    </w:p>
    <w:p w14:paraId="167EB0A8" w14:textId="77777777" w:rsidR="00F758A6" w:rsidRDefault="00F758A6" w:rsidP="00F758A6">
      <w:pPr>
        <w:tabs>
          <w:tab w:val="num" w:pos="560"/>
          <w:tab w:val="num" w:pos="644"/>
          <w:tab w:val="num" w:pos="1276"/>
        </w:tabs>
        <w:spacing w:before="120" w:after="0" w:line="240" w:lineRule="auto"/>
        <w:ind w:right="11"/>
        <w:jc w:val="both"/>
        <w:rPr>
          <w:rFonts w:ascii="Roma Neue" w:hAnsi="Roma Neue" w:cs="Arial"/>
          <w:sz w:val="20"/>
          <w:szCs w:val="20"/>
        </w:rPr>
      </w:pPr>
    </w:p>
    <w:p w14:paraId="1BE3765D" w14:textId="77777777" w:rsidR="00F758A6" w:rsidRDefault="00F758A6" w:rsidP="00F758A6">
      <w:pPr>
        <w:tabs>
          <w:tab w:val="num" w:pos="560"/>
          <w:tab w:val="num" w:pos="644"/>
          <w:tab w:val="num" w:pos="1276"/>
        </w:tabs>
        <w:spacing w:before="120" w:after="0" w:line="240" w:lineRule="auto"/>
        <w:ind w:right="11"/>
        <w:jc w:val="both"/>
        <w:rPr>
          <w:rFonts w:ascii="Roma Neue" w:hAnsi="Roma Neue" w:cs="Arial"/>
          <w:sz w:val="20"/>
          <w:szCs w:val="20"/>
        </w:rPr>
      </w:pPr>
    </w:p>
    <w:p w14:paraId="45893A90" w14:textId="77777777" w:rsidR="00F758A6" w:rsidRDefault="00F758A6" w:rsidP="00F758A6">
      <w:pPr>
        <w:tabs>
          <w:tab w:val="num" w:pos="560"/>
          <w:tab w:val="num" w:pos="644"/>
          <w:tab w:val="num" w:pos="1276"/>
        </w:tabs>
        <w:spacing w:before="120" w:after="0" w:line="240" w:lineRule="auto"/>
        <w:ind w:right="11"/>
        <w:jc w:val="both"/>
        <w:rPr>
          <w:rFonts w:ascii="Roma Neue" w:hAnsi="Roma Neue" w:cs="Arial"/>
          <w:sz w:val="20"/>
          <w:szCs w:val="20"/>
        </w:rPr>
      </w:pPr>
    </w:p>
    <w:p w14:paraId="431165DD" w14:textId="77777777" w:rsidR="00F758A6" w:rsidRDefault="00F758A6" w:rsidP="00F758A6">
      <w:pPr>
        <w:tabs>
          <w:tab w:val="num" w:pos="560"/>
          <w:tab w:val="num" w:pos="644"/>
          <w:tab w:val="num" w:pos="1276"/>
        </w:tabs>
        <w:spacing w:before="120" w:after="0" w:line="240" w:lineRule="auto"/>
        <w:ind w:right="11"/>
        <w:jc w:val="both"/>
        <w:rPr>
          <w:rFonts w:ascii="Roma Neue" w:hAnsi="Roma Neue" w:cs="Arial"/>
          <w:sz w:val="20"/>
          <w:szCs w:val="20"/>
        </w:rPr>
      </w:pPr>
    </w:p>
    <w:p w14:paraId="268F1C2A" w14:textId="77777777" w:rsidR="00F758A6" w:rsidRDefault="00F758A6" w:rsidP="00F758A6">
      <w:pPr>
        <w:tabs>
          <w:tab w:val="num" w:pos="560"/>
          <w:tab w:val="num" w:pos="644"/>
          <w:tab w:val="num" w:pos="1276"/>
        </w:tabs>
        <w:spacing w:before="120" w:after="0" w:line="240" w:lineRule="auto"/>
        <w:ind w:right="11"/>
        <w:jc w:val="both"/>
        <w:rPr>
          <w:rFonts w:ascii="Roma Neue" w:hAnsi="Roma Neue" w:cs="Arial"/>
          <w:sz w:val="20"/>
          <w:szCs w:val="20"/>
        </w:rPr>
      </w:pPr>
    </w:p>
    <w:p w14:paraId="1A16B69D" w14:textId="77777777" w:rsidR="00F758A6" w:rsidRDefault="00F758A6" w:rsidP="00F758A6">
      <w:pPr>
        <w:spacing w:afterLines="70" w:after="168" w:line="360" w:lineRule="auto"/>
        <w:contextualSpacing/>
        <w:jc w:val="both"/>
        <w:rPr>
          <w:rFonts w:ascii="Roma Neue" w:hAnsi="Roma Neue" w:cs="Arial"/>
          <w:sz w:val="20"/>
          <w:szCs w:val="20"/>
        </w:rPr>
      </w:pPr>
    </w:p>
    <w:p w14:paraId="299255DA" w14:textId="77777777" w:rsidR="00E63438" w:rsidRDefault="00E63438" w:rsidP="00E63438">
      <w:pPr>
        <w:tabs>
          <w:tab w:val="num" w:pos="360"/>
          <w:tab w:val="num" w:pos="560"/>
        </w:tabs>
        <w:spacing w:before="120" w:after="70" w:line="360" w:lineRule="auto"/>
        <w:ind w:right="11"/>
        <w:contextualSpacing/>
        <w:jc w:val="both"/>
        <w:rPr>
          <w:rFonts w:ascii="Roma Neue" w:hAnsi="Roma Neue" w:cs="Arial"/>
          <w:b/>
          <w:bCs/>
          <w:i/>
          <w:iCs/>
          <w:sz w:val="20"/>
          <w:szCs w:val="20"/>
        </w:rPr>
      </w:pPr>
    </w:p>
    <w:p w14:paraId="3FB0EDE0" w14:textId="77777777" w:rsidR="00A272DF" w:rsidRDefault="00A272DF" w:rsidP="00F14925">
      <w:pPr>
        <w:tabs>
          <w:tab w:val="num" w:pos="360"/>
          <w:tab w:val="num" w:pos="560"/>
        </w:tabs>
        <w:spacing w:after="0" w:line="280" w:lineRule="exact"/>
        <w:ind w:left="425" w:right="11"/>
        <w:contextualSpacing/>
        <w:jc w:val="both"/>
        <w:rPr>
          <w:rFonts w:ascii="Roma Neue" w:hAnsi="Roma Neue" w:cs="Arial"/>
          <w:b/>
          <w:bCs/>
          <w:i/>
          <w:iCs/>
          <w:sz w:val="20"/>
          <w:szCs w:val="20"/>
        </w:rPr>
      </w:pPr>
    </w:p>
    <w:p w14:paraId="5218EAC4" w14:textId="77777777" w:rsidR="00A272DF" w:rsidRDefault="00A272DF" w:rsidP="00F14925">
      <w:pPr>
        <w:tabs>
          <w:tab w:val="num" w:pos="360"/>
          <w:tab w:val="num" w:pos="560"/>
        </w:tabs>
        <w:spacing w:after="0" w:line="280" w:lineRule="exact"/>
        <w:ind w:left="425" w:right="11"/>
        <w:contextualSpacing/>
        <w:jc w:val="both"/>
        <w:rPr>
          <w:rFonts w:ascii="Roma Neue" w:hAnsi="Roma Neue" w:cs="Arial"/>
          <w:b/>
          <w:bCs/>
          <w:i/>
          <w:iCs/>
          <w:sz w:val="20"/>
          <w:szCs w:val="20"/>
        </w:rPr>
      </w:pPr>
    </w:p>
    <w:p w14:paraId="2D9498FD" w14:textId="77777777" w:rsidR="00A272DF" w:rsidRDefault="00A272DF" w:rsidP="00F14925">
      <w:pPr>
        <w:tabs>
          <w:tab w:val="num" w:pos="360"/>
          <w:tab w:val="num" w:pos="560"/>
        </w:tabs>
        <w:spacing w:after="0" w:line="280" w:lineRule="exact"/>
        <w:ind w:left="425" w:right="11"/>
        <w:contextualSpacing/>
        <w:jc w:val="both"/>
        <w:rPr>
          <w:rFonts w:ascii="Roma Neue" w:hAnsi="Roma Neue" w:cs="Arial"/>
          <w:b/>
          <w:bCs/>
          <w:i/>
          <w:iCs/>
          <w:sz w:val="20"/>
          <w:szCs w:val="20"/>
        </w:rPr>
      </w:pPr>
    </w:p>
    <w:p w14:paraId="6867A956" w14:textId="77777777" w:rsidR="00A272DF" w:rsidRDefault="00A272DF" w:rsidP="00F14925">
      <w:pPr>
        <w:tabs>
          <w:tab w:val="num" w:pos="360"/>
          <w:tab w:val="num" w:pos="560"/>
        </w:tabs>
        <w:spacing w:after="0" w:line="280" w:lineRule="exact"/>
        <w:ind w:left="425" w:right="11"/>
        <w:contextualSpacing/>
        <w:jc w:val="both"/>
        <w:rPr>
          <w:rFonts w:ascii="Roma Neue" w:hAnsi="Roma Neue" w:cs="Arial"/>
          <w:b/>
          <w:bCs/>
          <w:i/>
          <w:iCs/>
          <w:sz w:val="20"/>
          <w:szCs w:val="20"/>
        </w:rPr>
      </w:pPr>
    </w:p>
    <w:p w14:paraId="63548F9A" w14:textId="77777777" w:rsidR="00A272DF" w:rsidRDefault="00A272DF" w:rsidP="00F14925">
      <w:pPr>
        <w:tabs>
          <w:tab w:val="num" w:pos="360"/>
          <w:tab w:val="num" w:pos="560"/>
        </w:tabs>
        <w:spacing w:after="0" w:line="280" w:lineRule="exact"/>
        <w:ind w:left="425" w:right="11"/>
        <w:contextualSpacing/>
        <w:jc w:val="both"/>
        <w:rPr>
          <w:rFonts w:ascii="Roma Neue" w:hAnsi="Roma Neue" w:cs="Arial"/>
          <w:b/>
          <w:bCs/>
          <w:i/>
          <w:iCs/>
          <w:sz w:val="20"/>
          <w:szCs w:val="20"/>
        </w:rPr>
      </w:pPr>
    </w:p>
    <w:p w14:paraId="6ACA34C1" w14:textId="77777777" w:rsidR="00A272DF" w:rsidRDefault="00A272DF" w:rsidP="00F14925">
      <w:pPr>
        <w:tabs>
          <w:tab w:val="num" w:pos="360"/>
          <w:tab w:val="num" w:pos="560"/>
        </w:tabs>
        <w:spacing w:after="0" w:line="280" w:lineRule="exact"/>
        <w:ind w:left="425" w:right="11"/>
        <w:contextualSpacing/>
        <w:jc w:val="both"/>
        <w:rPr>
          <w:rFonts w:ascii="Roma Neue" w:hAnsi="Roma Neue" w:cs="Arial"/>
          <w:b/>
          <w:bCs/>
          <w:i/>
          <w:iCs/>
          <w:sz w:val="20"/>
          <w:szCs w:val="20"/>
        </w:rPr>
      </w:pPr>
    </w:p>
    <w:p w14:paraId="1E465367" w14:textId="77777777" w:rsidR="00A272DF" w:rsidRDefault="00A272DF" w:rsidP="00F14925">
      <w:pPr>
        <w:tabs>
          <w:tab w:val="num" w:pos="360"/>
          <w:tab w:val="num" w:pos="560"/>
        </w:tabs>
        <w:spacing w:after="0" w:line="280" w:lineRule="exact"/>
        <w:ind w:left="425" w:right="11"/>
        <w:contextualSpacing/>
        <w:jc w:val="both"/>
        <w:rPr>
          <w:rFonts w:ascii="Roma Neue" w:hAnsi="Roma Neue" w:cs="Arial"/>
          <w:b/>
          <w:bCs/>
          <w:i/>
          <w:iCs/>
          <w:sz w:val="20"/>
          <w:szCs w:val="20"/>
        </w:rPr>
      </w:pPr>
    </w:p>
    <w:p w14:paraId="3EDD88C5" w14:textId="77777777" w:rsidR="00A272DF" w:rsidRDefault="00A272DF" w:rsidP="00F14925">
      <w:pPr>
        <w:tabs>
          <w:tab w:val="num" w:pos="360"/>
          <w:tab w:val="num" w:pos="560"/>
        </w:tabs>
        <w:spacing w:after="0" w:line="280" w:lineRule="exact"/>
        <w:ind w:left="425" w:right="11"/>
        <w:contextualSpacing/>
        <w:jc w:val="both"/>
        <w:rPr>
          <w:rFonts w:ascii="Roma Neue" w:hAnsi="Roma Neue" w:cs="Arial"/>
          <w:b/>
          <w:bCs/>
          <w:i/>
          <w:iCs/>
          <w:sz w:val="20"/>
          <w:szCs w:val="20"/>
        </w:rPr>
      </w:pPr>
    </w:p>
    <w:p w14:paraId="73E1812D" w14:textId="38BDE785" w:rsidR="00B21AB9" w:rsidRDefault="00F057CE" w:rsidP="00F14925">
      <w:pPr>
        <w:tabs>
          <w:tab w:val="num" w:pos="360"/>
          <w:tab w:val="num" w:pos="560"/>
        </w:tabs>
        <w:spacing w:after="0" w:line="280" w:lineRule="exact"/>
        <w:ind w:left="425" w:right="11"/>
        <w:contextualSpacing/>
        <w:jc w:val="both"/>
        <w:rPr>
          <w:rFonts w:ascii="Roma Neue" w:hAnsi="Roma Neue" w:cs="Arial"/>
          <w:b/>
          <w:bCs/>
          <w:i/>
          <w:iCs/>
          <w:sz w:val="20"/>
          <w:szCs w:val="20"/>
        </w:rPr>
      </w:pPr>
      <w:r>
        <w:rPr>
          <w:rFonts w:ascii="Roma Neue" w:hAnsi="Roma Neue" w:cs="Arial"/>
          <w:b/>
          <w:bCs/>
          <w:i/>
          <w:iCs/>
          <w:sz w:val="20"/>
          <w:szCs w:val="20"/>
        </w:rPr>
        <w:t>A</w:t>
      </w:r>
      <w:r w:rsidR="001E2C38">
        <w:rPr>
          <w:rFonts w:ascii="Roma Neue" w:hAnsi="Roma Neue" w:cs="Arial"/>
          <w:b/>
          <w:bCs/>
          <w:i/>
          <w:iCs/>
          <w:sz w:val="20"/>
          <w:szCs w:val="20"/>
        </w:rPr>
        <w:t xml:space="preserve">d integrazione </w:t>
      </w:r>
      <w:r w:rsidR="003C750E" w:rsidRPr="003C750E">
        <w:rPr>
          <w:rFonts w:ascii="Roma Neue" w:hAnsi="Roma Neue" w:cs="Arial"/>
          <w:b/>
          <w:bCs/>
          <w:i/>
          <w:iCs/>
          <w:sz w:val="20"/>
          <w:szCs w:val="20"/>
        </w:rPr>
        <w:t>di quanto indicato nella Parte I</w:t>
      </w:r>
      <w:r w:rsidR="003C750E">
        <w:rPr>
          <w:rFonts w:ascii="Roma Neue" w:hAnsi="Roma Neue" w:cs="Arial"/>
          <w:b/>
          <w:bCs/>
          <w:i/>
          <w:iCs/>
          <w:sz w:val="20"/>
          <w:szCs w:val="20"/>
        </w:rPr>
        <w:t xml:space="preserve">I, </w:t>
      </w:r>
      <w:r w:rsidR="003C750E" w:rsidRPr="003C750E">
        <w:rPr>
          <w:rFonts w:ascii="Roma Neue" w:hAnsi="Roma Neue" w:cs="Arial"/>
          <w:b/>
          <w:bCs/>
          <w:i/>
          <w:iCs/>
          <w:sz w:val="20"/>
          <w:szCs w:val="20"/>
        </w:rPr>
        <w:t>Sezione D, del DGUE</w:t>
      </w:r>
      <w:r w:rsidR="001E2C38">
        <w:rPr>
          <w:rFonts w:ascii="Roma Neue" w:hAnsi="Roma Neue" w:cs="Arial"/>
          <w:b/>
          <w:bCs/>
          <w:i/>
          <w:iCs/>
          <w:sz w:val="20"/>
          <w:szCs w:val="20"/>
        </w:rPr>
        <w:t>, con riferimento al subappalto</w:t>
      </w:r>
      <w:r>
        <w:rPr>
          <w:rFonts w:ascii="Roma Neue" w:hAnsi="Roma Neue" w:cs="Arial"/>
          <w:b/>
          <w:bCs/>
          <w:i/>
          <w:iCs/>
          <w:sz w:val="20"/>
          <w:szCs w:val="20"/>
        </w:rPr>
        <w:t>:</w:t>
      </w:r>
    </w:p>
    <w:p w14:paraId="11926B76" w14:textId="77777777" w:rsidR="00F14925" w:rsidRDefault="00F14925" w:rsidP="00F14925">
      <w:pPr>
        <w:tabs>
          <w:tab w:val="num" w:pos="360"/>
          <w:tab w:val="num" w:pos="560"/>
        </w:tabs>
        <w:spacing w:after="0" w:line="280" w:lineRule="exact"/>
        <w:ind w:left="425" w:right="11"/>
        <w:contextualSpacing/>
        <w:jc w:val="both"/>
        <w:rPr>
          <w:rFonts w:ascii="Roma Neue" w:hAnsi="Roma Neue" w:cs="Arial"/>
          <w:b/>
          <w:bCs/>
          <w:i/>
          <w:iCs/>
          <w:sz w:val="20"/>
          <w:szCs w:val="20"/>
        </w:rPr>
      </w:pPr>
    </w:p>
    <w:p w14:paraId="380AC2FD" w14:textId="3FFD4F8C" w:rsidR="001E2C38" w:rsidRPr="00B21AB9" w:rsidRDefault="001E2C38" w:rsidP="00B21AB9">
      <w:pPr>
        <w:pStyle w:val="Paragrafoelenco"/>
        <w:numPr>
          <w:ilvl w:val="0"/>
          <w:numId w:val="4"/>
        </w:numPr>
        <w:spacing w:after="12" w:line="360" w:lineRule="auto"/>
        <w:ind w:left="425" w:hanging="426"/>
        <w:contextualSpacing/>
        <w:jc w:val="both"/>
        <w:rPr>
          <w:rFonts w:ascii="Roma Neue" w:hAnsi="Roma Neue" w:cs="Arial"/>
          <w:sz w:val="20"/>
          <w:szCs w:val="20"/>
        </w:rPr>
      </w:pPr>
      <w:r w:rsidRPr="00B21AB9">
        <w:rPr>
          <w:rFonts w:ascii="Roma Neue" w:hAnsi="Roma Neue" w:cs="Arial"/>
          <w:sz w:val="20"/>
          <w:szCs w:val="20"/>
        </w:rPr>
        <w:t>dichiara</w:t>
      </w:r>
      <w:r w:rsidRPr="00B21AB9">
        <w:rPr>
          <w:rFonts w:ascii="Roma Neue" w:hAnsi="Roma Neue" w:cs="Arial"/>
          <w:b/>
          <w:bCs/>
          <w:sz w:val="20"/>
          <w:szCs w:val="20"/>
        </w:rPr>
        <w:t>:</w:t>
      </w:r>
    </w:p>
    <w:p w14:paraId="0FE72E2B" w14:textId="29591E17" w:rsidR="001E2C38" w:rsidRPr="00E63438" w:rsidRDefault="00E63438" w:rsidP="00E63438">
      <w:pPr>
        <w:spacing w:before="120" w:after="70" w:line="360" w:lineRule="auto"/>
        <w:ind w:right="11" w:firstLine="425"/>
        <w:contextualSpacing/>
        <w:jc w:val="both"/>
        <w:rPr>
          <w:rFonts w:ascii="Roma Neue" w:hAnsi="Roma Neue" w:cs="Arial"/>
          <w:sz w:val="20"/>
          <w:szCs w:val="20"/>
        </w:rPr>
      </w:pPr>
      <w:r>
        <w:rPr>
          <w:rFonts w:ascii="Arial" w:hAnsi="Arial" w:cs="Arial"/>
          <w:b/>
        </w:rPr>
        <w:t xml:space="preserve"> </w:t>
      </w:r>
      <w:r w:rsidRPr="00E63438">
        <w:rPr>
          <w:rFonts w:ascii="Arial" w:hAnsi="Arial" w:cs="Arial"/>
          <w:b/>
        </w:rPr>
        <w:fldChar w:fldCharType="begin">
          <w:ffData>
            <w:name w:val=""/>
            <w:enabled/>
            <w:calcOnExit w:val="0"/>
            <w:checkBox>
              <w:size w:val="24"/>
              <w:default w:val="0"/>
            </w:checkBox>
          </w:ffData>
        </w:fldChar>
      </w:r>
      <w:r w:rsidRPr="00E63438">
        <w:rPr>
          <w:rFonts w:ascii="Arial" w:hAnsi="Arial" w:cs="Arial"/>
          <w:b/>
        </w:rPr>
        <w:instrText xml:space="preserve"> FORMCHECKBOX </w:instrText>
      </w:r>
      <w:r w:rsidRPr="00E63438">
        <w:rPr>
          <w:rFonts w:ascii="Arial" w:hAnsi="Arial" w:cs="Arial"/>
          <w:b/>
        </w:rPr>
      </w:r>
      <w:r w:rsidRPr="00E63438">
        <w:rPr>
          <w:rFonts w:ascii="Arial" w:hAnsi="Arial" w:cs="Arial"/>
          <w:b/>
        </w:rPr>
        <w:fldChar w:fldCharType="separate"/>
      </w:r>
      <w:r w:rsidRPr="00E63438">
        <w:rPr>
          <w:rFonts w:ascii="Arial" w:hAnsi="Arial" w:cs="Arial"/>
          <w:b/>
        </w:rPr>
        <w:fldChar w:fldCharType="end"/>
      </w:r>
      <w:r>
        <w:rPr>
          <w:rFonts w:ascii="Arial" w:hAnsi="Arial" w:cs="Arial"/>
          <w:b/>
        </w:rPr>
        <w:t xml:space="preserve"> </w:t>
      </w:r>
      <w:r w:rsidR="001E2C38" w:rsidRPr="00E63438">
        <w:rPr>
          <w:rFonts w:ascii="Roma Neue" w:hAnsi="Roma Neue" w:cs="Arial"/>
          <w:bCs/>
          <w:sz w:val="20"/>
          <w:szCs w:val="20"/>
        </w:rPr>
        <w:t xml:space="preserve">di non ricorrere all’istituto del Subappalto, ai sensi dell’art. 119 del D.lgs. n. 36/2023; </w:t>
      </w:r>
    </w:p>
    <w:p w14:paraId="32E2DB53" w14:textId="77777777" w:rsidR="001E2C38" w:rsidRPr="0001610A" w:rsidRDefault="001E2C38" w:rsidP="001E2C38">
      <w:pPr>
        <w:pStyle w:val="Paragrafoelenco"/>
        <w:ind w:left="426" w:firstLine="282"/>
        <w:rPr>
          <w:rFonts w:ascii="Roma Neue" w:hAnsi="Roma Neue" w:cs="Arial"/>
          <w:b/>
          <w:bCs/>
          <w:i/>
          <w:iCs/>
          <w:sz w:val="20"/>
          <w:szCs w:val="20"/>
        </w:rPr>
      </w:pPr>
      <w:r w:rsidRPr="001D0C3B">
        <w:rPr>
          <w:rFonts w:ascii="Roma Neue" w:hAnsi="Roma Neue" w:cs="Arial"/>
          <w:b/>
          <w:bCs/>
          <w:i/>
          <w:iCs/>
          <w:sz w:val="20"/>
          <w:szCs w:val="20"/>
        </w:rPr>
        <w:t>[ovvero</w:t>
      </w:r>
      <w:r>
        <w:rPr>
          <w:rFonts w:ascii="Roma Neue" w:hAnsi="Roma Neue" w:cs="Arial"/>
          <w:b/>
          <w:bCs/>
          <w:i/>
          <w:iCs/>
          <w:sz w:val="20"/>
          <w:szCs w:val="20"/>
        </w:rPr>
        <w:t>,</w:t>
      </w:r>
      <w:r w:rsidRPr="001D0C3B">
        <w:rPr>
          <w:rFonts w:ascii="Roma Neue" w:hAnsi="Roma Neue" w:cs="Arial"/>
          <w:b/>
          <w:bCs/>
          <w:i/>
          <w:iCs/>
          <w:sz w:val="20"/>
          <w:szCs w:val="20"/>
        </w:rPr>
        <w:t xml:space="preserve"> in alternativa] </w:t>
      </w:r>
    </w:p>
    <w:p w14:paraId="4404BF5E" w14:textId="1CF3A13A" w:rsidR="001E2C38" w:rsidRPr="00E63438" w:rsidRDefault="00E63438" w:rsidP="00E63438">
      <w:pPr>
        <w:spacing w:before="120" w:after="70" w:line="360" w:lineRule="auto"/>
        <w:ind w:left="851" w:right="11" w:hanging="425"/>
        <w:contextualSpacing/>
        <w:jc w:val="both"/>
        <w:rPr>
          <w:rFonts w:ascii="Roma Neue" w:hAnsi="Roma Neue" w:cs="Arial"/>
          <w:color w:val="000000"/>
          <w:kern w:val="2"/>
          <w:sz w:val="20"/>
          <w:szCs w:val="20"/>
          <w:lang w:eastAsia="it-IT"/>
          <w14:ligatures w14:val="standardContextual"/>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E2C38" w:rsidRPr="00E63438">
        <w:rPr>
          <w:rFonts w:ascii="Roma Neue" w:hAnsi="Roma Neue" w:cs="Arial"/>
          <w:color w:val="000000"/>
          <w:kern w:val="2"/>
          <w:sz w:val="20"/>
          <w:szCs w:val="20"/>
          <w:lang w:eastAsia="it-IT"/>
          <w14:ligatures w14:val="standardContextual"/>
        </w:rPr>
        <w:t>di voler ricorrere all’istituto del subappalto, ai sensi dell’art. 119 del D.lgs. n. 36/2023, con riferimento alle seguenti tipologie di attività (</w:t>
      </w:r>
      <w:r w:rsidR="001E2C38" w:rsidRPr="00E63438">
        <w:rPr>
          <w:rFonts w:ascii="Roma Neue" w:hAnsi="Roma Neue" w:cs="Arial"/>
          <w:i/>
          <w:iCs/>
          <w:color w:val="000000"/>
          <w:kern w:val="2"/>
          <w:sz w:val="20"/>
          <w:szCs w:val="20"/>
          <w:u w:val="single"/>
          <w:lang w:eastAsia="it-IT"/>
          <w14:ligatures w14:val="standardContextual"/>
        </w:rPr>
        <w:t>NB</w:t>
      </w:r>
      <w:r w:rsidR="007B630B">
        <w:rPr>
          <w:rFonts w:ascii="Roma Neue" w:hAnsi="Roma Neue" w:cs="Arial"/>
          <w:i/>
          <w:iCs/>
          <w:color w:val="000000"/>
          <w:kern w:val="2"/>
          <w:sz w:val="20"/>
          <w:szCs w:val="20"/>
          <w:u w:val="single"/>
          <w:lang w:eastAsia="it-IT"/>
          <w14:ligatures w14:val="standardContextual"/>
        </w:rPr>
        <w:t>*</w:t>
      </w:r>
      <w:r w:rsidR="001E2C38" w:rsidRPr="00E63438">
        <w:rPr>
          <w:rFonts w:ascii="Roma Neue" w:hAnsi="Roma Neue" w:cs="Arial"/>
          <w:i/>
          <w:iCs/>
          <w:color w:val="000000"/>
          <w:kern w:val="2"/>
          <w:sz w:val="20"/>
          <w:szCs w:val="20"/>
          <w:u w:val="single"/>
          <w:lang w:eastAsia="it-IT"/>
          <w14:ligatures w14:val="standardContextual"/>
        </w:rPr>
        <w:t>: Si raccomanda di rendere dichiarazioni pienamente coerenti con quanto riportato nel DGUE ed in conformità all’art. 8 della Lettera di invito</w:t>
      </w:r>
      <w:r w:rsidR="001E2C38" w:rsidRPr="00E63438">
        <w:rPr>
          <w:rFonts w:ascii="Roma Neue" w:hAnsi="Roma Neue" w:cs="Arial"/>
          <w:color w:val="000000"/>
          <w:kern w:val="2"/>
          <w:sz w:val="20"/>
          <w:szCs w:val="20"/>
          <w:lang w:eastAsia="it-IT"/>
          <w14:ligatures w14:val="standardContextual"/>
        </w:rPr>
        <w:t>)</w:t>
      </w:r>
      <w:r w:rsidR="003C750E">
        <w:rPr>
          <w:rFonts w:ascii="Roma Neue" w:hAnsi="Roma Neue" w:cs="Arial"/>
          <w:color w:val="000000"/>
          <w:kern w:val="2"/>
          <w:sz w:val="20"/>
          <w:szCs w:val="20"/>
          <w:lang w:eastAsia="it-IT"/>
          <w14:ligatures w14:val="standardContextual"/>
        </w:rPr>
        <w:t xml:space="preserve">: </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268"/>
        <w:gridCol w:w="2835"/>
      </w:tblGrid>
      <w:tr w:rsidR="001E2C38" w:rsidRPr="00FD4CEB" w14:paraId="2F77EFDF" w14:textId="77777777" w:rsidTr="00F057CE">
        <w:trPr>
          <w:trHeight w:val="425"/>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2E462E" w14:textId="7D2077B9" w:rsidR="001E2C38" w:rsidRPr="00191577" w:rsidRDefault="005B302D" w:rsidP="00191577">
            <w:pPr>
              <w:tabs>
                <w:tab w:val="num" w:pos="560"/>
                <w:tab w:val="num" w:pos="644"/>
              </w:tabs>
              <w:spacing w:after="0" w:line="240" w:lineRule="auto"/>
              <w:ind w:right="11"/>
              <w:jc w:val="center"/>
              <w:rPr>
                <w:rFonts w:ascii="Roma Neue" w:hAnsi="Roma Neue" w:cs="Arial"/>
                <w:b/>
                <w:bCs/>
                <w:sz w:val="20"/>
                <w:szCs w:val="20"/>
              </w:rPr>
            </w:pPr>
            <w:r w:rsidRPr="00191577">
              <w:rPr>
                <w:rFonts w:ascii="Roma Neue" w:hAnsi="Roma Neue" w:cs="Arial"/>
                <w:b/>
                <w:bCs/>
                <w:sz w:val="20"/>
                <w:szCs w:val="20"/>
              </w:rPr>
              <w:t>Lavorazioni</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46FBB2" w14:textId="177C65A3" w:rsidR="001E2C38" w:rsidRPr="00191577" w:rsidRDefault="007B630B" w:rsidP="00191577">
            <w:pPr>
              <w:tabs>
                <w:tab w:val="num" w:pos="560"/>
                <w:tab w:val="num" w:pos="644"/>
              </w:tabs>
              <w:spacing w:after="0" w:line="240" w:lineRule="auto"/>
              <w:ind w:right="11"/>
              <w:jc w:val="center"/>
              <w:rPr>
                <w:rFonts w:ascii="Roma Neue" w:hAnsi="Roma Neue" w:cs="Arial"/>
                <w:b/>
                <w:bCs/>
                <w:sz w:val="20"/>
                <w:szCs w:val="20"/>
              </w:rPr>
            </w:pPr>
            <w:r>
              <w:rPr>
                <w:rFonts w:ascii="Roma Neue" w:hAnsi="Roma Neue" w:cs="Arial"/>
                <w:b/>
                <w:bCs/>
                <w:sz w:val="20"/>
                <w:szCs w:val="20"/>
              </w:rPr>
              <w:t xml:space="preserve">  </w:t>
            </w:r>
            <w:r w:rsidR="001E2C38" w:rsidRPr="00191577">
              <w:rPr>
                <w:rFonts w:ascii="Roma Neue" w:hAnsi="Roma Neue" w:cs="Arial"/>
                <w:b/>
                <w:bCs/>
                <w:sz w:val="20"/>
                <w:szCs w:val="20"/>
              </w:rPr>
              <w:t>Categoria SOA</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32C337" w14:textId="77777777" w:rsidR="001E2C38" w:rsidRPr="00191577" w:rsidRDefault="001E2C38" w:rsidP="00191577">
            <w:pPr>
              <w:tabs>
                <w:tab w:val="num" w:pos="560"/>
                <w:tab w:val="num" w:pos="644"/>
              </w:tabs>
              <w:spacing w:after="0" w:line="240" w:lineRule="auto"/>
              <w:ind w:right="11"/>
              <w:jc w:val="center"/>
              <w:rPr>
                <w:rFonts w:ascii="Roma Neue" w:hAnsi="Roma Neue" w:cs="Arial"/>
                <w:b/>
                <w:bCs/>
                <w:sz w:val="20"/>
                <w:szCs w:val="20"/>
              </w:rPr>
            </w:pPr>
            <w:r w:rsidRPr="00191577">
              <w:rPr>
                <w:rFonts w:ascii="Roma Neue" w:hAnsi="Roma Neue" w:cs="Arial"/>
                <w:b/>
                <w:bCs/>
                <w:sz w:val="20"/>
                <w:szCs w:val="20"/>
              </w:rPr>
              <w:t>Quota %</w:t>
            </w:r>
          </w:p>
        </w:tc>
      </w:tr>
      <w:tr w:rsidR="001E2C38" w:rsidRPr="00FD4CEB" w14:paraId="72608D75" w14:textId="77777777" w:rsidTr="00F057CE">
        <w:trPr>
          <w:trHeight w:val="510"/>
        </w:trPr>
        <w:tc>
          <w:tcPr>
            <w:tcW w:w="2835" w:type="dxa"/>
            <w:tcBorders>
              <w:top w:val="single" w:sz="4" w:space="0" w:color="auto"/>
              <w:left w:val="single" w:sz="4" w:space="0" w:color="auto"/>
              <w:bottom w:val="single" w:sz="4" w:space="0" w:color="auto"/>
              <w:right w:val="single" w:sz="4" w:space="0" w:color="auto"/>
            </w:tcBorders>
            <w:vAlign w:val="center"/>
          </w:tcPr>
          <w:p w14:paraId="2739FE27" w14:textId="256A68B3" w:rsidR="001E2C38" w:rsidRPr="00FD4CEB" w:rsidRDefault="009C067C" w:rsidP="00985383">
            <w:pPr>
              <w:tabs>
                <w:tab w:val="num" w:pos="560"/>
                <w:tab w:val="num" w:pos="644"/>
              </w:tabs>
              <w:spacing w:before="120" w:after="0" w:line="280" w:lineRule="exact"/>
              <w:ind w:left="555" w:right="11"/>
              <w:jc w:val="both"/>
              <w:rPr>
                <w:rFonts w:ascii="Roma Neue" w:hAnsi="Roma Neue" w:cs="Arial"/>
                <w:sz w:val="20"/>
                <w:szCs w:val="20"/>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76D7E439" w14:textId="1A1C1E56" w:rsidR="001E2C38" w:rsidRPr="00FD4CEB" w:rsidRDefault="009C067C" w:rsidP="00985383">
            <w:pPr>
              <w:tabs>
                <w:tab w:val="num" w:pos="560"/>
                <w:tab w:val="num" w:pos="644"/>
              </w:tabs>
              <w:spacing w:before="120" w:after="0" w:line="280" w:lineRule="exact"/>
              <w:ind w:left="555" w:right="11"/>
              <w:jc w:val="both"/>
              <w:rPr>
                <w:rFonts w:ascii="Roma Neue" w:hAnsi="Roma Neue" w:cs="Arial"/>
                <w:sz w:val="20"/>
                <w:szCs w:val="20"/>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14:paraId="535B588A" w14:textId="674FE0B8" w:rsidR="001E2C38" w:rsidRPr="00FD4CEB" w:rsidRDefault="009C067C" w:rsidP="00985383">
            <w:pPr>
              <w:tabs>
                <w:tab w:val="num" w:pos="560"/>
                <w:tab w:val="num" w:pos="644"/>
              </w:tabs>
              <w:spacing w:before="120" w:after="0" w:line="280" w:lineRule="exact"/>
              <w:ind w:left="555" w:right="11"/>
              <w:jc w:val="both"/>
              <w:rPr>
                <w:rFonts w:ascii="Roma Neue" w:hAnsi="Roma Neue" w:cs="Arial"/>
                <w:sz w:val="20"/>
                <w:szCs w:val="20"/>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r>
      <w:tr w:rsidR="001E2C38" w:rsidRPr="00FD4CEB" w14:paraId="2DE11A0E" w14:textId="77777777" w:rsidTr="00F057CE">
        <w:trPr>
          <w:trHeight w:val="510"/>
        </w:trPr>
        <w:tc>
          <w:tcPr>
            <w:tcW w:w="2835" w:type="dxa"/>
            <w:tcBorders>
              <w:top w:val="single" w:sz="4" w:space="0" w:color="auto"/>
              <w:left w:val="single" w:sz="4" w:space="0" w:color="auto"/>
              <w:bottom w:val="single" w:sz="4" w:space="0" w:color="auto"/>
              <w:right w:val="single" w:sz="4" w:space="0" w:color="auto"/>
            </w:tcBorders>
            <w:vAlign w:val="center"/>
          </w:tcPr>
          <w:p w14:paraId="7D1FADD9" w14:textId="7C227A62" w:rsidR="001E2C38" w:rsidRPr="00FD4CEB" w:rsidRDefault="009C067C" w:rsidP="00985383">
            <w:pPr>
              <w:tabs>
                <w:tab w:val="num" w:pos="560"/>
                <w:tab w:val="num" w:pos="644"/>
              </w:tabs>
              <w:spacing w:before="120" w:after="0" w:line="280" w:lineRule="exact"/>
              <w:ind w:left="555" w:right="11"/>
              <w:jc w:val="both"/>
              <w:rPr>
                <w:rFonts w:ascii="Roma Neue" w:hAnsi="Roma Neue" w:cs="Arial"/>
                <w:sz w:val="20"/>
                <w:szCs w:val="20"/>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35D50D9" w14:textId="51BE0972" w:rsidR="001E2C38" w:rsidRPr="00FD4CEB" w:rsidRDefault="009C067C" w:rsidP="00985383">
            <w:pPr>
              <w:tabs>
                <w:tab w:val="num" w:pos="560"/>
                <w:tab w:val="num" w:pos="644"/>
              </w:tabs>
              <w:spacing w:before="120" w:after="0" w:line="280" w:lineRule="exact"/>
              <w:ind w:left="555" w:right="11"/>
              <w:jc w:val="both"/>
              <w:rPr>
                <w:rFonts w:ascii="Roma Neue" w:hAnsi="Roma Neue" w:cs="Arial"/>
                <w:sz w:val="20"/>
                <w:szCs w:val="20"/>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14:paraId="6DF367C6" w14:textId="7E6CE0D6" w:rsidR="001E2C38" w:rsidRPr="00FD4CEB" w:rsidRDefault="009C067C" w:rsidP="00985383">
            <w:pPr>
              <w:tabs>
                <w:tab w:val="num" w:pos="560"/>
                <w:tab w:val="num" w:pos="644"/>
              </w:tabs>
              <w:spacing w:before="120" w:after="0" w:line="280" w:lineRule="exact"/>
              <w:ind w:left="555" w:right="11"/>
              <w:jc w:val="both"/>
              <w:rPr>
                <w:rFonts w:ascii="Roma Neue" w:hAnsi="Roma Neue" w:cs="Arial"/>
                <w:sz w:val="20"/>
                <w:szCs w:val="20"/>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r>
    </w:tbl>
    <w:p w14:paraId="12CD0FCB" w14:textId="77777777" w:rsidR="007C67E9" w:rsidRDefault="007C67E9" w:rsidP="007C67E9">
      <w:pPr>
        <w:spacing w:after="0" w:line="240" w:lineRule="auto"/>
        <w:ind w:left="851" w:right="11"/>
        <w:contextualSpacing/>
        <w:jc w:val="both"/>
        <w:rPr>
          <w:rFonts w:ascii="Roma Neue" w:hAnsi="Roma Neue" w:cs="Arial"/>
          <w:b/>
          <w:sz w:val="20"/>
          <w:szCs w:val="20"/>
          <w:u w:val="single"/>
        </w:rPr>
      </w:pPr>
    </w:p>
    <w:p w14:paraId="5B9AC468" w14:textId="27DADFEB" w:rsidR="003C750E" w:rsidRPr="00786EEB" w:rsidRDefault="007B630B" w:rsidP="007B630B">
      <w:pPr>
        <w:spacing w:before="120" w:after="70" w:line="360" w:lineRule="auto"/>
        <w:ind w:left="851" w:right="11"/>
        <w:contextualSpacing/>
        <w:jc w:val="both"/>
        <w:rPr>
          <w:rFonts w:ascii="Roma Neue" w:hAnsi="Roma Neue" w:cs="Arial"/>
          <w:sz w:val="18"/>
          <w:szCs w:val="18"/>
        </w:rPr>
      </w:pPr>
      <w:r>
        <w:rPr>
          <w:rFonts w:ascii="Roma Neue" w:hAnsi="Roma Neue" w:cs="Arial"/>
          <w:b/>
          <w:sz w:val="20"/>
          <w:szCs w:val="20"/>
          <w:u w:val="single"/>
        </w:rPr>
        <w:t xml:space="preserve">* </w:t>
      </w:r>
      <w:r w:rsidR="00786EEB" w:rsidRPr="00786EEB">
        <w:rPr>
          <w:rFonts w:ascii="Roma Neue" w:hAnsi="Roma Neue" w:cs="Arial"/>
          <w:b/>
          <w:sz w:val="18"/>
          <w:szCs w:val="18"/>
          <w:u w:val="single"/>
        </w:rPr>
        <w:t>In caso di discordanza tra le dichiarazioni rese in materia di subappalto nel presente Allegato A e quelle contenute nel DGUE, prevalgono le dichiarazioni riportate nell’Allegato A</w:t>
      </w:r>
      <w:r w:rsidR="003C750E" w:rsidRPr="00786EEB">
        <w:rPr>
          <w:rFonts w:ascii="Roma Neue" w:hAnsi="Roma Neue" w:cs="Arial"/>
          <w:b/>
          <w:sz w:val="18"/>
          <w:szCs w:val="18"/>
          <w:u w:val="single"/>
        </w:rPr>
        <w:t>;</w:t>
      </w:r>
    </w:p>
    <w:p w14:paraId="08B1ADD4" w14:textId="3E97751D" w:rsidR="00B21AB9" w:rsidRPr="00F057CE" w:rsidRDefault="00F057CE" w:rsidP="00F057CE">
      <w:pPr>
        <w:pStyle w:val="Paragrafoelenco"/>
        <w:numPr>
          <w:ilvl w:val="0"/>
          <w:numId w:val="32"/>
        </w:numPr>
        <w:tabs>
          <w:tab w:val="num" w:pos="360"/>
          <w:tab w:val="num" w:pos="560"/>
        </w:tabs>
        <w:spacing w:after="14" w:line="360" w:lineRule="auto"/>
        <w:ind w:left="426" w:right="11" w:hanging="142"/>
        <w:contextualSpacing/>
        <w:jc w:val="both"/>
        <w:rPr>
          <w:rFonts w:ascii="Roma Neue" w:hAnsi="Roma Neue" w:cs="Arial"/>
          <w:sz w:val="20"/>
          <w:szCs w:val="20"/>
        </w:rPr>
      </w:pPr>
      <w:r>
        <w:rPr>
          <w:rFonts w:ascii="Roma Neue" w:hAnsi="Roma Neue" w:cs="Arial"/>
          <w:sz w:val="20"/>
          <w:szCs w:val="20"/>
        </w:rPr>
        <w:lastRenderedPageBreak/>
        <w:t xml:space="preserve">  </w:t>
      </w:r>
      <w:r w:rsidR="00B21AB9" w:rsidRPr="00F057CE">
        <w:rPr>
          <w:rFonts w:ascii="Roma Neue" w:hAnsi="Roma Neue" w:cs="Arial"/>
          <w:sz w:val="20"/>
          <w:szCs w:val="20"/>
        </w:rPr>
        <w:t xml:space="preserve">di impegnarsi, in caso di ricorso al subappalto, a stipulare contratti di subappalto, con piccole e medie imprese, come definite dall'art 1, co. 1, lett. o), Allegato I.1. al D.lgs. 36/2023:  </w:t>
      </w:r>
    </w:p>
    <w:tbl>
      <w:tblPr>
        <w:tblStyle w:val="Grigliatabella"/>
        <w:tblW w:w="0" w:type="auto"/>
        <w:tblInd w:w="704" w:type="dxa"/>
        <w:tblLook w:val="04A0" w:firstRow="1" w:lastRow="0" w:firstColumn="1" w:lastColumn="0" w:noHBand="0" w:noVBand="1"/>
      </w:tblPr>
      <w:tblGrid>
        <w:gridCol w:w="567"/>
        <w:gridCol w:w="8357"/>
      </w:tblGrid>
      <w:tr w:rsidR="00B21AB9" w14:paraId="68065113" w14:textId="77777777" w:rsidTr="00985383">
        <w:trPr>
          <w:trHeight w:val="580"/>
        </w:trPr>
        <w:tc>
          <w:tcPr>
            <w:tcW w:w="567" w:type="dxa"/>
          </w:tcPr>
          <w:p w14:paraId="236661C1" w14:textId="1648D446" w:rsidR="00B21AB9" w:rsidRPr="009C067C" w:rsidRDefault="009C067C" w:rsidP="009C067C">
            <w:pPr>
              <w:spacing w:before="120" w:line="280" w:lineRule="exact"/>
              <w:ind w:right="11"/>
              <w:jc w:val="both"/>
              <w:rPr>
                <w:rFonts w:ascii="Roma Neue" w:hAnsi="Roma Neue" w:cs="Arial"/>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p>
        </w:tc>
        <w:tc>
          <w:tcPr>
            <w:tcW w:w="8357" w:type="dxa"/>
          </w:tcPr>
          <w:p w14:paraId="29C0E462" w14:textId="77777777" w:rsidR="00B21AB9" w:rsidRDefault="00B21AB9" w:rsidP="00985383">
            <w:pPr>
              <w:spacing w:before="120" w:line="280" w:lineRule="exact"/>
              <w:ind w:right="11"/>
              <w:jc w:val="both"/>
              <w:rPr>
                <w:rFonts w:ascii="Roma Neue" w:hAnsi="Roma Neue" w:cs="Arial"/>
              </w:rPr>
            </w:pPr>
            <w:r w:rsidRPr="00FD4CEB">
              <w:rPr>
                <w:rFonts w:ascii="Roma Neue" w:hAnsi="Roma Neue" w:cs="Arial"/>
              </w:rPr>
              <w:t xml:space="preserve">in misura non inferiore al 20% delle prestazioni subappaltabili; </w:t>
            </w:r>
          </w:p>
        </w:tc>
      </w:tr>
      <w:tr w:rsidR="00B21AB9" w14:paraId="0EBD17A4" w14:textId="77777777" w:rsidTr="00985383">
        <w:trPr>
          <w:trHeight w:val="560"/>
        </w:trPr>
        <w:tc>
          <w:tcPr>
            <w:tcW w:w="8924" w:type="dxa"/>
            <w:gridSpan w:val="2"/>
          </w:tcPr>
          <w:p w14:paraId="55613F0F" w14:textId="77777777" w:rsidR="00B21AB9" w:rsidRPr="00EB497F" w:rsidRDefault="00B21AB9" w:rsidP="00985383">
            <w:pPr>
              <w:tabs>
                <w:tab w:val="num" w:pos="560"/>
                <w:tab w:val="num" w:pos="644"/>
              </w:tabs>
              <w:spacing w:before="120" w:line="280" w:lineRule="exact"/>
              <w:ind w:right="11"/>
              <w:jc w:val="both"/>
              <w:rPr>
                <w:rFonts w:ascii="Roma Neue" w:hAnsi="Roma Neue" w:cs="Arial"/>
                <w:b/>
                <w:bCs/>
                <w:i/>
                <w:iCs/>
              </w:rPr>
            </w:pPr>
            <w:r w:rsidRPr="00FD4CEB">
              <w:rPr>
                <w:rFonts w:ascii="Roma Neue" w:hAnsi="Roma Neue" w:cs="Arial"/>
                <w:b/>
                <w:bCs/>
                <w:i/>
                <w:iCs/>
              </w:rPr>
              <w:t>oppure,</w:t>
            </w:r>
          </w:p>
        </w:tc>
      </w:tr>
      <w:tr w:rsidR="00B21AB9" w14:paraId="61C4530E" w14:textId="77777777" w:rsidTr="00985383">
        <w:trPr>
          <w:trHeight w:val="1007"/>
        </w:trPr>
        <w:tc>
          <w:tcPr>
            <w:tcW w:w="567" w:type="dxa"/>
          </w:tcPr>
          <w:p w14:paraId="0740A55B" w14:textId="2AC6BFFA" w:rsidR="00B21AB9" w:rsidRPr="009C067C" w:rsidRDefault="009C067C" w:rsidP="009C067C">
            <w:pPr>
              <w:spacing w:before="120" w:line="280" w:lineRule="exact"/>
              <w:ind w:right="11"/>
              <w:jc w:val="both"/>
              <w:rPr>
                <w:rFonts w:ascii="Roma Neue" w:hAnsi="Roma Neue" w:cs="Arial"/>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p>
        </w:tc>
        <w:tc>
          <w:tcPr>
            <w:tcW w:w="8357" w:type="dxa"/>
          </w:tcPr>
          <w:p w14:paraId="56143F11" w14:textId="23F4D3B9" w:rsidR="00B21AB9" w:rsidRDefault="00B21AB9" w:rsidP="00985383">
            <w:pPr>
              <w:spacing w:before="120" w:line="280" w:lineRule="exact"/>
              <w:ind w:right="11"/>
              <w:jc w:val="both"/>
              <w:rPr>
                <w:rFonts w:ascii="Roma Neue" w:hAnsi="Roma Neue" w:cs="Arial"/>
              </w:rPr>
            </w:pPr>
            <w:r w:rsidRPr="00FD4CEB">
              <w:rPr>
                <w:rFonts w:ascii="Roma Neue" w:hAnsi="Roma Neue" w:cs="Arial"/>
              </w:rPr>
              <w:t>inferiore al 20% delle prestazioni subappaltabili</w:t>
            </w:r>
            <w:r>
              <w:rPr>
                <w:rFonts w:ascii="Roma Neue" w:hAnsi="Roma Neue" w:cs="Arial"/>
              </w:rPr>
              <w:t xml:space="preserve">, </w:t>
            </w:r>
            <w:r w:rsidRPr="00FD4CEB">
              <w:rPr>
                <w:rFonts w:ascii="Roma Neue" w:hAnsi="Roma Neue" w:cs="Arial"/>
              </w:rPr>
              <w:t>ossia pari</w:t>
            </w:r>
            <w:r w:rsidRPr="00FD4CEB">
              <w:rPr>
                <w:rFonts w:ascii="Roma Neue" w:hAnsi="Roma Neue" w:cs="Arial"/>
                <w:b/>
                <w:bCs/>
              </w:rPr>
              <w:t xml:space="preserve"> </w:t>
            </w:r>
            <w:r w:rsidRPr="006A4C39">
              <w:rPr>
                <w:rFonts w:ascii="Roma Neue" w:hAnsi="Roma Neue" w:cs="Arial"/>
              </w:rPr>
              <w:t>al</w:t>
            </w:r>
            <w:r w:rsidRPr="00FD4CEB">
              <w:rPr>
                <w:rFonts w:ascii="Roma Neue" w:hAnsi="Roma Neue" w:cs="Arial"/>
                <w:b/>
                <w:bCs/>
              </w:rPr>
              <w:t xml:space="preserve">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00E63438">
              <w:rPr>
                <w:rFonts w:ascii="Roma Neue" w:hAnsi="Roma Neue" w:cs="Arial"/>
              </w:rPr>
              <w:t xml:space="preserve"> </w:t>
            </w:r>
            <w:r>
              <w:rPr>
                <w:rFonts w:ascii="Roma Neue" w:hAnsi="Roma Neue" w:cs="Arial"/>
              </w:rPr>
              <w:t>%</w:t>
            </w:r>
            <w:r w:rsidRPr="00FD4CEB">
              <w:rPr>
                <w:rFonts w:ascii="Roma Neue" w:hAnsi="Roma Neue" w:cs="Arial"/>
                <w:b/>
                <w:bCs/>
              </w:rPr>
              <w:t xml:space="preserve"> </w:t>
            </w:r>
            <w:r w:rsidRPr="006A4C39">
              <w:rPr>
                <w:rFonts w:ascii="Roma Neue" w:hAnsi="Roma Neue" w:cs="Arial"/>
              </w:rPr>
              <w:t xml:space="preserve">per le seguenti </w:t>
            </w:r>
            <w:r>
              <w:rPr>
                <w:rFonts w:ascii="Roma Neue" w:hAnsi="Roma Neue" w:cs="Arial"/>
              </w:rPr>
              <w:t>motivazioni</w:t>
            </w:r>
            <w:r w:rsidRPr="00FD4CEB">
              <w:rPr>
                <w:rFonts w:ascii="Roma Neue" w:hAnsi="Roma Neue" w:cs="Arial"/>
              </w:rPr>
              <w:t xml:space="preserve">: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t xml:space="preserve">  (</w:t>
            </w:r>
            <w:r w:rsidRPr="00FD4CEB">
              <w:rPr>
                <w:rFonts w:ascii="Roma Neue" w:hAnsi="Roma Neue" w:cs="Arial"/>
                <w:i/>
                <w:iCs/>
              </w:rPr>
              <w:t>ai sensi dell’art. 119, comma 2, le ragioni devono essere legate all’oggetto o alle caratteristiche delle prestazioni o al mercato di riferimento</w:t>
            </w:r>
            <w:r w:rsidRPr="00FD4CEB">
              <w:rPr>
                <w:rFonts w:ascii="Roma Neue" w:hAnsi="Roma Neue" w:cs="Arial"/>
              </w:rPr>
              <w:t>)</w:t>
            </w:r>
          </w:p>
        </w:tc>
      </w:tr>
    </w:tbl>
    <w:p w14:paraId="05A43C80" w14:textId="77777777" w:rsidR="00B21AB9" w:rsidRDefault="00B21AB9" w:rsidP="00F057CE">
      <w:pPr>
        <w:tabs>
          <w:tab w:val="num" w:pos="360"/>
          <w:tab w:val="num" w:pos="560"/>
        </w:tabs>
        <w:spacing w:after="14" w:line="360" w:lineRule="auto"/>
        <w:ind w:right="11"/>
        <w:contextualSpacing/>
        <w:jc w:val="both"/>
        <w:rPr>
          <w:rFonts w:ascii="Roma Neue" w:hAnsi="Roma Neue" w:cs="Arial"/>
          <w:sz w:val="20"/>
          <w:szCs w:val="20"/>
        </w:rPr>
      </w:pPr>
    </w:p>
    <w:p w14:paraId="5EAEEEB2" w14:textId="7D4D9AA4" w:rsidR="00F758A6" w:rsidRDefault="00F057CE" w:rsidP="00F057CE">
      <w:pPr>
        <w:pStyle w:val="Paragrafoelenco"/>
        <w:numPr>
          <w:ilvl w:val="0"/>
          <w:numId w:val="32"/>
        </w:numPr>
        <w:tabs>
          <w:tab w:val="num" w:pos="360"/>
          <w:tab w:val="num" w:pos="560"/>
        </w:tabs>
        <w:spacing w:after="14" w:line="360" w:lineRule="auto"/>
        <w:ind w:left="426" w:right="11" w:hanging="142"/>
        <w:contextualSpacing/>
        <w:jc w:val="both"/>
        <w:rPr>
          <w:rFonts w:ascii="Roma Neue" w:hAnsi="Roma Neue" w:cs="Arial"/>
          <w:sz w:val="20"/>
          <w:szCs w:val="20"/>
        </w:rPr>
      </w:pPr>
      <w:r>
        <w:rPr>
          <w:rFonts w:ascii="Roma Neue" w:hAnsi="Roma Neue" w:cs="Arial"/>
          <w:sz w:val="20"/>
          <w:szCs w:val="20"/>
        </w:rPr>
        <w:t xml:space="preserve"> </w:t>
      </w:r>
      <w:r w:rsidR="00F758A6" w:rsidRPr="006212BA">
        <w:rPr>
          <w:rFonts w:ascii="Roma Neue" w:hAnsi="Roma Neue" w:cs="Arial"/>
          <w:sz w:val="20"/>
          <w:szCs w:val="20"/>
        </w:rPr>
        <w:t>[</w:t>
      </w:r>
      <w:r w:rsidR="00F758A6" w:rsidRPr="006212BA">
        <w:rPr>
          <w:rFonts w:ascii="Roma Neue" w:hAnsi="Roma Neue" w:cs="Arial"/>
          <w:b/>
          <w:bCs/>
          <w:i/>
          <w:iCs/>
          <w:sz w:val="20"/>
          <w:szCs w:val="20"/>
        </w:rPr>
        <w:t>solo in caso di subappalto necessario/qualificante</w:t>
      </w:r>
      <w:r w:rsidR="00F758A6" w:rsidRPr="005345B4">
        <w:t xml:space="preserve"> </w:t>
      </w:r>
      <w:r w:rsidR="00F758A6" w:rsidRPr="005345B4">
        <w:rPr>
          <w:rFonts w:ascii="Roma Neue" w:hAnsi="Roma Neue" w:cs="Arial"/>
          <w:b/>
          <w:bCs/>
          <w:i/>
          <w:iCs/>
          <w:sz w:val="20"/>
          <w:szCs w:val="20"/>
        </w:rPr>
        <w:t>ai fini della partecipazione alla gara</w:t>
      </w:r>
      <w:r w:rsidR="00F758A6" w:rsidRPr="006212BA">
        <w:rPr>
          <w:rFonts w:ascii="Roma Neue" w:hAnsi="Roma Neue" w:cs="Arial"/>
          <w:sz w:val="20"/>
          <w:szCs w:val="20"/>
        </w:rPr>
        <w:t>]</w:t>
      </w:r>
    </w:p>
    <w:p w14:paraId="4C17DC71" w14:textId="6DB7D719" w:rsidR="0008781E" w:rsidRPr="0008781E" w:rsidRDefault="009C067C" w:rsidP="009C067C">
      <w:pPr>
        <w:pStyle w:val="Paragrafoelenco"/>
        <w:spacing w:after="12" w:line="360" w:lineRule="auto"/>
        <w:ind w:left="786" w:hanging="219"/>
        <w:contextualSpacing/>
        <w:jc w:val="both"/>
        <w:rPr>
          <w:rFonts w:ascii="Roma Neue" w:hAnsi="Roma Neue" w:cs="Arial"/>
          <w:sz w:val="20"/>
          <w:szCs w:val="20"/>
          <w:lang w:eastAsia="it-IT"/>
        </w:rPr>
      </w:pPr>
      <w:r>
        <w:rPr>
          <w:rFonts w:ascii="Arial" w:hAnsi="Arial" w:cs="Arial"/>
          <w:b/>
          <w:sz w:val="20"/>
          <w:szCs w:val="20"/>
          <w:lang w:eastAsia="it-IT"/>
        </w:rPr>
        <w:fldChar w:fldCharType="begin">
          <w:ffData>
            <w:name w:val="Controllo64"/>
            <w:enabled/>
            <w:calcOnExit w:val="0"/>
            <w:checkBox>
              <w:size w:val="24"/>
              <w:default w:val="0"/>
            </w:checkBox>
          </w:ffData>
        </w:fldChar>
      </w:r>
      <w:bookmarkStart w:id="4" w:name="Controllo64"/>
      <w:r>
        <w:rPr>
          <w:rFonts w:ascii="Arial" w:hAnsi="Arial" w:cs="Arial"/>
          <w:b/>
          <w:sz w:val="20"/>
          <w:szCs w:val="20"/>
          <w:lang w:eastAsia="it-IT"/>
        </w:rPr>
        <w:instrText xml:space="preserve"> FORMCHECKBOX </w:instrText>
      </w:r>
      <w:r>
        <w:rPr>
          <w:rFonts w:ascii="Arial" w:hAnsi="Arial" w:cs="Arial"/>
          <w:b/>
          <w:sz w:val="20"/>
          <w:szCs w:val="20"/>
          <w:lang w:eastAsia="it-IT"/>
        </w:rPr>
      </w:r>
      <w:r>
        <w:rPr>
          <w:rFonts w:ascii="Arial" w:hAnsi="Arial" w:cs="Arial"/>
          <w:b/>
          <w:sz w:val="20"/>
          <w:szCs w:val="20"/>
          <w:lang w:eastAsia="it-IT"/>
        </w:rPr>
        <w:fldChar w:fldCharType="separate"/>
      </w:r>
      <w:r>
        <w:rPr>
          <w:rFonts w:ascii="Arial" w:hAnsi="Arial" w:cs="Arial"/>
          <w:b/>
          <w:sz w:val="20"/>
          <w:szCs w:val="20"/>
          <w:lang w:eastAsia="it-IT"/>
        </w:rPr>
        <w:fldChar w:fldCharType="end"/>
      </w:r>
      <w:bookmarkEnd w:id="4"/>
      <w:r>
        <w:rPr>
          <w:rFonts w:ascii="Arial" w:hAnsi="Arial" w:cs="Arial"/>
          <w:b/>
          <w:sz w:val="20"/>
          <w:szCs w:val="20"/>
          <w:lang w:eastAsia="it-IT"/>
        </w:rPr>
        <w:t xml:space="preserve"> </w:t>
      </w:r>
      <w:r w:rsidR="0008781E" w:rsidRPr="0008781E">
        <w:rPr>
          <w:rFonts w:ascii="Roma Neue" w:hAnsi="Roma Neue" w:cs="Arial"/>
          <w:sz w:val="20"/>
          <w:szCs w:val="20"/>
          <w:lang w:eastAsia="it-IT"/>
        </w:rPr>
        <w:t>dichiar</w:t>
      </w:r>
      <w:r w:rsidR="0008781E">
        <w:rPr>
          <w:rFonts w:ascii="Roma Neue" w:hAnsi="Roma Neue" w:cs="Arial"/>
          <w:sz w:val="20"/>
          <w:szCs w:val="20"/>
          <w:lang w:eastAsia="it-IT"/>
        </w:rPr>
        <w:t xml:space="preserve">a </w:t>
      </w:r>
      <w:r w:rsidR="0008781E" w:rsidRPr="0008781E">
        <w:rPr>
          <w:rFonts w:ascii="Roma Neue" w:hAnsi="Roma Neue" w:cs="Arial"/>
          <w:sz w:val="20"/>
          <w:szCs w:val="20"/>
          <w:lang w:eastAsia="it-IT"/>
        </w:rPr>
        <w:t>di non possedere tutti i requisiti di partecipazione e di ricorrere</w:t>
      </w:r>
      <w:r w:rsidR="0008781E">
        <w:rPr>
          <w:rFonts w:ascii="Roma Neue" w:hAnsi="Roma Neue" w:cs="Arial"/>
          <w:sz w:val="20"/>
          <w:szCs w:val="20"/>
          <w:lang w:eastAsia="it-IT"/>
        </w:rPr>
        <w:t xml:space="preserve">, </w:t>
      </w:r>
      <w:r w:rsidR="0008781E" w:rsidRPr="0008781E">
        <w:rPr>
          <w:rFonts w:ascii="Roma Neue" w:hAnsi="Roma Neue" w:cs="Arial"/>
          <w:sz w:val="20"/>
          <w:szCs w:val="20"/>
          <w:lang w:eastAsia="it-IT"/>
        </w:rPr>
        <w:t>pertanto</w:t>
      </w:r>
      <w:r w:rsidR="0008781E">
        <w:rPr>
          <w:rFonts w:ascii="Roma Neue" w:hAnsi="Roma Neue" w:cs="Arial"/>
          <w:sz w:val="20"/>
          <w:szCs w:val="20"/>
          <w:lang w:eastAsia="it-IT"/>
        </w:rPr>
        <w:t>,</w:t>
      </w:r>
      <w:r w:rsidR="0008781E" w:rsidRPr="0008781E">
        <w:rPr>
          <w:rFonts w:ascii="Roma Neue" w:hAnsi="Roma Neue" w:cs="Arial"/>
          <w:sz w:val="20"/>
          <w:szCs w:val="20"/>
          <w:lang w:eastAsia="it-IT"/>
        </w:rPr>
        <w:t xml:space="preserve"> al c.d. subappalto “</w:t>
      </w:r>
      <w:r w:rsidR="0008781E" w:rsidRPr="009C067C">
        <w:rPr>
          <w:rFonts w:ascii="Roma Neue" w:hAnsi="Roma Neue" w:cs="Arial"/>
          <w:i/>
          <w:iCs/>
          <w:sz w:val="20"/>
          <w:szCs w:val="20"/>
          <w:lang w:eastAsia="it-IT"/>
        </w:rPr>
        <w:t>necessario</w:t>
      </w:r>
      <w:r w:rsidR="0008781E" w:rsidRPr="0008781E">
        <w:rPr>
          <w:rFonts w:ascii="Roma Neue" w:hAnsi="Roma Neue" w:cs="Arial"/>
          <w:sz w:val="20"/>
          <w:szCs w:val="20"/>
          <w:lang w:eastAsia="it-IT"/>
        </w:rPr>
        <w:t>” o “</w:t>
      </w:r>
      <w:r w:rsidR="0008781E" w:rsidRPr="009C067C">
        <w:rPr>
          <w:rFonts w:ascii="Roma Neue" w:hAnsi="Roma Neue" w:cs="Arial"/>
          <w:i/>
          <w:iCs/>
          <w:sz w:val="20"/>
          <w:szCs w:val="20"/>
          <w:lang w:eastAsia="it-IT"/>
        </w:rPr>
        <w:t>qualificante</w:t>
      </w:r>
      <w:r w:rsidR="0008781E" w:rsidRPr="0008781E">
        <w:rPr>
          <w:rFonts w:ascii="Roma Neue" w:hAnsi="Roma Neue" w:cs="Arial"/>
          <w:sz w:val="20"/>
          <w:szCs w:val="20"/>
          <w:lang w:eastAsia="it-IT"/>
        </w:rPr>
        <w:t>”</w:t>
      </w:r>
      <w:r w:rsidR="0008781E">
        <w:rPr>
          <w:rFonts w:ascii="Roma Neue" w:hAnsi="Roma Neue" w:cs="Arial"/>
          <w:sz w:val="20"/>
          <w:szCs w:val="20"/>
          <w:lang w:eastAsia="it-IT"/>
        </w:rPr>
        <w:t>.</w:t>
      </w:r>
      <w:r w:rsidR="0008781E" w:rsidRPr="0008781E">
        <w:rPr>
          <w:rFonts w:ascii="Roma Neue" w:hAnsi="Roma Neue" w:cs="Arial"/>
          <w:sz w:val="20"/>
          <w:szCs w:val="20"/>
          <w:lang w:eastAsia="it-IT"/>
        </w:rPr>
        <w:t xml:space="preserve"> A tal fine, dichiara</w:t>
      </w:r>
      <w:r w:rsidR="0008781E">
        <w:rPr>
          <w:rFonts w:ascii="Roma Neue" w:hAnsi="Roma Neue" w:cs="Arial"/>
          <w:sz w:val="20"/>
          <w:szCs w:val="20"/>
          <w:lang w:eastAsia="it-IT"/>
        </w:rPr>
        <w:t>:</w:t>
      </w:r>
    </w:p>
    <w:p w14:paraId="166A5C22" w14:textId="226DE55A" w:rsidR="0008781E" w:rsidRDefault="00F758A6" w:rsidP="0008781E">
      <w:pPr>
        <w:pStyle w:val="Paragrafoelenco"/>
        <w:numPr>
          <w:ilvl w:val="0"/>
          <w:numId w:val="30"/>
        </w:numPr>
        <w:spacing w:after="0" w:line="360" w:lineRule="auto"/>
        <w:ind w:left="993" w:hanging="142"/>
        <w:contextualSpacing/>
        <w:jc w:val="both"/>
        <w:rPr>
          <w:rFonts w:ascii="Roma Neue" w:hAnsi="Roma Neue" w:cs="Arial"/>
          <w:sz w:val="20"/>
          <w:szCs w:val="20"/>
          <w:lang w:eastAsia="it-IT"/>
        </w:rPr>
      </w:pPr>
      <w:r w:rsidRPr="0008781E">
        <w:rPr>
          <w:rFonts w:ascii="Roma Neue" w:hAnsi="Roma Neue" w:cs="Arial"/>
          <w:sz w:val="20"/>
          <w:szCs w:val="20"/>
          <w:lang w:eastAsia="it-IT"/>
        </w:rPr>
        <w:t>di non essere in possesso della qualificazione necessaria per l’esecuzione delle prestazioni relative all</w:t>
      </w:r>
      <w:r w:rsidR="007C67E9">
        <w:rPr>
          <w:rFonts w:ascii="Roma Neue" w:hAnsi="Roma Neue" w:cs="Arial"/>
          <w:sz w:val="20"/>
          <w:szCs w:val="20"/>
          <w:lang w:eastAsia="it-IT"/>
        </w:rPr>
        <w:t>a/e</w:t>
      </w:r>
      <w:r w:rsidRPr="0008781E">
        <w:rPr>
          <w:rFonts w:ascii="Roma Neue" w:hAnsi="Roma Neue" w:cs="Arial"/>
          <w:sz w:val="20"/>
          <w:szCs w:val="20"/>
          <w:lang w:eastAsia="it-IT"/>
        </w:rPr>
        <w:t xml:space="preserve"> categoria</w:t>
      </w:r>
      <w:r w:rsidR="007C67E9">
        <w:rPr>
          <w:rFonts w:ascii="Roma Neue" w:hAnsi="Roma Neue" w:cs="Arial"/>
          <w:sz w:val="20"/>
          <w:szCs w:val="20"/>
          <w:lang w:eastAsia="it-IT"/>
        </w:rPr>
        <w:t>/e</w:t>
      </w:r>
      <w:r w:rsidRPr="0008781E">
        <w:rPr>
          <w:rFonts w:ascii="Roma Neue" w:hAnsi="Roma Neue" w:cs="Arial"/>
          <w:sz w:val="20"/>
          <w:szCs w:val="20"/>
          <w:lang w:eastAsia="it-IT"/>
        </w:rPr>
        <w:t xml:space="preserve"> </w:t>
      </w:r>
      <w:r w:rsidR="005B302D" w:rsidRPr="0008781E">
        <w:rPr>
          <w:rFonts w:ascii="Roma Neue" w:hAnsi="Roma Neue" w:cs="Arial"/>
          <w:sz w:val="20"/>
          <w:szCs w:val="20"/>
          <w:lang w:eastAsia="it-IT"/>
        </w:rPr>
        <w:t>scorporabile</w:t>
      </w:r>
      <w:r w:rsidR="007C67E9">
        <w:rPr>
          <w:rFonts w:ascii="Roma Neue" w:hAnsi="Roma Neue" w:cs="Arial"/>
          <w:sz w:val="20"/>
          <w:szCs w:val="20"/>
          <w:lang w:eastAsia="it-IT"/>
        </w:rPr>
        <w:t>/i</w:t>
      </w:r>
      <w:r w:rsidR="005B302D" w:rsidRPr="0008781E">
        <w:rPr>
          <w:rFonts w:ascii="Roma Neue" w:hAnsi="Roma Neue" w:cs="Arial"/>
          <w:sz w:val="20"/>
          <w:szCs w:val="20"/>
          <w:lang w:eastAsia="it-IT"/>
        </w:rPr>
        <w:t xml:space="preserve"> </w:t>
      </w:r>
      <w:r w:rsidR="007C67E9" w:rsidRPr="00FD4CEB">
        <w:rPr>
          <w:rFonts w:ascii="Roma Neue" w:hAnsi="Roma Neue" w:cs="Arial"/>
        </w:rPr>
        <w:fldChar w:fldCharType="begin">
          <w:ffData>
            <w:name w:val="Testo47"/>
            <w:enabled/>
            <w:calcOnExit w:val="0"/>
            <w:textInput/>
          </w:ffData>
        </w:fldChar>
      </w:r>
      <w:r w:rsidR="007C67E9" w:rsidRPr="00FD4CEB">
        <w:rPr>
          <w:rFonts w:ascii="Roma Neue" w:hAnsi="Roma Neue" w:cs="Arial"/>
        </w:rPr>
        <w:instrText xml:space="preserve"> FORMTEXT </w:instrText>
      </w:r>
      <w:r w:rsidR="007C67E9" w:rsidRPr="00FD4CEB">
        <w:rPr>
          <w:rFonts w:ascii="Roma Neue" w:hAnsi="Roma Neue" w:cs="Arial"/>
        </w:rPr>
      </w:r>
      <w:r w:rsidR="007C67E9" w:rsidRPr="00FD4CEB">
        <w:rPr>
          <w:rFonts w:ascii="Roma Neue" w:hAnsi="Roma Neue" w:cs="Arial"/>
        </w:rPr>
        <w:fldChar w:fldCharType="separate"/>
      </w:r>
      <w:r w:rsidR="007C67E9" w:rsidRPr="00FD4CEB">
        <w:rPr>
          <w:rFonts w:ascii="Roma Neue" w:hAnsi="Roma Neue" w:cs="Arial"/>
        </w:rPr>
        <w:t> </w:t>
      </w:r>
      <w:r w:rsidR="007C67E9" w:rsidRPr="00FD4CEB">
        <w:rPr>
          <w:rFonts w:ascii="Roma Neue" w:hAnsi="Roma Neue" w:cs="Arial"/>
        </w:rPr>
        <w:t> </w:t>
      </w:r>
      <w:r w:rsidR="007C67E9" w:rsidRPr="00FD4CEB">
        <w:rPr>
          <w:rFonts w:ascii="Roma Neue" w:hAnsi="Roma Neue" w:cs="Arial"/>
        </w:rPr>
        <w:t> </w:t>
      </w:r>
      <w:r w:rsidR="007C67E9" w:rsidRPr="00FD4CEB">
        <w:rPr>
          <w:rFonts w:ascii="Roma Neue" w:hAnsi="Roma Neue" w:cs="Arial"/>
        </w:rPr>
        <w:t> </w:t>
      </w:r>
      <w:r w:rsidR="007C67E9" w:rsidRPr="00FD4CEB">
        <w:rPr>
          <w:rFonts w:ascii="Roma Neue" w:hAnsi="Roma Neue" w:cs="Arial"/>
        </w:rPr>
        <w:t> </w:t>
      </w:r>
      <w:r w:rsidR="007C67E9" w:rsidRPr="00FD4CEB">
        <w:rPr>
          <w:rFonts w:ascii="Roma Neue" w:hAnsi="Roma Neue" w:cs="Arial"/>
        </w:rPr>
        <w:fldChar w:fldCharType="end"/>
      </w:r>
      <w:r w:rsidR="007C67E9">
        <w:rPr>
          <w:rFonts w:ascii="Roma Neue" w:hAnsi="Roma Neue" w:cs="Arial"/>
        </w:rPr>
        <w:t xml:space="preserve"> </w:t>
      </w:r>
      <w:r w:rsidRPr="0008781E">
        <w:rPr>
          <w:rFonts w:ascii="Roma Neue" w:hAnsi="Roma Neue" w:cs="Arial"/>
          <w:sz w:val="20"/>
          <w:szCs w:val="20"/>
          <w:lang w:eastAsia="it-IT"/>
        </w:rPr>
        <w:t>e di volerl</w:t>
      </w:r>
      <w:r w:rsidR="005B302D" w:rsidRPr="0008781E">
        <w:rPr>
          <w:rFonts w:ascii="Roma Neue" w:hAnsi="Roma Neue" w:cs="Arial"/>
          <w:sz w:val="20"/>
          <w:szCs w:val="20"/>
          <w:lang w:eastAsia="it-IT"/>
        </w:rPr>
        <w:t>a</w:t>
      </w:r>
      <w:r w:rsidR="007C67E9">
        <w:rPr>
          <w:rFonts w:ascii="Roma Neue" w:hAnsi="Roma Neue" w:cs="Arial"/>
          <w:sz w:val="20"/>
          <w:szCs w:val="20"/>
          <w:lang w:eastAsia="it-IT"/>
        </w:rPr>
        <w:t>/e</w:t>
      </w:r>
      <w:r w:rsidRPr="0008781E">
        <w:rPr>
          <w:rFonts w:ascii="Roma Neue" w:hAnsi="Roma Neue" w:cs="Arial"/>
          <w:sz w:val="20"/>
          <w:szCs w:val="20"/>
          <w:lang w:eastAsia="it-IT"/>
        </w:rPr>
        <w:t xml:space="preserve"> subappaltare </w:t>
      </w:r>
      <w:r w:rsidR="005B302D" w:rsidRPr="0008781E">
        <w:rPr>
          <w:rFonts w:ascii="Roma Neue" w:hAnsi="Roma Neue" w:cs="Arial"/>
          <w:sz w:val="20"/>
          <w:szCs w:val="20"/>
          <w:lang w:eastAsia="it-IT"/>
        </w:rPr>
        <w:t>ad imprese idonee e qualificate ai sensi di legge</w:t>
      </w:r>
      <w:r w:rsidR="0008781E">
        <w:rPr>
          <w:rFonts w:ascii="Roma Neue" w:hAnsi="Roma Neue" w:cs="Arial"/>
          <w:sz w:val="20"/>
          <w:szCs w:val="20"/>
          <w:lang w:eastAsia="it-IT"/>
        </w:rPr>
        <w:t>;</w:t>
      </w:r>
    </w:p>
    <w:p w14:paraId="4C446BC4" w14:textId="016FE4F2" w:rsidR="002D48F2" w:rsidRPr="007C67E9" w:rsidRDefault="00F758A6" w:rsidP="007C67E9">
      <w:pPr>
        <w:pStyle w:val="Paragrafoelenco"/>
        <w:numPr>
          <w:ilvl w:val="0"/>
          <w:numId w:val="30"/>
        </w:numPr>
        <w:spacing w:after="0" w:line="360" w:lineRule="auto"/>
        <w:ind w:left="993" w:hanging="142"/>
        <w:contextualSpacing/>
        <w:jc w:val="both"/>
        <w:rPr>
          <w:rFonts w:ascii="Roma Neue" w:hAnsi="Roma Neue" w:cs="Arial"/>
          <w:sz w:val="20"/>
          <w:szCs w:val="20"/>
          <w:lang w:eastAsia="it-IT"/>
        </w:rPr>
      </w:pPr>
      <w:r w:rsidRPr="0008781E">
        <w:rPr>
          <w:rFonts w:ascii="Roma Neue" w:hAnsi="Roma Neue" w:cs="Arial"/>
          <w:sz w:val="20"/>
          <w:szCs w:val="20"/>
        </w:rPr>
        <w:t>di possedere la qualificazione SOA relativa alla categoria prevalente OG1, in classifica adeguata a coprire, oltre all’importo della categoria prevalente, anche l’importo della</w:t>
      </w:r>
      <w:r w:rsidR="007C67E9">
        <w:rPr>
          <w:rFonts w:ascii="Roma Neue" w:hAnsi="Roma Neue" w:cs="Arial"/>
          <w:sz w:val="20"/>
          <w:szCs w:val="20"/>
        </w:rPr>
        <w:t>/e</w:t>
      </w:r>
      <w:r w:rsidRPr="0008781E">
        <w:rPr>
          <w:rFonts w:ascii="Roma Neue" w:hAnsi="Roma Neue" w:cs="Arial"/>
          <w:sz w:val="20"/>
          <w:szCs w:val="20"/>
        </w:rPr>
        <w:t xml:space="preserve"> </w:t>
      </w:r>
      <w:r w:rsidR="005B302D" w:rsidRPr="0008781E">
        <w:rPr>
          <w:rFonts w:ascii="Roma Neue" w:hAnsi="Roma Neue" w:cs="Arial"/>
          <w:sz w:val="20"/>
          <w:szCs w:val="20"/>
        </w:rPr>
        <w:t>predetta</w:t>
      </w:r>
      <w:r w:rsidR="007C67E9">
        <w:rPr>
          <w:rFonts w:ascii="Roma Neue" w:hAnsi="Roma Neue" w:cs="Arial"/>
          <w:sz w:val="20"/>
          <w:szCs w:val="20"/>
        </w:rPr>
        <w:t>/e</w:t>
      </w:r>
      <w:r w:rsidR="005B302D" w:rsidRPr="0008781E">
        <w:rPr>
          <w:rFonts w:ascii="Roma Neue" w:hAnsi="Roma Neue" w:cs="Arial"/>
          <w:sz w:val="20"/>
          <w:szCs w:val="20"/>
        </w:rPr>
        <w:t xml:space="preserve"> </w:t>
      </w:r>
      <w:r w:rsidRPr="0008781E">
        <w:rPr>
          <w:rFonts w:ascii="Roma Neue" w:hAnsi="Roma Neue" w:cs="Arial"/>
          <w:sz w:val="20"/>
          <w:szCs w:val="20"/>
        </w:rPr>
        <w:t>categoria</w:t>
      </w:r>
      <w:r w:rsidR="007C67E9">
        <w:rPr>
          <w:rFonts w:ascii="Roma Neue" w:hAnsi="Roma Neue" w:cs="Arial"/>
          <w:sz w:val="20"/>
          <w:szCs w:val="20"/>
        </w:rPr>
        <w:t>/e</w:t>
      </w:r>
      <w:r w:rsidRPr="0008781E">
        <w:rPr>
          <w:rFonts w:ascii="Roma Neue" w:hAnsi="Roma Neue" w:cs="Arial"/>
          <w:sz w:val="20"/>
          <w:szCs w:val="20"/>
        </w:rPr>
        <w:t xml:space="preserve"> scorporabile</w:t>
      </w:r>
      <w:r w:rsidR="007C67E9">
        <w:rPr>
          <w:rFonts w:ascii="Roma Neue" w:hAnsi="Roma Neue" w:cs="Arial"/>
          <w:sz w:val="20"/>
          <w:szCs w:val="20"/>
        </w:rPr>
        <w:t>/i</w:t>
      </w:r>
      <w:r w:rsidRPr="0008781E">
        <w:rPr>
          <w:rFonts w:ascii="Roma Neue" w:hAnsi="Roma Neue" w:cs="Arial"/>
          <w:sz w:val="20"/>
          <w:szCs w:val="20"/>
        </w:rPr>
        <w:t xml:space="preserve"> per la quale</w:t>
      </w:r>
      <w:r w:rsidR="007C67E9">
        <w:rPr>
          <w:rFonts w:ascii="Roma Neue" w:hAnsi="Roma Neue" w:cs="Arial"/>
          <w:sz w:val="20"/>
          <w:szCs w:val="20"/>
        </w:rPr>
        <w:t>/i</w:t>
      </w:r>
      <w:r w:rsidRPr="0008781E">
        <w:rPr>
          <w:rFonts w:ascii="Roma Neue" w:hAnsi="Roma Neue" w:cs="Arial"/>
          <w:sz w:val="20"/>
          <w:szCs w:val="20"/>
        </w:rPr>
        <w:t xml:space="preserve"> non </w:t>
      </w:r>
      <w:r w:rsidRPr="0008781E">
        <w:rPr>
          <w:rFonts w:ascii="Roma Neue" w:hAnsi="Roma Neue" w:cs="Roma Neue"/>
          <w:sz w:val="20"/>
          <w:szCs w:val="20"/>
        </w:rPr>
        <w:t>è</w:t>
      </w:r>
      <w:r w:rsidRPr="0008781E">
        <w:rPr>
          <w:rFonts w:ascii="Roma Neue" w:hAnsi="Roma Neue" w:cs="Arial"/>
          <w:sz w:val="20"/>
          <w:szCs w:val="20"/>
        </w:rPr>
        <w:t xml:space="preserve"> posseduta la qualificazione</w:t>
      </w:r>
      <w:r w:rsidR="0008781E">
        <w:rPr>
          <w:rFonts w:ascii="Roma Neue" w:hAnsi="Roma Neue" w:cs="Arial"/>
          <w:sz w:val="20"/>
          <w:szCs w:val="20"/>
        </w:rPr>
        <w:t>;</w:t>
      </w:r>
    </w:p>
    <w:p w14:paraId="098FF23C" w14:textId="63AA4779" w:rsidR="002D48F2" w:rsidRPr="00A272DF" w:rsidRDefault="00A272DF" w:rsidP="00A272DF">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A272DF">
        <w:rPr>
          <w:rFonts w:ascii="Roma Neue" w:hAnsi="Roma Neue" w:cs="Arial"/>
          <w:sz w:val="20"/>
          <w:szCs w:val="20"/>
        </w:rPr>
        <w:t xml:space="preserve">di essere edotto degli obblighi derivanti dal Codice etico, del Modello di organizzazione, gestione e controllo ex D. Lgs.231/2001 e del Piano triennale per la prevenzione della corruzione e della trasparenza adottati da Sport e Salute e reperibili sul sito internet www.sportesalute.eu, di uniformarsi ai principi ivi contenuti e di impegnarsi, in caso di aggiudicazione, ad osservare e a far osservare ai propri dipendenti e collaboratori, per quanto applicabili, i suddetti </w:t>
      </w:r>
      <w:r>
        <w:rPr>
          <w:rFonts w:ascii="Roma Neue" w:hAnsi="Roma Neue" w:cs="Arial"/>
          <w:sz w:val="20"/>
          <w:szCs w:val="20"/>
        </w:rPr>
        <w:t>documenti</w:t>
      </w:r>
      <w:r w:rsidRPr="00A272DF">
        <w:rPr>
          <w:rFonts w:ascii="Roma Neue" w:hAnsi="Roma Neue" w:cs="Arial"/>
          <w:sz w:val="20"/>
          <w:szCs w:val="20"/>
        </w:rPr>
        <w:t>, pena la risoluzione del Contratto;</w:t>
      </w:r>
    </w:p>
    <w:p w14:paraId="37D2B644" w14:textId="6BB5CE94" w:rsidR="002D48F2" w:rsidRPr="0027424C" w:rsidRDefault="00312316" w:rsidP="0027424C">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312316">
        <w:rPr>
          <w:rFonts w:ascii="Roma Neue" w:hAnsi="Roma Neue" w:cs="Arial"/>
          <w:sz w:val="20"/>
          <w:szCs w:val="20"/>
        </w:rPr>
        <w:t>di essere consapevole che Sport e Salute si riserva il diritto di sospendere, annullare, revocare, reindire o non aggiudicare la procedura, nonché che la Stazione Appaltante potrà motivatamente non procedere alla stipula del contratto, senza che, in tali ipotesi, possa avanzare alcuna pretesa nei confronti della Stazione Appaltante</w:t>
      </w:r>
      <w:r w:rsidR="002D48F2">
        <w:rPr>
          <w:rFonts w:ascii="Roma Neue" w:hAnsi="Roma Neue" w:cs="Arial"/>
          <w:sz w:val="20"/>
          <w:szCs w:val="20"/>
        </w:rPr>
        <w:t>;</w:t>
      </w:r>
    </w:p>
    <w:p w14:paraId="09B0153F" w14:textId="77777777" w:rsidR="00D01D23" w:rsidRPr="001D0C3B" w:rsidRDefault="00D01D23" w:rsidP="00F738CB">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 xml:space="preserve">di ritenere remunerativa l’offerta economica presentata, avendo tenuto conto, per la relativa formulazione: </w:t>
      </w:r>
    </w:p>
    <w:p w14:paraId="432BC477" w14:textId="13B19E71" w:rsidR="00D01D23" w:rsidRPr="00495E7F" w:rsidRDefault="00495E7F" w:rsidP="00F738CB">
      <w:pPr>
        <w:pStyle w:val="Paragrafoelenco"/>
        <w:numPr>
          <w:ilvl w:val="0"/>
          <w:numId w:val="5"/>
        </w:numPr>
        <w:spacing w:afterLines="70" w:after="168" w:line="360" w:lineRule="auto"/>
        <w:ind w:left="993"/>
        <w:contextualSpacing/>
        <w:jc w:val="both"/>
        <w:rPr>
          <w:rFonts w:ascii="Roma Neue" w:hAnsi="Roma Neue" w:cs="Arial"/>
          <w:sz w:val="20"/>
          <w:szCs w:val="20"/>
        </w:rPr>
      </w:pPr>
      <w:r w:rsidRPr="00495E7F">
        <w:rPr>
          <w:rFonts w:ascii="Roma Neue" w:hAnsi="Roma Neue" w:cs="Arial"/>
          <w:sz w:val="20"/>
          <w:szCs w:val="20"/>
        </w:rPr>
        <w:t>delle condizioni contrattuali e degli oneri compresi quelli eventuali relativi in materia di sicurezza, di assicurazione, di condizioni di lavoro e di previdenza e assistenza derivanti dal CCNL applicato al personale impiegato nell’esecuzione del contratto;</w:t>
      </w:r>
    </w:p>
    <w:p w14:paraId="011CD403" w14:textId="77777777" w:rsidR="00D01D23" w:rsidRPr="001D0C3B" w:rsidRDefault="00D01D23" w:rsidP="00F738CB">
      <w:pPr>
        <w:pStyle w:val="Paragrafoelenco"/>
        <w:numPr>
          <w:ilvl w:val="0"/>
          <w:numId w:val="5"/>
        </w:numPr>
        <w:spacing w:afterLines="70" w:after="168" w:line="360" w:lineRule="auto"/>
        <w:ind w:left="993"/>
        <w:contextualSpacing/>
        <w:jc w:val="both"/>
        <w:rPr>
          <w:rFonts w:ascii="Roma Neue" w:hAnsi="Roma Neue" w:cs="Arial"/>
          <w:sz w:val="20"/>
          <w:szCs w:val="20"/>
        </w:rPr>
      </w:pPr>
      <w:r w:rsidRPr="001D0C3B">
        <w:rPr>
          <w:rFonts w:ascii="Roma Neue" w:hAnsi="Roma Neue" w:cs="Arial"/>
          <w:sz w:val="20"/>
          <w:szCs w:val="20"/>
        </w:rPr>
        <w:t>di tutte le circostanze generali, particolari e locali, nessuna esclusa ed eccettuata, che possono avere influito o influire sia sull’esecuzione dei Lavori, sia sulla determinazione della propria offerta;</w:t>
      </w:r>
    </w:p>
    <w:p w14:paraId="15C0EF68" w14:textId="6A4E5E34" w:rsidR="007C67E9" w:rsidRPr="00576411" w:rsidRDefault="00312316" w:rsidP="00576411">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312316">
        <w:rPr>
          <w:rFonts w:ascii="Roma Neue" w:hAnsi="Roma Neue" w:cs="Arial"/>
          <w:sz w:val="20"/>
          <w:szCs w:val="20"/>
        </w:rPr>
        <w:lastRenderedPageBreak/>
        <w:t>di avere piena ed esaustiva conoscenza dello stato, delle circostanze e delle condizioni dei luoghi ove saranno eseguiti i lavori e di riconoscere che tale conoscenza è idonea a garantire la corretta e regolare esecuzione dei lavori;</w:t>
      </w:r>
    </w:p>
    <w:p w14:paraId="3EF8C5C3" w14:textId="55368318" w:rsidR="009D534E" w:rsidRPr="001D0C3B" w:rsidRDefault="00D01D23" w:rsidP="00F738CB">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 xml:space="preserve">di impegnarsi a non attuare nella presente </w:t>
      </w:r>
      <w:r w:rsidR="00312316">
        <w:rPr>
          <w:rFonts w:ascii="Roma Neue" w:hAnsi="Roma Neue" w:cs="Arial"/>
          <w:sz w:val="20"/>
          <w:szCs w:val="20"/>
        </w:rPr>
        <w:t>procedura</w:t>
      </w:r>
      <w:r w:rsidRPr="001D0C3B">
        <w:rPr>
          <w:rFonts w:ascii="Roma Neue" w:hAnsi="Roma Neue" w:cs="Arial"/>
          <w:sz w:val="20"/>
          <w:szCs w:val="20"/>
        </w:rPr>
        <w:t xml:space="preserve"> intese e/o pratiche restrittive della concorrenza e del mercato vietate ai sensi della normativa applicabile;</w:t>
      </w:r>
    </w:p>
    <w:p w14:paraId="5A2C3EFD" w14:textId="18BD5277" w:rsidR="0096365D" w:rsidRPr="00AD0599" w:rsidRDefault="00AD0599" w:rsidP="00AD0599">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5C347F">
        <w:rPr>
          <w:rFonts w:ascii="Roma Neue" w:hAnsi="Roma Neue" w:cs="Arial"/>
          <w:sz w:val="20"/>
          <w:szCs w:val="20"/>
        </w:rPr>
        <w:t>di aver provveduto al pagamento del contributo dovuto in favore dell’Autorità ai sensi dell’articolo 1, comma 65 della legge 23 dicembre 2005, n. 266 a pena di inammissibilità dell’offerta;</w:t>
      </w:r>
    </w:p>
    <w:p w14:paraId="1D8D83C9" w14:textId="5ED3A81D" w:rsidR="00D62E19" w:rsidRPr="003B32E4" w:rsidRDefault="00992A4A" w:rsidP="003B32E4">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di impegnarsi a mantenere valida e vincolante l’Offerta per almeno 180 (centoottanta) giorni naturali e consecutivi decorrenti dalla data di scadenza del termine per la presentazione delle offerte, nonché per altri 180 (centoottanta) giorni su espressa richiesta di Sport e Salute;</w:t>
      </w:r>
    </w:p>
    <w:p w14:paraId="473EEB4C" w14:textId="0B80517B" w:rsidR="0013741C" w:rsidRPr="001D0C3B" w:rsidRDefault="009E1CD5" w:rsidP="00AD6A16">
      <w:pPr>
        <w:pStyle w:val="Paragrafoelenco"/>
        <w:numPr>
          <w:ilvl w:val="0"/>
          <w:numId w:val="4"/>
        </w:numPr>
        <w:spacing w:after="70" w:line="360" w:lineRule="auto"/>
        <w:ind w:left="426" w:hanging="426"/>
        <w:contextualSpacing/>
        <w:jc w:val="both"/>
        <w:rPr>
          <w:rFonts w:ascii="Roma Neue" w:hAnsi="Roma Neue" w:cs="Arial"/>
          <w:sz w:val="20"/>
          <w:szCs w:val="20"/>
        </w:rPr>
      </w:pPr>
      <w:r w:rsidRPr="001D0C3B">
        <w:rPr>
          <w:rFonts w:ascii="Roma Neue" w:hAnsi="Roma Neue" w:cs="Arial"/>
          <w:b/>
          <w:bCs/>
          <w:i/>
          <w:iCs/>
          <w:sz w:val="20"/>
          <w:szCs w:val="20"/>
        </w:rPr>
        <w:t>[</w:t>
      </w:r>
      <w:r w:rsidR="0013741C" w:rsidRPr="001D0C3B">
        <w:rPr>
          <w:rFonts w:ascii="Roma Neue" w:hAnsi="Roma Neue" w:cs="Arial"/>
          <w:b/>
          <w:bCs/>
          <w:i/>
          <w:iCs/>
          <w:sz w:val="20"/>
          <w:szCs w:val="20"/>
        </w:rPr>
        <w:t>in caso di RTI, consorzi ordinari o aggregazioni di rete non ancora costituiti]</w:t>
      </w:r>
      <w:r w:rsidR="0013741C" w:rsidRPr="001D0C3B">
        <w:rPr>
          <w:rFonts w:ascii="Roma Neue" w:hAnsi="Roma Neue" w:cs="Arial"/>
          <w:sz w:val="20"/>
          <w:szCs w:val="20"/>
        </w:rPr>
        <w:t xml:space="preserve"> </w:t>
      </w:r>
      <w:r w:rsidR="0013741C" w:rsidRPr="001D0C3B">
        <w:rPr>
          <w:rFonts w:ascii="Roma Neue" w:hAnsi="Roma Neue" w:cs="Arial"/>
          <w:bCs/>
          <w:sz w:val="20"/>
          <w:szCs w:val="20"/>
        </w:rPr>
        <w:t>di impegnarsi</w:t>
      </w:r>
      <w:r w:rsidR="0013741C" w:rsidRPr="001D0C3B">
        <w:rPr>
          <w:rFonts w:ascii="Roma Neue" w:hAnsi="Roma Neue" w:cs="Arial"/>
          <w:sz w:val="20"/>
          <w:szCs w:val="20"/>
        </w:rPr>
        <w:t>, in caso di aggiudicazione della gara:</w:t>
      </w:r>
    </w:p>
    <w:p w14:paraId="53D5AF08" w14:textId="67A3F08B" w:rsidR="0013741C" w:rsidRPr="009C067C" w:rsidRDefault="009C067C" w:rsidP="009C067C">
      <w:pPr>
        <w:spacing w:after="14" w:line="360" w:lineRule="auto"/>
        <w:ind w:left="1276" w:hanging="567"/>
        <w:contextualSpacing/>
        <w:jc w:val="both"/>
        <w:rPr>
          <w:rFonts w:ascii="Roma Neue" w:hAnsi="Roma Neue" w:cs="Arial"/>
          <w:sz w:val="20"/>
          <w:szCs w:val="20"/>
        </w:rPr>
      </w:pPr>
      <w:r w:rsidRPr="009C067C">
        <w:rPr>
          <w:rFonts w:ascii="Arial" w:hAnsi="Arial" w:cs="Arial"/>
          <w:b/>
          <w:sz w:val="20"/>
          <w:szCs w:val="20"/>
          <w:lang w:eastAsia="it-IT"/>
        </w:rPr>
        <w:fldChar w:fldCharType="begin">
          <w:ffData>
            <w:name w:val="Controllo64"/>
            <w:enabled/>
            <w:calcOnExit w:val="0"/>
            <w:checkBox>
              <w:size w:val="24"/>
              <w:default w:val="0"/>
            </w:checkBox>
          </w:ffData>
        </w:fldChar>
      </w:r>
      <w:r w:rsidRPr="009C067C">
        <w:rPr>
          <w:rFonts w:ascii="Arial" w:hAnsi="Arial" w:cs="Arial"/>
          <w:b/>
          <w:sz w:val="20"/>
          <w:szCs w:val="20"/>
          <w:lang w:eastAsia="it-IT"/>
        </w:rPr>
        <w:instrText xml:space="preserve"> FORMCHECKBOX </w:instrText>
      </w:r>
      <w:r w:rsidRPr="009C067C">
        <w:rPr>
          <w:rFonts w:ascii="Arial" w:hAnsi="Arial" w:cs="Arial"/>
          <w:b/>
          <w:sz w:val="20"/>
          <w:szCs w:val="20"/>
          <w:lang w:eastAsia="it-IT"/>
        </w:rPr>
      </w:r>
      <w:r w:rsidRPr="009C067C">
        <w:rPr>
          <w:rFonts w:ascii="Arial" w:hAnsi="Arial" w:cs="Arial"/>
          <w:b/>
          <w:sz w:val="20"/>
          <w:szCs w:val="20"/>
          <w:lang w:eastAsia="it-IT"/>
        </w:rPr>
        <w:fldChar w:fldCharType="separate"/>
      </w:r>
      <w:r w:rsidRPr="009C067C">
        <w:rPr>
          <w:rFonts w:ascii="Arial" w:hAnsi="Arial" w:cs="Arial"/>
          <w:b/>
          <w:sz w:val="20"/>
          <w:szCs w:val="20"/>
          <w:lang w:eastAsia="it-IT"/>
        </w:rPr>
        <w:fldChar w:fldCharType="end"/>
      </w:r>
      <w:r w:rsidRPr="009C067C">
        <w:rPr>
          <w:rFonts w:ascii="Arial" w:hAnsi="Arial" w:cs="Arial"/>
          <w:b/>
          <w:sz w:val="20"/>
          <w:szCs w:val="20"/>
          <w:lang w:eastAsia="it-IT"/>
        </w:rPr>
        <w:t xml:space="preserve"> </w:t>
      </w:r>
      <w:r>
        <w:rPr>
          <w:rFonts w:ascii="Arial" w:hAnsi="Arial" w:cs="Arial"/>
          <w:b/>
          <w:sz w:val="20"/>
          <w:szCs w:val="20"/>
          <w:lang w:eastAsia="it-IT"/>
        </w:rPr>
        <w:t xml:space="preserve">  </w:t>
      </w:r>
      <w:r w:rsidR="0013741C" w:rsidRPr="009C067C">
        <w:rPr>
          <w:rFonts w:ascii="Roma Neue" w:hAnsi="Roma Neue" w:cs="Arial"/>
          <w:sz w:val="20"/>
          <w:szCs w:val="20"/>
          <w:u w:val="single"/>
        </w:rPr>
        <w:t>quale mandataria</w:t>
      </w:r>
      <w:r w:rsidR="0013741C" w:rsidRPr="009C067C">
        <w:rPr>
          <w:rFonts w:ascii="Roma Neue" w:hAnsi="Roma Neue" w:cs="Arial"/>
          <w:sz w:val="20"/>
          <w:szCs w:val="20"/>
        </w:rPr>
        <w:t xml:space="preserve">, ad assumere mandato collettivo speciale irrevocabile con rappresentanza dalla/e mandante/i a tale scopo individuate nelle apposite dichiarazioni e a stipulare </w:t>
      </w:r>
      <w:r w:rsidR="00F1001C" w:rsidRPr="009C067C">
        <w:rPr>
          <w:rFonts w:ascii="Roma Neue" w:hAnsi="Roma Neue" w:cs="Arial"/>
          <w:sz w:val="20"/>
          <w:szCs w:val="20"/>
        </w:rPr>
        <w:t>il contratto</w:t>
      </w:r>
      <w:r w:rsidR="0013741C" w:rsidRPr="009C067C">
        <w:rPr>
          <w:rFonts w:ascii="Roma Neue" w:hAnsi="Roma Neue" w:cs="Arial"/>
          <w:sz w:val="20"/>
          <w:szCs w:val="20"/>
        </w:rPr>
        <w:t xml:space="preserve"> in nome e per conto proprio e della/e stessa/e mandante/i;</w:t>
      </w:r>
    </w:p>
    <w:p w14:paraId="2A10DF0E" w14:textId="50C4122C" w:rsidR="0013741C" w:rsidRPr="001D0C3B" w:rsidRDefault="009C067C" w:rsidP="009C067C">
      <w:pPr>
        <w:spacing w:after="14" w:line="360" w:lineRule="auto"/>
        <w:ind w:left="1276" w:hanging="567"/>
        <w:contextualSpacing/>
        <w:jc w:val="both"/>
        <w:rPr>
          <w:rFonts w:ascii="Roma Neue" w:hAnsi="Roma Neue" w:cs="Arial"/>
          <w:sz w:val="20"/>
          <w:szCs w:val="20"/>
        </w:rPr>
      </w:pPr>
      <w:r w:rsidRPr="009C067C">
        <w:rPr>
          <w:rFonts w:ascii="Arial" w:hAnsi="Arial" w:cs="Arial"/>
          <w:b/>
          <w:sz w:val="20"/>
          <w:szCs w:val="20"/>
          <w:lang w:eastAsia="it-IT"/>
        </w:rPr>
        <w:fldChar w:fldCharType="begin">
          <w:ffData>
            <w:name w:val="Controllo64"/>
            <w:enabled/>
            <w:calcOnExit w:val="0"/>
            <w:checkBox>
              <w:size w:val="24"/>
              <w:default w:val="0"/>
            </w:checkBox>
          </w:ffData>
        </w:fldChar>
      </w:r>
      <w:r w:rsidRPr="009C067C">
        <w:rPr>
          <w:rFonts w:ascii="Arial" w:hAnsi="Arial" w:cs="Arial"/>
          <w:b/>
          <w:sz w:val="20"/>
          <w:szCs w:val="20"/>
          <w:lang w:eastAsia="it-IT"/>
        </w:rPr>
        <w:instrText xml:space="preserve"> FORMCHECKBOX </w:instrText>
      </w:r>
      <w:r w:rsidRPr="009C067C">
        <w:rPr>
          <w:rFonts w:ascii="Arial" w:hAnsi="Arial" w:cs="Arial"/>
          <w:b/>
          <w:sz w:val="20"/>
          <w:szCs w:val="20"/>
          <w:lang w:eastAsia="it-IT"/>
        </w:rPr>
      </w:r>
      <w:r w:rsidRPr="009C067C">
        <w:rPr>
          <w:rFonts w:ascii="Arial" w:hAnsi="Arial" w:cs="Arial"/>
          <w:b/>
          <w:sz w:val="20"/>
          <w:szCs w:val="20"/>
          <w:lang w:eastAsia="it-IT"/>
        </w:rPr>
        <w:fldChar w:fldCharType="separate"/>
      </w:r>
      <w:r w:rsidRPr="009C067C">
        <w:rPr>
          <w:rFonts w:ascii="Arial" w:hAnsi="Arial" w:cs="Arial"/>
          <w:b/>
          <w:sz w:val="20"/>
          <w:szCs w:val="20"/>
          <w:lang w:eastAsia="it-IT"/>
        </w:rPr>
        <w:fldChar w:fldCharType="end"/>
      </w:r>
      <w:r w:rsidRPr="009C067C">
        <w:rPr>
          <w:rFonts w:ascii="Arial" w:hAnsi="Arial" w:cs="Arial"/>
          <w:b/>
          <w:sz w:val="20"/>
          <w:szCs w:val="20"/>
          <w:lang w:eastAsia="it-IT"/>
        </w:rPr>
        <w:t xml:space="preserve"> </w:t>
      </w:r>
      <w:r>
        <w:rPr>
          <w:rFonts w:ascii="Arial" w:hAnsi="Arial" w:cs="Arial"/>
          <w:b/>
          <w:sz w:val="20"/>
          <w:szCs w:val="20"/>
          <w:lang w:eastAsia="it-IT"/>
        </w:rPr>
        <w:t xml:space="preserve">   </w:t>
      </w:r>
      <w:r w:rsidR="0013741C" w:rsidRPr="001D0C3B">
        <w:rPr>
          <w:rFonts w:ascii="Roma Neue" w:hAnsi="Roma Neue" w:cs="Arial"/>
          <w:sz w:val="20"/>
          <w:szCs w:val="20"/>
          <w:u w:val="single"/>
        </w:rPr>
        <w:t>quale mandante</w:t>
      </w:r>
      <w:r w:rsidR="0013741C" w:rsidRPr="001D0C3B">
        <w:rPr>
          <w:rFonts w:ascii="Roma Neue" w:hAnsi="Roma Neue" w:cs="Arial"/>
          <w:sz w:val="20"/>
          <w:szCs w:val="20"/>
        </w:rPr>
        <w:t xml:space="preserve">, a conferire mandato collettivo speciale irrevocabile con rappresentanza </w:t>
      </w:r>
      <w:r w:rsidR="002D48F2" w:rsidRPr="002D48F2">
        <w:rPr>
          <w:rFonts w:ascii="Roma Neue" w:hAnsi="Roma Neue" w:cs="Arial"/>
          <w:sz w:val="20"/>
          <w:szCs w:val="20"/>
        </w:rPr>
        <w:t xml:space="preserve">o funzioni di capogruppo </w:t>
      </w:r>
      <w:r w:rsidR="00B04C54">
        <w:rPr>
          <w:rFonts w:ascii="Roma Neue" w:hAnsi="Roma Neue" w:cs="Arial"/>
          <w:sz w:val="20"/>
          <w:szCs w:val="20"/>
        </w:rPr>
        <w:t>a</w:t>
      </w:r>
      <w:r w:rsidR="0013741C" w:rsidRPr="001D0C3B">
        <w:rPr>
          <w:rFonts w:ascii="Roma Neue" w:hAnsi="Roma Neue" w:cs="Arial"/>
          <w:sz w:val="20"/>
          <w:szCs w:val="20"/>
        </w:rPr>
        <w:t xml:space="preserve">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00B04C54" w:rsidRPr="00B04C54">
        <w:rPr>
          <w:rFonts w:asciiTheme="minorHAnsi" w:eastAsia="Times New Roman" w:hAnsiTheme="minorHAnsi" w:cs="Calibri"/>
          <w:i/>
          <w:sz w:val="20"/>
          <w:szCs w:val="20"/>
        </w:rPr>
        <w:t xml:space="preserve"> </w:t>
      </w:r>
      <w:r w:rsidR="00B04C54">
        <w:rPr>
          <w:rFonts w:asciiTheme="minorHAnsi" w:eastAsia="Times New Roman" w:hAnsiTheme="minorHAnsi" w:cs="Calibri"/>
          <w:i/>
          <w:sz w:val="20"/>
          <w:szCs w:val="20"/>
        </w:rPr>
        <w:t>(</w:t>
      </w:r>
      <w:r w:rsidR="00B04C54" w:rsidRPr="00B04C54">
        <w:rPr>
          <w:rFonts w:ascii="Roma Neue" w:hAnsi="Roma Neue" w:cs="Arial"/>
          <w:i/>
          <w:sz w:val="20"/>
          <w:szCs w:val="20"/>
        </w:rPr>
        <w:t>indicare l’operatore che sarà nominato capogruppo</w:t>
      </w:r>
      <w:r w:rsidR="00B04C54">
        <w:rPr>
          <w:rFonts w:ascii="Roma Neue" w:hAnsi="Roma Neue" w:cs="Arial"/>
          <w:i/>
          <w:sz w:val="20"/>
          <w:szCs w:val="20"/>
        </w:rPr>
        <w:t>),</w:t>
      </w:r>
      <w:r w:rsidR="0013741C" w:rsidRPr="001D0C3B">
        <w:rPr>
          <w:rFonts w:ascii="Roma Neue" w:hAnsi="Roma Neue" w:cs="Arial"/>
          <w:sz w:val="20"/>
          <w:szCs w:val="20"/>
        </w:rPr>
        <w:t xml:space="preserve"> </w:t>
      </w:r>
      <w:r w:rsidR="00B04C54">
        <w:rPr>
          <w:rFonts w:ascii="Roma Neue" w:hAnsi="Roma Neue" w:cs="Arial"/>
          <w:sz w:val="20"/>
          <w:szCs w:val="20"/>
        </w:rPr>
        <w:t>che</w:t>
      </w:r>
      <w:r w:rsidR="0013741C" w:rsidRPr="001D0C3B">
        <w:rPr>
          <w:rFonts w:ascii="Roma Neue" w:hAnsi="Roma Neue" w:cs="Arial"/>
          <w:sz w:val="20"/>
          <w:szCs w:val="20"/>
        </w:rPr>
        <w:t xml:space="preserve"> stipulerà </w:t>
      </w:r>
      <w:r w:rsidR="009E1CD5" w:rsidRPr="001D0C3B">
        <w:rPr>
          <w:rFonts w:ascii="Roma Neue" w:hAnsi="Roma Neue" w:cs="Arial"/>
          <w:sz w:val="20"/>
          <w:szCs w:val="20"/>
        </w:rPr>
        <w:t xml:space="preserve">il </w:t>
      </w:r>
      <w:r w:rsidR="00361F8C" w:rsidRPr="001D0C3B">
        <w:rPr>
          <w:rFonts w:ascii="Roma Neue" w:hAnsi="Roma Neue" w:cs="Arial"/>
          <w:sz w:val="20"/>
          <w:szCs w:val="20"/>
        </w:rPr>
        <w:t>c</w:t>
      </w:r>
      <w:r w:rsidR="009E1CD5" w:rsidRPr="001D0C3B">
        <w:rPr>
          <w:rFonts w:ascii="Roma Neue" w:hAnsi="Roma Neue" w:cs="Arial"/>
          <w:sz w:val="20"/>
          <w:szCs w:val="20"/>
        </w:rPr>
        <w:t>ontratto</w:t>
      </w:r>
      <w:r w:rsidR="0013741C" w:rsidRPr="001D0C3B">
        <w:rPr>
          <w:rFonts w:ascii="Roma Neue" w:hAnsi="Roma Neue" w:cs="Arial"/>
          <w:sz w:val="20"/>
          <w:szCs w:val="20"/>
        </w:rPr>
        <w:t xml:space="preserve"> in nome e per conto e della sottoscritta mandante nonché delle altre mandanti indicate nelle apposite dichiarazioni;</w:t>
      </w:r>
    </w:p>
    <w:p w14:paraId="19682658" w14:textId="3931556D" w:rsidR="003708C6" w:rsidRPr="001D0C3B" w:rsidRDefault="0013741C" w:rsidP="00AD6A16">
      <w:pPr>
        <w:pStyle w:val="Paragrafoelenco"/>
        <w:numPr>
          <w:ilvl w:val="0"/>
          <w:numId w:val="4"/>
        </w:numPr>
        <w:spacing w:after="70" w:line="360" w:lineRule="auto"/>
        <w:ind w:left="426" w:hanging="426"/>
        <w:contextualSpacing/>
        <w:jc w:val="both"/>
        <w:rPr>
          <w:rFonts w:ascii="Roma Neue" w:hAnsi="Roma Neue" w:cs="Arial"/>
          <w:sz w:val="20"/>
          <w:szCs w:val="20"/>
        </w:rPr>
      </w:pPr>
      <w:r w:rsidRPr="001D0C3B">
        <w:rPr>
          <w:rFonts w:ascii="Roma Neue" w:hAnsi="Roma Neue" w:cs="Arial"/>
          <w:b/>
          <w:bCs/>
          <w:i/>
          <w:iCs/>
          <w:sz w:val="20"/>
          <w:szCs w:val="20"/>
        </w:rPr>
        <w:t>[in caso di RTI</w:t>
      </w:r>
      <w:r w:rsidR="004102F6" w:rsidRPr="001D0C3B">
        <w:rPr>
          <w:rFonts w:ascii="Roma Neue" w:hAnsi="Roma Neue" w:cs="Arial"/>
          <w:b/>
          <w:bCs/>
          <w:i/>
          <w:iCs/>
          <w:sz w:val="20"/>
          <w:szCs w:val="20"/>
        </w:rPr>
        <w:t xml:space="preserve"> o </w:t>
      </w:r>
      <w:r w:rsidRPr="001D0C3B">
        <w:rPr>
          <w:rFonts w:ascii="Roma Neue" w:hAnsi="Roma Neue" w:cs="Arial"/>
          <w:b/>
          <w:bCs/>
          <w:i/>
          <w:iCs/>
          <w:sz w:val="20"/>
          <w:szCs w:val="20"/>
        </w:rPr>
        <w:t>consorzi ordinari</w:t>
      </w:r>
      <w:r w:rsidR="00BB49B4" w:rsidRPr="001D0C3B">
        <w:rPr>
          <w:rFonts w:ascii="Roma Neue" w:hAnsi="Roma Neue" w:cs="Arial"/>
          <w:b/>
          <w:bCs/>
          <w:i/>
          <w:iCs/>
          <w:sz w:val="20"/>
          <w:szCs w:val="20"/>
        </w:rPr>
        <w:t xml:space="preserve"> o aggregazioni di rete</w:t>
      </w:r>
      <w:r w:rsidRPr="001D0C3B">
        <w:rPr>
          <w:rFonts w:ascii="Roma Neue" w:hAnsi="Roma Neue" w:cs="Arial"/>
          <w:b/>
          <w:bCs/>
          <w:i/>
          <w:iCs/>
          <w:sz w:val="20"/>
          <w:szCs w:val="20"/>
        </w:rPr>
        <w:t>]</w:t>
      </w:r>
      <w:r w:rsidRPr="001D0C3B">
        <w:rPr>
          <w:rFonts w:ascii="Roma Neue" w:hAnsi="Roma Neue" w:cs="Arial"/>
          <w:bCs/>
          <w:sz w:val="20"/>
          <w:szCs w:val="20"/>
        </w:rPr>
        <w:t xml:space="preserve"> che</w:t>
      </w:r>
      <w:r w:rsidR="00F14925">
        <w:rPr>
          <w:rFonts w:ascii="Roma Neue" w:hAnsi="Roma Neue" w:cs="Arial"/>
          <w:bCs/>
          <w:sz w:val="20"/>
          <w:szCs w:val="20"/>
        </w:rPr>
        <w:t>,</w:t>
      </w:r>
      <w:r w:rsidRPr="001D0C3B">
        <w:rPr>
          <w:rFonts w:ascii="Roma Neue" w:hAnsi="Roma Neue" w:cs="Arial"/>
          <w:bCs/>
          <w:sz w:val="20"/>
          <w:szCs w:val="20"/>
        </w:rPr>
        <w:t xml:space="preserve"> nell’ambito del RTI/Consorzio</w:t>
      </w:r>
      <w:r w:rsidR="00BB49B4" w:rsidRPr="001D0C3B">
        <w:rPr>
          <w:rFonts w:ascii="Roma Neue" w:hAnsi="Roma Neue" w:cs="Arial"/>
          <w:bCs/>
          <w:sz w:val="20"/>
          <w:szCs w:val="20"/>
        </w:rPr>
        <w:t>/Aggregazione di rete</w:t>
      </w:r>
      <w:r w:rsidR="003708C6" w:rsidRPr="001D0C3B">
        <w:rPr>
          <w:rFonts w:ascii="Roma Neue" w:hAnsi="Roma Neue" w:cs="Arial"/>
          <w:bCs/>
          <w:sz w:val="20"/>
          <w:szCs w:val="20"/>
        </w:rPr>
        <w:t>:</w:t>
      </w:r>
    </w:p>
    <w:p w14:paraId="6449D421" w14:textId="54C76CFD" w:rsidR="0013741C" w:rsidRPr="001D0C3B" w:rsidRDefault="0013741C" w:rsidP="00191577">
      <w:pPr>
        <w:pStyle w:val="Paragrafoelenco"/>
        <w:numPr>
          <w:ilvl w:val="0"/>
          <w:numId w:val="31"/>
        </w:numPr>
        <w:spacing w:after="70" w:line="360" w:lineRule="auto"/>
        <w:contextualSpacing/>
        <w:jc w:val="both"/>
        <w:rPr>
          <w:rFonts w:ascii="Roma Neue" w:hAnsi="Roma Neue" w:cs="Arial"/>
          <w:sz w:val="20"/>
          <w:szCs w:val="20"/>
        </w:rPr>
      </w:pPr>
      <w:r w:rsidRPr="001D0C3B">
        <w:rPr>
          <w:rFonts w:ascii="Roma Neue" w:hAnsi="Roma Neue" w:cs="Arial"/>
          <w:bCs/>
          <w:sz w:val="20"/>
          <w:szCs w:val="20"/>
        </w:rPr>
        <w:t xml:space="preserve">le quote percentuali </w:t>
      </w:r>
      <w:r w:rsidR="003708C6" w:rsidRPr="001D0C3B">
        <w:rPr>
          <w:rFonts w:ascii="Roma Neue" w:hAnsi="Roma Neue" w:cs="Arial"/>
          <w:bCs/>
          <w:sz w:val="20"/>
          <w:szCs w:val="20"/>
        </w:rPr>
        <w:t>di partecipazione al RTI/Consorzio</w:t>
      </w:r>
      <w:r w:rsidR="00976A59" w:rsidRPr="001D0C3B">
        <w:rPr>
          <w:rFonts w:ascii="Roma Neue" w:hAnsi="Roma Neue" w:cs="Arial"/>
          <w:bCs/>
          <w:sz w:val="20"/>
          <w:szCs w:val="20"/>
        </w:rPr>
        <w:t>/Aggregazione</w:t>
      </w:r>
      <w:r w:rsidR="003708C6" w:rsidRPr="001D0C3B">
        <w:rPr>
          <w:rFonts w:ascii="Roma Neue" w:hAnsi="Roma Neue" w:cs="Arial"/>
          <w:bCs/>
          <w:sz w:val="20"/>
          <w:szCs w:val="20"/>
        </w:rPr>
        <w:t xml:space="preserve"> e le quote di esecuzione </w:t>
      </w:r>
      <w:r w:rsidRPr="001D0C3B">
        <w:rPr>
          <w:rFonts w:ascii="Roma Neue" w:hAnsi="Roma Neue" w:cs="Arial"/>
          <w:bCs/>
          <w:sz w:val="20"/>
          <w:szCs w:val="20"/>
        </w:rPr>
        <w:t>d</w:t>
      </w:r>
      <w:r w:rsidR="003708C6" w:rsidRPr="001D0C3B">
        <w:rPr>
          <w:rFonts w:ascii="Roma Neue" w:hAnsi="Roma Neue" w:cs="Arial"/>
          <w:bCs/>
          <w:sz w:val="20"/>
          <w:szCs w:val="20"/>
        </w:rPr>
        <w:t>ei</w:t>
      </w:r>
      <w:r w:rsidRPr="001D0C3B">
        <w:rPr>
          <w:rFonts w:ascii="Roma Neue" w:hAnsi="Roma Neue" w:cs="Arial"/>
          <w:bCs/>
          <w:sz w:val="20"/>
          <w:szCs w:val="20"/>
        </w:rPr>
        <w:t xml:space="preserve"> lavori sono le seguenti:</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552"/>
      </w:tblGrid>
      <w:tr w:rsidR="0013741C" w:rsidRPr="001D0C3B" w14:paraId="12A5E5EF" w14:textId="77777777" w:rsidTr="009C067C">
        <w:trPr>
          <w:trHeight w:val="382"/>
        </w:trPr>
        <w:tc>
          <w:tcPr>
            <w:tcW w:w="2835" w:type="dxa"/>
            <w:shd w:val="clear" w:color="auto" w:fill="D9D9D9" w:themeFill="background1" w:themeFillShade="D9"/>
            <w:vAlign w:val="center"/>
          </w:tcPr>
          <w:p w14:paraId="7F5BF118" w14:textId="77777777" w:rsidR="0013741C" w:rsidRPr="003B32E4" w:rsidRDefault="0013741C" w:rsidP="00C87F67">
            <w:pPr>
              <w:spacing w:after="0" w:line="240" w:lineRule="auto"/>
              <w:contextualSpacing/>
              <w:jc w:val="both"/>
              <w:rPr>
                <w:rFonts w:ascii="Roma Neue" w:eastAsia="Arial Unicode MS" w:hAnsi="Roma Neue" w:cs="Arial"/>
                <w:b/>
                <w:bCs/>
                <w:i/>
                <w:iCs/>
                <w:sz w:val="18"/>
                <w:szCs w:val="18"/>
                <w:lang w:eastAsia="it-IT"/>
              </w:rPr>
            </w:pPr>
            <w:r w:rsidRPr="003B32E4">
              <w:rPr>
                <w:rFonts w:ascii="Roma Neue" w:eastAsia="Arial Unicode MS" w:hAnsi="Roma Neue" w:cs="Arial"/>
                <w:b/>
                <w:bCs/>
                <w:i/>
                <w:iCs/>
                <w:sz w:val="18"/>
                <w:szCs w:val="18"/>
                <w:lang w:eastAsia="it-IT"/>
              </w:rPr>
              <w:t>OPERATORE ECONOMICO</w:t>
            </w:r>
          </w:p>
        </w:tc>
        <w:tc>
          <w:tcPr>
            <w:tcW w:w="2552" w:type="dxa"/>
            <w:shd w:val="clear" w:color="auto" w:fill="D9D9D9" w:themeFill="background1" w:themeFillShade="D9"/>
            <w:vAlign w:val="center"/>
          </w:tcPr>
          <w:p w14:paraId="053D1045" w14:textId="77777777" w:rsidR="0013741C" w:rsidRPr="003B32E4" w:rsidRDefault="0013741C" w:rsidP="00C87F67">
            <w:pPr>
              <w:spacing w:after="0" w:line="240" w:lineRule="auto"/>
              <w:contextualSpacing/>
              <w:jc w:val="center"/>
              <w:rPr>
                <w:rFonts w:ascii="Roma Neue" w:eastAsia="Arial Unicode MS" w:hAnsi="Roma Neue" w:cs="Arial"/>
                <w:b/>
                <w:bCs/>
                <w:i/>
                <w:iCs/>
                <w:sz w:val="18"/>
                <w:szCs w:val="18"/>
                <w:lang w:eastAsia="it-IT"/>
              </w:rPr>
            </w:pPr>
            <w:r w:rsidRPr="003B32E4">
              <w:rPr>
                <w:rFonts w:ascii="Roma Neue" w:eastAsia="Arial Unicode MS" w:hAnsi="Roma Neue" w:cs="Arial"/>
                <w:b/>
                <w:bCs/>
                <w:i/>
                <w:iCs/>
                <w:sz w:val="18"/>
                <w:szCs w:val="18"/>
                <w:lang w:eastAsia="it-IT"/>
              </w:rPr>
              <w:t>QUOTA %</w:t>
            </w:r>
          </w:p>
        </w:tc>
      </w:tr>
      <w:tr w:rsidR="0013741C" w:rsidRPr="001D0C3B" w14:paraId="6007B723" w14:textId="77777777" w:rsidTr="009C067C">
        <w:tc>
          <w:tcPr>
            <w:tcW w:w="2835" w:type="dxa"/>
            <w:vAlign w:val="center"/>
          </w:tcPr>
          <w:p w14:paraId="0172C484" w14:textId="2CA54423" w:rsidR="0013741C" w:rsidRPr="001D0C3B" w:rsidRDefault="009C067C" w:rsidP="009C067C">
            <w:pPr>
              <w:spacing w:after="0" w:line="360" w:lineRule="auto"/>
              <w:contextualSpacing/>
              <w:jc w:val="center"/>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2552" w:type="dxa"/>
            <w:vAlign w:val="center"/>
          </w:tcPr>
          <w:p w14:paraId="2AE9A265" w14:textId="6BA027C0" w:rsidR="0013741C" w:rsidRPr="001D0C3B" w:rsidRDefault="009C067C" w:rsidP="009C067C">
            <w:pPr>
              <w:spacing w:after="0" w:line="360" w:lineRule="auto"/>
              <w:contextualSpacing/>
              <w:jc w:val="center"/>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r>
      <w:tr w:rsidR="0013741C" w:rsidRPr="001D0C3B" w14:paraId="41595573" w14:textId="77777777" w:rsidTr="009C067C">
        <w:tc>
          <w:tcPr>
            <w:tcW w:w="2835" w:type="dxa"/>
            <w:vAlign w:val="center"/>
          </w:tcPr>
          <w:p w14:paraId="230992C5" w14:textId="5B33C1D6" w:rsidR="0013741C" w:rsidRPr="001D0C3B" w:rsidRDefault="009C067C" w:rsidP="009C067C">
            <w:pPr>
              <w:spacing w:after="0" w:line="360" w:lineRule="auto"/>
              <w:contextualSpacing/>
              <w:jc w:val="center"/>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2552" w:type="dxa"/>
            <w:vAlign w:val="center"/>
          </w:tcPr>
          <w:p w14:paraId="415051A7" w14:textId="7A21D7FF" w:rsidR="0013741C" w:rsidRPr="001D0C3B" w:rsidRDefault="009C067C" w:rsidP="009C067C">
            <w:pPr>
              <w:spacing w:after="0" w:line="360" w:lineRule="auto"/>
              <w:contextualSpacing/>
              <w:jc w:val="center"/>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r>
      <w:tr w:rsidR="0013741C" w:rsidRPr="001D0C3B" w14:paraId="393884A2" w14:textId="77777777" w:rsidTr="009C067C">
        <w:tc>
          <w:tcPr>
            <w:tcW w:w="2835" w:type="dxa"/>
            <w:vAlign w:val="center"/>
          </w:tcPr>
          <w:p w14:paraId="1B2FF831" w14:textId="7F685D86" w:rsidR="0013741C" w:rsidRPr="001D0C3B" w:rsidRDefault="009C067C" w:rsidP="009C067C">
            <w:pPr>
              <w:spacing w:after="0" w:line="360" w:lineRule="auto"/>
              <w:contextualSpacing/>
              <w:jc w:val="center"/>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2552" w:type="dxa"/>
            <w:vAlign w:val="center"/>
          </w:tcPr>
          <w:p w14:paraId="1A513A5B" w14:textId="587CF092" w:rsidR="0013741C" w:rsidRPr="001D0C3B" w:rsidRDefault="009C067C" w:rsidP="009C067C">
            <w:pPr>
              <w:spacing w:after="0" w:line="360" w:lineRule="auto"/>
              <w:contextualSpacing/>
              <w:jc w:val="center"/>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r>
      <w:tr w:rsidR="0013741C" w:rsidRPr="001D0C3B" w14:paraId="6FA6CA50" w14:textId="77777777" w:rsidTr="009C067C">
        <w:tc>
          <w:tcPr>
            <w:tcW w:w="2835" w:type="dxa"/>
            <w:vAlign w:val="center"/>
          </w:tcPr>
          <w:p w14:paraId="484510F2" w14:textId="61D8E2AD" w:rsidR="0013741C" w:rsidRPr="001D0C3B" w:rsidRDefault="009C067C" w:rsidP="009C067C">
            <w:pPr>
              <w:spacing w:after="0" w:line="360" w:lineRule="auto"/>
              <w:contextualSpacing/>
              <w:jc w:val="center"/>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2552" w:type="dxa"/>
            <w:vAlign w:val="center"/>
          </w:tcPr>
          <w:p w14:paraId="1CA7E271" w14:textId="4C25F631" w:rsidR="0013741C" w:rsidRPr="001D0C3B" w:rsidRDefault="009C067C" w:rsidP="009C067C">
            <w:pPr>
              <w:spacing w:after="0" w:line="360" w:lineRule="auto"/>
              <w:contextualSpacing/>
              <w:jc w:val="center"/>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r>
    </w:tbl>
    <w:p w14:paraId="4C501643" w14:textId="77777777" w:rsidR="00104886" w:rsidRPr="00104886" w:rsidRDefault="00104886" w:rsidP="00104886">
      <w:pPr>
        <w:pStyle w:val="Paragrafoelenco"/>
        <w:spacing w:after="70" w:line="360" w:lineRule="auto"/>
        <w:ind w:left="1146"/>
        <w:contextualSpacing/>
        <w:jc w:val="both"/>
        <w:rPr>
          <w:rFonts w:ascii="Roma Neue" w:hAnsi="Roma Neue"/>
          <w:b/>
          <w:sz w:val="20"/>
          <w:szCs w:val="20"/>
        </w:rPr>
      </w:pPr>
    </w:p>
    <w:p w14:paraId="2114B5DD" w14:textId="53505816" w:rsidR="00D66FBA" w:rsidRPr="006D51FD" w:rsidRDefault="00D66FBA" w:rsidP="00191577">
      <w:pPr>
        <w:pStyle w:val="Paragrafoelenco"/>
        <w:numPr>
          <w:ilvl w:val="0"/>
          <w:numId w:val="31"/>
        </w:numPr>
        <w:spacing w:after="70" w:line="360" w:lineRule="auto"/>
        <w:contextualSpacing/>
        <w:jc w:val="both"/>
        <w:rPr>
          <w:rFonts w:ascii="Roma Neue" w:hAnsi="Roma Neue"/>
          <w:b/>
          <w:sz w:val="20"/>
          <w:szCs w:val="20"/>
        </w:rPr>
      </w:pPr>
      <w:r w:rsidRPr="001D0C3B">
        <w:rPr>
          <w:rFonts w:ascii="Roma Neue" w:hAnsi="Roma Neue"/>
          <w:sz w:val="20"/>
          <w:szCs w:val="20"/>
        </w:rPr>
        <w:t xml:space="preserve">le categorie dei lavori che saranno eseguite da ciascun operatore economico riunito o consorziato </w:t>
      </w:r>
      <w:r w:rsidR="00976A59" w:rsidRPr="001D0C3B">
        <w:rPr>
          <w:rFonts w:ascii="Roma Neue" w:hAnsi="Roma Neue"/>
          <w:sz w:val="20"/>
          <w:szCs w:val="20"/>
        </w:rPr>
        <w:t xml:space="preserve">o aderente </w:t>
      </w:r>
      <w:r w:rsidRPr="001D0C3B">
        <w:rPr>
          <w:rFonts w:ascii="Roma Neue" w:hAnsi="Roma Neue"/>
          <w:sz w:val="20"/>
          <w:szCs w:val="20"/>
        </w:rPr>
        <w:t>sono le seguenti:</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842"/>
        <w:gridCol w:w="2977"/>
      </w:tblGrid>
      <w:tr w:rsidR="00D66FBA" w:rsidRPr="001D0C3B" w14:paraId="015D91E6" w14:textId="77777777" w:rsidTr="007C67E9">
        <w:trPr>
          <w:trHeight w:val="340"/>
        </w:trPr>
        <w:tc>
          <w:tcPr>
            <w:tcW w:w="3261" w:type="dxa"/>
            <w:shd w:val="clear" w:color="auto" w:fill="D9D9D9" w:themeFill="background1" w:themeFillShade="D9"/>
          </w:tcPr>
          <w:p w14:paraId="18C31178" w14:textId="77777777" w:rsidR="00D66FBA" w:rsidRPr="003B32E4" w:rsidRDefault="00D66FBA" w:rsidP="003B32E4">
            <w:pPr>
              <w:spacing w:line="360" w:lineRule="auto"/>
              <w:ind w:left="34"/>
              <w:contextualSpacing/>
              <w:jc w:val="center"/>
              <w:rPr>
                <w:rFonts w:ascii="Roma Neue" w:eastAsia="Arial Unicode MS" w:hAnsi="Roma Neue" w:cs="Arial"/>
                <w:b/>
                <w:bCs/>
                <w:sz w:val="18"/>
                <w:szCs w:val="18"/>
                <w:lang w:eastAsia="it-IT"/>
              </w:rPr>
            </w:pPr>
            <w:r w:rsidRPr="003B32E4">
              <w:rPr>
                <w:rFonts w:ascii="Roma Neue" w:eastAsia="Arial Unicode MS" w:hAnsi="Roma Neue" w:cs="Arial"/>
                <w:b/>
                <w:bCs/>
                <w:sz w:val="18"/>
                <w:szCs w:val="18"/>
                <w:lang w:eastAsia="it-IT"/>
              </w:rPr>
              <w:t>OPERATORE ECONOMICO</w:t>
            </w:r>
          </w:p>
        </w:tc>
        <w:tc>
          <w:tcPr>
            <w:tcW w:w="1842" w:type="dxa"/>
            <w:shd w:val="clear" w:color="auto" w:fill="D9D9D9" w:themeFill="background1" w:themeFillShade="D9"/>
          </w:tcPr>
          <w:p w14:paraId="0E81D75A" w14:textId="20228C67" w:rsidR="00D66FBA" w:rsidRPr="003B32E4" w:rsidRDefault="00D66FBA" w:rsidP="007C67E9">
            <w:pPr>
              <w:spacing w:after="0" w:line="240" w:lineRule="auto"/>
              <w:ind w:left="34"/>
              <w:contextualSpacing/>
              <w:jc w:val="center"/>
              <w:rPr>
                <w:rFonts w:ascii="Roma Neue" w:eastAsia="Arial Unicode MS" w:hAnsi="Roma Neue" w:cs="Arial"/>
                <w:b/>
                <w:bCs/>
                <w:sz w:val="18"/>
                <w:szCs w:val="18"/>
                <w:lang w:eastAsia="it-IT"/>
              </w:rPr>
            </w:pPr>
            <w:r w:rsidRPr="003B32E4">
              <w:rPr>
                <w:rFonts w:ascii="Roma Neue" w:eastAsia="Arial Unicode MS" w:hAnsi="Roma Neue" w:cs="Arial"/>
                <w:b/>
                <w:bCs/>
                <w:sz w:val="18"/>
                <w:szCs w:val="18"/>
                <w:lang w:eastAsia="it-IT"/>
              </w:rPr>
              <w:t>CATEGORIA/E</w:t>
            </w:r>
            <w:r w:rsidR="002C5F43">
              <w:rPr>
                <w:rFonts w:ascii="Roma Neue" w:eastAsia="Arial Unicode MS" w:hAnsi="Roma Neue" w:cs="Arial"/>
                <w:b/>
                <w:bCs/>
                <w:sz w:val="18"/>
                <w:szCs w:val="18"/>
                <w:lang w:eastAsia="it-IT"/>
              </w:rPr>
              <w:t xml:space="preserve"> SOA</w:t>
            </w:r>
          </w:p>
        </w:tc>
        <w:tc>
          <w:tcPr>
            <w:tcW w:w="2977" w:type="dxa"/>
            <w:shd w:val="clear" w:color="auto" w:fill="D9D9D9" w:themeFill="background1" w:themeFillShade="D9"/>
          </w:tcPr>
          <w:p w14:paraId="262F585C" w14:textId="6E030B91" w:rsidR="00D66FBA" w:rsidRPr="002C5F43" w:rsidRDefault="002C5F43" w:rsidP="002C5F43">
            <w:pPr>
              <w:pStyle w:val="Pidipagina"/>
              <w:jc w:val="center"/>
              <w:rPr>
                <w:rFonts w:ascii="Roma Neue" w:hAnsi="Roma Neue"/>
                <w:b/>
                <w:bCs/>
                <w:sz w:val="18"/>
                <w:szCs w:val="18"/>
              </w:rPr>
            </w:pPr>
            <w:r w:rsidRPr="002C5F43">
              <w:rPr>
                <w:rFonts w:ascii="Roma Neue" w:hAnsi="Roma Neue"/>
                <w:b/>
                <w:bCs/>
                <w:sz w:val="18"/>
                <w:szCs w:val="18"/>
              </w:rPr>
              <w:t xml:space="preserve">QUOTA </w:t>
            </w:r>
            <w:r>
              <w:rPr>
                <w:rFonts w:ascii="Roma Neue" w:hAnsi="Roma Neue"/>
                <w:b/>
                <w:bCs/>
                <w:sz w:val="18"/>
                <w:szCs w:val="18"/>
              </w:rPr>
              <w:t xml:space="preserve">% </w:t>
            </w:r>
            <w:r w:rsidRPr="002C5F43">
              <w:rPr>
                <w:rFonts w:ascii="Roma Neue" w:hAnsi="Roma Neue"/>
                <w:b/>
                <w:bCs/>
                <w:sz w:val="18"/>
                <w:szCs w:val="18"/>
              </w:rPr>
              <w:t>DI ESECUZIONE (RIFERITA A CIASCUNA SOA)</w:t>
            </w:r>
          </w:p>
        </w:tc>
      </w:tr>
      <w:tr w:rsidR="00D66FBA" w:rsidRPr="001D0C3B" w14:paraId="0C249637" w14:textId="77777777" w:rsidTr="002C5F43">
        <w:trPr>
          <w:trHeight w:val="525"/>
        </w:trPr>
        <w:tc>
          <w:tcPr>
            <w:tcW w:w="3261" w:type="dxa"/>
          </w:tcPr>
          <w:p w14:paraId="61452BB1" w14:textId="77777777" w:rsidR="009C067C" w:rsidRDefault="009C067C" w:rsidP="009C067C">
            <w:pPr>
              <w:spacing w:line="360" w:lineRule="auto"/>
              <w:contextualSpacing/>
              <w:jc w:val="center"/>
              <w:rPr>
                <w:rFonts w:ascii="Roma Neue" w:eastAsia="Arial Unicode MS" w:hAnsi="Roma Neue" w:cs="Arial"/>
                <w:sz w:val="20"/>
                <w:szCs w:val="20"/>
                <w:lang w:eastAsia="it-IT"/>
              </w:rPr>
            </w:pPr>
          </w:p>
          <w:p w14:paraId="518F3726" w14:textId="49A886B8" w:rsidR="009C067C" w:rsidRPr="001D0C3B" w:rsidRDefault="009C067C" w:rsidP="009C067C">
            <w:pPr>
              <w:spacing w:line="360" w:lineRule="auto"/>
              <w:contextualSpacing/>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1842" w:type="dxa"/>
          </w:tcPr>
          <w:p w14:paraId="4D7A7955" w14:textId="77777777" w:rsidR="00D66FBA" w:rsidRDefault="009C067C" w:rsidP="009C067C">
            <w:pPr>
              <w:spacing w:line="360" w:lineRule="auto"/>
              <w:contextualSpacing/>
              <w:rPr>
                <w:rFonts w:ascii="Roma Neue" w:hAnsi="Roma Neue" w:cs="Arial"/>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p w14:paraId="7E49885A" w14:textId="6E8D80C7" w:rsidR="009C067C" w:rsidRPr="001D0C3B" w:rsidRDefault="009C067C" w:rsidP="009C067C">
            <w:pPr>
              <w:spacing w:line="360" w:lineRule="auto"/>
              <w:contextualSpacing/>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2977" w:type="dxa"/>
          </w:tcPr>
          <w:p w14:paraId="7B3AF896" w14:textId="77777777" w:rsidR="009C067C" w:rsidRDefault="009C067C" w:rsidP="009C067C">
            <w:pPr>
              <w:spacing w:line="360" w:lineRule="auto"/>
              <w:contextualSpacing/>
              <w:rPr>
                <w:rFonts w:ascii="Roma Neue" w:hAnsi="Roma Neue" w:cs="Arial"/>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p w14:paraId="4CB30DC8" w14:textId="0DBF4616" w:rsidR="00D66FBA" w:rsidRPr="001D0C3B" w:rsidRDefault="009C067C" w:rsidP="009C067C">
            <w:pPr>
              <w:spacing w:line="360" w:lineRule="auto"/>
              <w:contextualSpacing/>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r>
      <w:tr w:rsidR="00D66FBA" w:rsidRPr="001D0C3B" w14:paraId="0C52B12D" w14:textId="77777777" w:rsidTr="002C5F43">
        <w:tc>
          <w:tcPr>
            <w:tcW w:w="3261" w:type="dxa"/>
          </w:tcPr>
          <w:p w14:paraId="40A3FDE9" w14:textId="77777777" w:rsidR="009C067C" w:rsidRDefault="009C067C" w:rsidP="009C067C">
            <w:pPr>
              <w:spacing w:line="360" w:lineRule="auto"/>
              <w:contextualSpacing/>
              <w:jc w:val="center"/>
              <w:rPr>
                <w:rFonts w:ascii="Roma Neue" w:eastAsia="Arial Unicode MS" w:hAnsi="Roma Neue" w:cs="Arial"/>
                <w:sz w:val="20"/>
                <w:szCs w:val="20"/>
                <w:lang w:eastAsia="it-IT"/>
              </w:rPr>
            </w:pPr>
          </w:p>
          <w:p w14:paraId="0198FCF5" w14:textId="6E50B247" w:rsidR="00D66FBA" w:rsidRPr="001D0C3B" w:rsidRDefault="009C067C" w:rsidP="009C067C">
            <w:pPr>
              <w:spacing w:line="360" w:lineRule="auto"/>
              <w:contextualSpacing/>
              <w:jc w:val="both"/>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1842" w:type="dxa"/>
          </w:tcPr>
          <w:p w14:paraId="1A49B789" w14:textId="77777777" w:rsidR="009C067C" w:rsidRDefault="009C067C" w:rsidP="009C067C">
            <w:pPr>
              <w:spacing w:line="360" w:lineRule="auto"/>
              <w:contextualSpacing/>
              <w:rPr>
                <w:rFonts w:ascii="Roma Neue" w:hAnsi="Roma Neue" w:cs="Arial"/>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p w14:paraId="09829827" w14:textId="36529C7A" w:rsidR="00D66FBA" w:rsidRPr="009C067C" w:rsidRDefault="009C067C" w:rsidP="009C067C">
            <w:pPr>
              <w:spacing w:line="360" w:lineRule="auto"/>
              <w:contextualSpacing/>
              <w:rPr>
                <w:rFonts w:ascii="Roma Neue" w:hAnsi="Roma Neue" w:cs="Arial"/>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2977" w:type="dxa"/>
          </w:tcPr>
          <w:p w14:paraId="45EBFC07" w14:textId="77777777" w:rsidR="009C067C" w:rsidRDefault="009C067C" w:rsidP="009C067C">
            <w:pPr>
              <w:spacing w:line="360" w:lineRule="auto"/>
              <w:contextualSpacing/>
              <w:rPr>
                <w:rFonts w:ascii="Roma Neue" w:hAnsi="Roma Neue" w:cs="Arial"/>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p w14:paraId="236A2AF3" w14:textId="77777777" w:rsidR="00D66FBA" w:rsidRDefault="009C067C" w:rsidP="009C067C">
            <w:pPr>
              <w:spacing w:line="360" w:lineRule="auto"/>
              <w:contextualSpacing/>
              <w:jc w:val="both"/>
              <w:rPr>
                <w:rFonts w:ascii="Roma Neue" w:hAnsi="Roma Neue" w:cs="Arial"/>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p w14:paraId="7C05F9F2" w14:textId="09306D97" w:rsidR="007C67E9" w:rsidRPr="001D0C3B" w:rsidRDefault="007C67E9" w:rsidP="009C067C">
            <w:pPr>
              <w:spacing w:line="360" w:lineRule="auto"/>
              <w:contextualSpacing/>
              <w:jc w:val="both"/>
              <w:rPr>
                <w:rFonts w:ascii="Roma Neue" w:eastAsia="Arial Unicode MS" w:hAnsi="Roma Neue" w:cs="Arial"/>
                <w:sz w:val="20"/>
                <w:szCs w:val="20"/>
                <w:lang w:eastAsia="it-IT"/>
              </w:rPr>
            </w:pPr>
          </w:p>
        </w:tc>
      </w:tr>
      <w:tr w:rsidR="00D66FBA" w:rsidRPr="001D0C3B" w14:paraId="2770C52D" w14:textId="77777777" w:rsidTr="002C5F43">
        <w:tc>
          <w:tcPr>
            <w:tcW w:w="3261" w:type="dxa"/>
          </w:tcPr>
          <w:p w14:paraId="28D43772" w14:textId="77777777" w:rsidR="009C067C" w:rsidRDefault="009C067C" w:rsidP="009C067C">
            <w:pPr>
              <w:spacing w:line="360" w:lineRule="auto"/>
              <w:contextualSpacing/>
              <w:jc w:val="center"/>
              <w:rPr>
                <w:rFonts w:ascii="Roma Neue" w:eastAsia="Arial Unicode MS" w:hAnsi="Roma Neue" w:cs="Arial"/>
                <w:sz w:val="20"/>
                <w:szCs w:val="20"/>
                <w:lang w:eastAsia="it-IT"/>
              </w:rPr>
            </w:pPr>
          </w:p>
          <w:p w14:paraId="1FB012E4" w14:textId="705FC862" w:rsidR="00D66FBA" w:rsidRPr="001D0C3B" w:rsidRDefault="009C067C" w:rsidP="009C067C">
            <w:pPr>
              <w:spacing w:line="360" w:lineRule="auto"/>
              <w:contextualSpacing/>
              <w:jc w:val="both"/>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1842" w:type="dxa"/>
          </w:tcPr>
          <w:p w14:paraId="06FEB752" w14:textId="77777777" w:rsidR="009C067C" w:rsidRDefault="009C067C" w:rsidP="009C067C">
            <w:pPr>
              <w:spacing w:line="360" w:lineRule="auto"/>
              <w:contextualSpacing/>
              <w:rPr>
                <w:rFonts w:ascii="Roma Neue" w:hAnsi="Roma Neue" w:cs="Arial"/>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p w14:paraId="3FCBA548" w14:textId="74CB774A" w:rsidR="00D66FBA" w:rsidRPr="001D0C3B" w:rsidRDefault="009C067C" w:rsidP="009C067C">
            <w:pPr>
              <w:spacing w:line="360" w:lineRule="auto"/>
              <w:contextualSpacing/>
              <w:jc w:val="both"/>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2977" w:type="dxa"/>
          </w:tcPr>
          <w:p w14:paraId="00D43CD2" w14:textId="77777777" w:rsidR="009C067C" w:rsidRDefault="009C067C" w:rsidP="009C067C">
            <w:pPr>
              <w:spacing w:line="360" w:lineRule="auto"/>
              <w:contextualSpacing/>
              <w:rPr>
                <w:rFonts w:ascii="Roma Neue" w:hAnsi="Roma Neue" w:cs="Arial"/>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p w14:paraId="7CB42EB5" w14:textId="692DFA89" w:rsidR="00D66FBA" w:rsidRPr="001D0C3B" w:rsidRDefault="009C067C" w:rsidP="009C067C">
            <w:pPr>
              <w:spacing w:line="360" w:lineRule="auto"/>
              <w:contextualSpacing/>
              <w:jc w:val="both"/>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r>
      <w:tr w:rsidR="00D66FBA" w:rsidRPr="001D0C3B" w14:paraId="68704A13" w14:textId="77777777" w:rsidTr="002C5F43">
        <w:tc>
          <w:tcPr>
            <w:tcW w:w="3261" w:type="dxa"/>
          </w:tcPr>
          <w:p w14:paraId="25974BBE" w14:textId="77777777" w:rsidR="009C067C" w:rsidRDefault="009C067C" w:rsidP="009C067C">
            <w:pPr>
              <w:spacing w:line="360" w:lineRule="auto"/>
              <w:contextualSpacing/>
              <w:jc w:val="center"/>
              <w:rPr>
                <w:rFonts w:ascii="Roma Neue" w:eastAsia="Arial Unicode MS" w:hAnsi="Roma Neue" w:cs="Arial"/>
                <w:sz w:val="20"/>
                <w:szCs w:val="20"/>
                <w:lang w:eastAsia="it-IT"/>
              </w:rPr>
            </w:pPr>
          </w:p>
          <w:p w14:paraId="0C033C07" w14:textId="3841807B" w:rsidR="00D66FBA" w:rsidRPr="001D0C3B" w:rsidRDefault="009C067C" w:rsidP="009C067C">
            <w:pPr>
              <w:spacing w:line="360" w:lineRule="auto"/>
              <w:contextualSpacing/>
              <w:jc w:val="both"/>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1842" w:type="dxa"/>
          </w:tcPr>
          <w:p w14:paraId="384209F3" w14:textId="77777777" w:rsidR="009C067C" w:rsidRDefault="009C067C" w:rsidP="009C067C">
            <w:pPr>
              <w:spacing w:line="360" w:lineRule="auto"/>
              <w:contextualSpacing/>
              <w:rPr>
                <w:rFonts w:ascii="Roma Neue" w:hAnsi="Roma Neue" w:cs="Arial"/>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p w14:paraId="12704A51" w14:textId="58847050" w:rsidR="00D66FBA" w:rsidRPr="001D0C3B" w:rsidRDefault="009C067C" w:rsidP="009C067C">
            <w:pPr>
              <w:spacing w:line="360" w:lineRule="auto"/>
              <w:contextualSpacing/>
              <w:jc w:val="both"/>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2977" w:type="dxa"/>
          </w:tcPr>
          <w:p w14:paraId="7A41232E" w14:textId="77777777" w:rsidR="009C067C" w:rsidRDefault="009C067C" w:rsidP="009C067C">
            <w:pPr>
              <w:spacing w:line="360" w:lineRule="auto"/>
              <w:contextualSpacing/>
              <w:rPr>
                <w:rFonts w:ascii="Roma Neue" w:hAnsi="Roma Neue" w:cs="Arial"/>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p w14:paraId="3877D698" w14:textId="2FEF9625" w:rsidR="00D66FBA" w:rsidRPr="001D0C3B" w:rsidRDefault="009C067C" w:rsidP="009C067C">
            <w:pPr>
              <w:spacing w:line="360" w:lineRule="auto"/>
              <w:contextualSpacing/>
              <w:jc w:val="both"/>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r>
    </w:tbl>
    <w:p w14:paraId="4051352D" w14:textId="77777777" w:rsidR="00FF169A" w:rsidRDefault="00FF169A" w:rsidP="00FF169A">
      <w:pPr>
        <w:pStyle w:val="Paragrafoelenco"/>
        <w:spacing w:after="0" w:line="240" w:lineRule="auto"/>
        <w:ind w:left="1145"/>
        <w:contextualSpacing/>
        <w:jc w:val="both"/>
        <w:rPr>
          <w:rFonts w:ascii="Roma Neue" w:hAnsi="Roma Neue" w:cs="Arial"/>
          <w:bCs/>
          <w:sz w:val="20"/>
          <w:szCs w:val="20"/>
        </w:rPr>
      </w:pPr>
    </w:p>
    <w:p w14:paraId="01A48C1E" w14:textId="79F07AB0" w:rsidR="0098782F" w:rsidRPr="001C3627" w:rsidRDefault="009834D7" w:rsidP="00191577">
      <w:pPr>
        <w:pStyle w:val="Paragrafoelenco"/>
        <w:numPr>
          <w:ilvl w:val="0"/>
          <w:numId w:val="31"/>
        </w:numPr>
        <w:spacing w:after="70" w:line="360" w:lineRule="auto"/>
        <w:contextualSpacing/>
        <w:jc w:val="both"/>
        <w:rPr>
          <w:rFonts w:ascii="Roma Neue" w:hAnsi="Roma Neue" w:cs="Arial"/>
          <w:bCs/>
          <w:sz w:val="20"/>
          <w:szCs w:val="20"/>
        </w:rPr>
      </w:pPr>
      <w:r w:rsidRPr="001D0C3B">
        <w:rPr>
          <w:rFonts w:ascii="Roma Neue" w:hAnsi="Roma Neue" w:cs="Arial"/>
          <w:bCs/>
          <w:sz w:val="20"/>
          <w:szCs w:val="20"/>
        </w:rPr>
        <w:t xml:space="preserve">e </w:t>
      </w:r>
      <w:r w:rsidRPr="008472EA">
        <w:rPr>
          <w:rFonts w:ascii="Roma Neue" w:eastAsia="Arial Unicode MS" w:hAnsi="Roma Neue" w:cs="Arial"/>
          <w:iCs/>
          <w:sz w:val="20"/>
          <w:szCs w:val="20"/>
          <w:lang w:eastAsia="it-IT"/>
        </w:rPr>
        <w:t>di impegnarsi ad eseguire i lavori nella percentuale corrispondente alle quote indicate e per la quale possiede i necessari requisiti di qualificazione</w:t>
      </w:r>
      <w:r w:rsidR="00191577">
        <w:rPr>
          <w:rFonts w:ascii="Roma Neue" w:eastAsia="Arial Unicode MS" w:hAnsi="Roma Neue" w:cs="Arial"/>
          <w:iCs/>
          <w:sz w:val="20"/>
          <w:szCs w:val="20"/>
          <w:lang w:eastAsia="it-IT"/>
        </w:rPr>
        <w:t xml:space="preserve">, </w:t>
      </w:r>
      <w:r w:rsidRPr="008472EA">
        <w:rPr>
          <w:rFonts w:ascii="Roma Neue" w:eastAsia="Arial Unicode MS" w:hAnsi="Roma Neue" w:cs="Arial"/>
          <w:iCs/>
          <w:sz w:val="20"/>
          <w:szCs w:val="20"/>
          <w:lang w:eastAsia="it-IT"/>
        </w:rPr>
        <w:t>fatta salva la facoltà di modifica della stessa, previa autorizzazione di</w:t>
      </w:r>
      <w:r w:rsidR="006A1C0D" w:rsidRPr="008472EA">
        <w:rPr>
          <w:rFonts w:ascii="Roma Neue" w:eastAsia="Arial Unicode MS" w:hAnsi="Roma Neue" w:cs="Arial"/>
          <w:iCs/>
          <w:sz w:val="20"/>
          <w:szCs w:val="20"/>
          <w:lang w:eastAsia="it-IT"/>
        </w:rPr>
        <w:t xml:space="preserve"> Sport e Salute </w:t>
      </w:r>
      <w:r w:rsidRPr="008472EA">
        <w:rPr>
          <w:rFonts w:ascii="Roma Neue" w:eastAsia="Arial Unicode MS" w:hAnsi="Roma Neue" w:cs="Arial"/>
          <w:iCs/>
          <w:sz w:val="20"/>
          <w:szCs w:val="20"/>
          <w:lang w:eastAsia="it-IT"/>
        </w:rPr>
        <w:t>che ne verifica la compatibilità con i requisiti di qualificazione posseduti dalle imprese interessate</w:t>
      </w:r>
      <w:r w:rsidRPr="001C3627">
        <w:rPr>
          <w:rFonts w:ascii="Roma Neue" w:hAnsi="Roma Neue" w:cs="Arial"/>
          <w:bCs/>
          <w:sz w:val="20"/>
          <w:szCs w:val="20"/>
        </w:rPr>
        <w:t>;</w:t>
      </w:r>
    </w:p>
    <w:p w14:paraId="45F8D344" w14:textId="4D49B86B" w:rsidR="00312316" w:rsidRPr="00312316" w:rsidRDefault="00312316" w:rsidP="00312316">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di impegnarsi a non divulgare con alcun mezzo il contenuto dei documenti afferenti alla presente procedura di gara ai quali si avrà, se del caso, accesso o che, comunque, saranno messi a disposizione;</w:t>
      </w:r>
    </w:p>
    <w:p w14:paraId="383B4F6C" w14:textId="680FECB5" w:rsidR="00242825" w:rsidRPr="001C3627" w:rsidRDefault="00242825" w:rsidP="001C3627">
      <w:pPr>
        <w:pStyle w:val="Paragrafoelenco"/>
        <w:numPr>
          <w:ilvl w:val="0"/>
          <w:numId w:val="4"/>
        </w:numPr>
        <w:spacing w:after="12" w:line="360" w:lineRule="auto"/>
        <w:ind w:left="425" w:hanging="426"/>
        <w:contextualSpacing/>
        <w:jc w:val="both"/>
        <w:rPr>
          <w:rFonts w:ascii="Roma Neue" w:hAnsi="Roma Neue" w:cs="Arial"/>
          <w:bCs/>
          <w:sz w:val="20"/>
          <w:szCs w:val="20"/>
        </w:rPr>
      </w:pPr>
      <w:r w:rsidRPr="001C3627">
        <w:rPr>
          <w:rFonts w:ascii="Roma Neue" w:eastAsia="Arial Unicode MS" w:hAnsi="Roma Neue" w:cs="Arial"/>
          <w:iCs/>
          <w:sz w:val="20"/>
          <w:szCs w:val="20"/>
          <w:lang w:eastAsia="it-IT"/>
        </w:rPr>
        <w:t xml:space="preserve">di autorizzare Sport e Salute a </w:t>
      </w:r>
      <w:r w:rsidRPr="001C3627">
        <w:rPr>
          <w:rFonts w:ascii="Roma Neue" w:hAnsi="Roma Neue" w:cs="Arial"/>
          <w:bCs/>
          <w:sz w:val="20"/>
          <w:szCs w:val="20"/>
        </w:rPr>
        <w:t xml:space="preserve">consentire l’accesso alla documentazione presentata per la partecipazione alla gara, ad eccezione delle parti eventualmente indicate in offerta; </w:t>
      </w:r>
    </w:p>
    <w:p w14:paraId="29A28D24" w14:textId="6E7604E5" w:rsidR="00F14925" w:rsidRPr="007C67E9" w:rsidRDefault="0008293A" w:rsidP="00F14925">
      <w:pPr>
        <w:pStyle w:val="Paragrafoelenco"/>
        <w:numPr>
          <w:ilvl w:val="0"/>
          <w:numId w:val="4"/>
        </w:numPr>
        <w:spacing w:after="12" w:line="360" w:lineRule="auto"/>
        <w:ind w:left="425" w:hanging="426"/>
        <w:contextualSpacing/>
        <w:jc w:val="both"/>
        <w:rPr>
          <w:rFonts w:ascii="Roma Neue" w:hAnsi="Roma Neue" w:cs="Arial"/>
          <w:sz w:val="20"/>
          <w:szCs w:val="20"/>
        </w:rPr>
      </w:pPr>
      <w:r w:rsidRPr="007E5DD5">
        <w:rPr>
          <w:rFonts w:ascii="Roma Neue" w:hAnsi="Roma Neue" w:cs="Arial"/>
          <w:sz w:val="20"/>
          <w:szCs w:val="20"/>
        </w:rPr>
        <w:t>che, con l’accettazione delle “</w:t>
      </w:r>
      <w:r w:rsidRPr="007E5DD5">
        <w:rPr>
          <w:rFonts w:ascii="Roma Neue" w:hAnsi="Roma Neue" w:cs="Arial"/>
          <w:i/>
          <w:iCs/>
          <w:sz w:val="20"/>
          <w:szCs w:val="20"/>
        </w:rPr>
        <w:t>Condizioni Generali di registrazione e di utilizzo del Portale gare di Sport e Salute S.p.A</w:t>
      </w:r>
      <w:r w:rsidRPr="007E5DD5">
        <w:rPr>
          <w:rFonts w:ascii="Roma Neue" w:hAnsi="Roma Neue" w:cs="Arial"/>
          <w:sz w:val="20"/>
          <w:szCs w:val="20"/>
        </w:rPr>
        <w:t xml:space="preserve">.”, </w:t>
      </w:r>
      <w:r w:rsidR="008D780D">
        <w:rPr>
          <w:rFonts w:ascii="Roma Neue" w:hAnsi="Roma Neue" w:cs="Arial"/>
          <w:sz w:val="20"/>
          <w:szCs w:val="20"/>
        </w:rPr>
        <w:t xml:space="preserve">ha </w:t>
      </w:r>
      <w:r w:rsidRPr="007E5DD5">
        <w:rPr>
          <w:rFonts w:ascii="Roma Neue" w:hAnsi="Roma Neue" w:cs="Arial"/>
          <w:sz w:val="20"/>
          <w:szCs w:val="20"/>
        </w:rPr>
        <w:t>ele</w:t>
      </w:r>
      <w:r w:rsidR="008D780D">
        <w:rPr>
          <w:rFonts w:ascii="Roma Neue" w:hAnsi="Roma Neue" w:cs="Arial"/>
          <w:sz w:val="20"/>
          <w:szCs w:val="20"/>
        </w:rPr>
        <w:t>tto</w:t>
      </w:r>
      <w:r w:rsidRPr="007E5DD5">
        <w:rPr>
          <w:rFonts w:ascii="Roma Neue" w:hAnsi="Roma Neue" w:cs="Arial"/>
          <w:sz w:val="20"/>
          <w:szCs w:val="20"/>
        </w:rPr>
        <w:t xml:space="preserve"> </w:t>
      </w:r>
      <w:r w:rsidR="008D780D">
        <w:rPr>
          <w:rFonts w:ascii="Roma Neue" w:hAnsi="Roma Neue" w:cs="Arial"/>
          <w:sz w:val="20"/>
          <w:szCs w:val="20"/>
        </w:rPr>
        <w:t xml:space="preserve">il proprio </w:t>
      </w:r>
      <w:r w:rsidRPr="007E5DD5">
        <w:rPr>
          <w:rFonts w:ascii="Roma Neue" w:hAnsi="Roma Neue" w:cs="Arial"/>
          <w:sz w:val="20"/>
          <w:szCs w:val="20"/>
        </w:rPr>
        <w:t>domicilio digitale speciale per tutte le comunicazioni e gli scambi di informazioni inerenti alla procedura</w:t>
      </w:r>
      <w:r w:rsidR="007E5DD5" w:rsidRPr="007E5DD5">
        <w:rPr>
          <w:rFonts w:ascii="Roma Neue" w:hAnsi="Roma Neue" w:cs="Arial"/>
          <w:sz w:val="20"/>
          <w:szCs w:val="20"/>
        </w:rPr>
        <w:t xml:space="preserve">, </w:t>
      </w:r>
      <w:r w:rsidR="00B13AAD" w:rsidRPr="00B13AAD">
        <w:rPr>
          <w:rFonts w:ascii="Roma Neue" w:hAnsi="Roma Neue" w:cs="Arial"/>
          <w:sz w:val="20"/>
          <w:szCs w:val="20"/>
        </w:rPr>
        <w:t>nell’apposita area</w:t>
      </w:r>
      <w:r w:rsidR="008D780D">
        <w:rPr>
          <w:rFonts w:ascii="Roma Neue" w:hAnsi="Roma Neue" w:cs="Arial"/>
          <w:sz w:val="20"/>
          <w:szCs w:val="20"/>
        </w:rPr>
        <w:t xml:space="preserve"> </w:t>
      </w:r>
      <w:r w:rsidR="00B13AAD">
        <w:rPr>
          <w:rFonts w:ascii="Roma Neue" w:hAnsi="Roma Neue" w:cs="Arial"/>
          <w:sz w:val="20"/>
          <w:szCs w:val="20"/>
        </w:rPr>
        <w:t xml:space="preserve">della Piattaforma (PAD) </w:t>
      </w:r>
      <w:r w:rsidR="00B13AAD" w:rsidRPr="00B13AAD">
        <w:rPr>
          <w:rFonts w:ascii="Roma Neue" w:hAnsi="Roma Neue" w:cs="Arial"/>
          <w:sz w:val="20"/>
          <w:szCs w:val="20"/>
        </w:rPr>
        <w:t>ad esso riservata</w:t>
      </w:r>
      <w:r w:rsidR="00B13AAD">
        <w:rPr>
          <w:rFonts w:ascii="Roma Neue" w:hAnsi="Roma Neue" w:cs="Arial"/>
          <w:sz w:val="20"/>
          <w:szCs w:val="20"/>
        </w:rPr>
        <w:t xml:space="preserve">, </w:t>
      </w:r>
      <w:r w:rsidR="007E5DD5" w:rsidRPr="007E5DD5">
        <w:rPr>
          <w:rFonts w:ascii="Roma Neue" w:hAnsi="Roma Neue" w:cs="Arial"/>
          <w:sz w:val="20"/>
          <w:szCs w:val="20"/>
        </w:rPr>
        <w:t xml:space="preserve">e </w:t>
      </w:r>
      <w:r w:rsidR="00F67EB6" w:rsidRPr="00F14925">
        <w:rPr>
          <w:rFonts w:ascii="Roma Neue" w:hAnsi="Roma Neue" w:cs="Arial"/>
          <w:sz w:val="20"/>
          <w:szCs w:val="20"/>
        </w:rPr>
        <w:t>di essere a conoscenza che, solo in caso di malfunzionamento della Piattaforma, la</w:t>
      </w:r>
      <w:r w:rsidR="007C67E9">
        <w:rPr>
          <w:rFonts w:ascii="Roma Neue" w:hAnsi="Roma Neue" w:cs="Arial"/>
          <w:sz w:val="20"/>
          <w:szCs w:val="20"/>
        </w:rPr>
        <w:t xml:space="preserve"> Stazione Appaltante </w:t>
      </w:r>
      <w:r w:rsidR="00F67EB6" w:rsidRPr="00F14925">
        <w:rPr>
          <w:rFonts w:ascii="Roma Neue" w:hAnsi="Roma Neue" w:cs="Arial"/>
          <w:sz w:val="20"/>
          <w:szCs w:val="20"/>
        </w:rPr>
        <w:t>provvederà all’invio di qualsiasi comunicazione al domicilio digitale dell’operatore</w:t>
      </w:r>
      <w:r w:rsidR="00F14925" w:rsidRPr="00F14925">
        <w:rPr>
          <w:rFonts w:ascii="Roma Neue" w:hAnsi="Roma Neue" w:cs="Arial"/>
          <w:sz w:val="20"/>
          <w:szCs w:val="20"/>
        </w:rPr>
        <w:t xml:space="preserve"> </w:t>
      </w:r>
      <w:r w:rsidR="00F67EB6" w:rsidRPr="00F14925">
        <w:rPr>
          <w:rFonts w:ascii="Roma Neue" w:hAnsi="Roma Neue" w:cs="Arial"/>
          <w:sz w:val="20"/>
          <w:szCs w:val="20"/>
        </w:rPr>
        <w:t>economico presente negli indici di cui agli articoli 6-bis, 6-ter e 6-quater del D.Lgs. n. 82/2005;</w:t>
      </w:r>
    </w:p>
    <w:p w14:paraId="1988D4D1" w14:textId="3242040F" w:rsidR="00EA78CE" w:rsidRPr="00EA78CE" w:rsidRDefault="00EA78CE" w:rsidP="00EA78CE">
      <w:pPr>
        <w:pStyle w:val="Paragrafoelenco"/>
        <w:numPr>
          <w:ilvl w:val="0"/>
          <w:numId w:val="4"/>
        </w:numPr>
        <w:spacing w:after="12" w:line="360" w:lineRule="auto"/>
        <w:ind w:left="425" w:hanging="426"/>
        <w:contextualSpacing/>
        <w:jc w:val="both"/>
        <w:rPr>
          <w:rFonts w:ascii="Roma Neue" w:hAnsi="Roma Neue" w:cs="Arial"/>
          <w:b/>
          <w:bCs/>
          <w:i/>
          <w:iCs/>
          <w:color w:val="000000"/>
          <w:kern w:val="2"/>
          <w:sz w:val="20"/>
          <w:szCs w:val="20"/>
          <w:lang w:eastAsia="it-IT"/>
          <w14:ligatures w14:val="standardContextual"/>
        </w:rPr>
      </w:pPr>
      <w:r w:rsidRPr="00EA78CE">
        <w:rPr>
          <w:rFonts w:ascii="Roma Neue" w:hAnsi="Roma Neue" w:cs="Arial"/>
          <w:sz w:val="20"/>
          <w:szCs w:val="20"/>
        </w:rPr>
        <w:t xml:space="preserve">che il proprio domicilio digitale presente negli indici di cui agli articoli 6-bis e 6-ter del D.lgs. n. 82/05 è il seguente: </w:t>
      </w:r>
      <w:r w:rsidR="00E63438" w:rsidRPr="00E63438">
        <w:rPr>
          <w:rFonts w:ascii="Roma Neue" w:hAnsi="Roma Neue" w:cs="Arial"/>
          <w:sz w:val="20"/>
          <w:szCs w:val="20"/>
        </w:rPr>
        <w:fldChar w:fldCharType="begin">
          <w:ffData>
            <w:name w:val="Testo47"/>
            <w:enabled/>
            <w:calcOnExit w:val="0"/>
            <w:textInput/>
          </w:ffData>
        </w:fldChar>
      </w:r>
      <w:r w:rsidR="00E63438" w:rsidRPr="00E63438">
        <w:rPr>
          <w:rFonts w:ascii="Roma Neue" w:hAnsi="Roma Neue" w:cs="Arial"/>
          <w:sz w:val="20"/>
          <w:szCs w:val="20"/>
        </w:rPr>
        <w:instrText xml:space="preserve"> FORMTEXT </w:instrText>
      </w:r>
      <w:r w:rsidR="00E63438" w:rsidRPr="00E63438">
        <w:rPr>
          <w:rFonts w:ascii="Roma Neue" w:hAnsi="Roma Neue" w:cs="Arial"/>
          <w:sz w:val="20"/>
          <w:szCs w:val="20"/>
        </w:rPr>
      </w:r>
      <w:r w:rsidR="00E63438" w:rsidRPr="00E63438">
        <w:rPr>
          <w:rFonts w:ascii="Roma Neue" w:hAnsi="Roma Neue" w:cs="Arial"/>
          <w:sz w:val="20"/>
          <w:szCs w:val="20"/>
        </w:rPr>
        <w:fldChar w:fldCharType="separate"/>
      </w:r>
      <w:r w:rsidR="00E63438" w:rsidRPr="00E63438">
        <w:rPr>
          <w:rFonts w:ascii="Roma Neue" w:hAnsi="Roma Neue" w:cs="Arial"/>
          <w:sz w:val="20"/>
          <w:szCs w:val="20"/>
        </w:rPr>
        <w:t> </w:t>
      </w:r>
      <w:r w:rsidR="00E63438" w:rsidRPr="00E63438">
        <w:rPr>
          <w:rFonts w:ascii="Roma Neue" w:hAnsi="Roma Neue" w:cs="Arial"/>
          <w:sz w:val="20"/>
          <w:szCs w:val="20"/>
        </w:rPr>
        <w:t> </w:t>
      </w:r>
      <w:r w:rsidR="00E63438" w:rsidRPr="00E63438">
        <w:rPr>
          <w:rFonts w:ascii="Roma Neue" w:hAnsi="Roma Neue" w:cs="Arial"/>
          <w:sz w:val="20"/>
          <w:szCs w:val="20"/>
        </w:rPr>
        <w:t> </w:t>
      </w:r>
      <w:r w:rsidR="00E63438" w:rsidRPr="00E63438">
        <w:rPr>
          <w:rFonts w:ascii="Roma Neue" w:hAnsi="Roma Neue" w:cs="Arial"/>
          <w:sz w:val="20"/>
          <w:szCs w:val="20"/>
        </w:rPr>
        <w:t> </w:t>
      </w:r>
      <w:r w:rsidR="00E63438" w:rsidRPr="00E63438">
        <w:rPr>
          <w:rFonts w:ascii="Roma Neue" w:hAnsi="Roma Neue" w:cs="Arial"/>
          <w:sz w:val="20"/>
          <w:szCs w:val="20"/>
        </w:rPr>
        <w:t> </w:t>
      </w:r>
      <w:r w:rsidR="00E63438" w:rsidRPr="00E63438">
        <w:rPr>
          <w:rFonts w:ascii="Roma Neue" w:hAnsi="Roma Neue" w:cs="Arial"/>
          <w:sz w:val="20"/>
          <w:szCs w:val="20"/>
        </w:rPr>
        <w:fldChar w:fldCharType="end"/>
      </w:r>
      <w:r w:rsidR="00E63438" w:rsidRPr="00E63438">
        <w:rPr>
          <w:rFonts w:ascii="Roma Neue" w:hAnsi="Roma Neue" w:cs="Arial"/>
          <w:sz w:val="20"/>
          <w:szCs w:val="20"/>
        </w:rPr>
        <w:fldChar w:fldCharType="begin">
          <w:ffData>
            <w:name w:val="Testo47"/>
            <w:enabled/>
            <w:calcOnExit w:val="0"/>
            <w:textInput/>
          </w:ffData>
        </w:fldChar>
      </w:r>
      <w:r w:rsidR="00E63438" w:rsidRPr="00E63438">
        <w:rPr>
          <w:rFonts w:ascii="Roma Neue" w:hAnsi="Roma Neue" w:cs="Arial"/>
          <w:sz w:val="20"/>
          <w:szCs w:val="20"/>
        </w:rPr>
        <w:instrText xml:space="preserve"> FORMTEXT </w:instrText>
      </w:r>
      <w:r w:rsidR="00E63438" w:rsidRPr="00E63438">
        <w:rPr>
          <w:rFonts w:ascii="Roma Neue" w:hAnsi="Roma Neue" w:cs="Arial"/>
          <w:sz w:val="20"/>
          <w:szCs w:val="20"/>
        </w:rPr>
      </w:r>
      <w:r w:rsidR="00E63438" w:rsidRPr="00E63438">
        <w:rPr>
          <w:rFonts w:ascii="Roma Neue" w:hAnsi="Roma Neue" w:cs="Arial"/>
          <w:sz w:val="20"/>
          <w:szCs w:val="20"/>
        </w:rPr>
        <w:fldChar w:fldCharType="separate"/>
      </w:r>
      <w:r w:rsidR="00E63438" w:rsidRPr="00E63438">
        <w:rPr>
          <w:rFonts w:ascii="Roma Neue" w:hAnsi="Roma Neue" w:cs="Arial"/>
          <w:sz w:val="20"/>
          <w:szCs w:val="20"/>
        </w:rPr>
        <w:t> </w:t>
      </w:r>
      <w:r w:rsidR="00E63438" w:rsidRPr="00E63438">
        <w:rPr>
          <w:rFonts w:ascii="Roma Neue" w:hAnsi="Roma Neue" w:cs="Arial"/>
          <w:sz w:val="20"/>
          <w:szCs w:val="20"/>
        </w:rPr>
        <w:t> </w:t>
      </w:r>
      <w:r w:rsidR="00E63438" w:rsidRPr="00E63438">
        <w:rPr>
          <w:rFonts w:ascii="Roma Neue" w:hAnsi="Roma Neue" w:cs="Arial"/>
          <w:sz w:val="20"/>
          <w:szCs w:val="20"/>
        </w:rPr>
        <w:t> </w:t>
      </w:r>
      <w:r w:rsidR="00E63438" w:rsidRPr="00E63438">
        <w:rPr>
          <w:rFonts w:ascii="Roma Neue" w:hAnsi="Roma Neue" w:cs="Arial"/>
          <w:sz w:val="20"/>
          <w:szCs w:val="20"/>
        </w:rPr>
        <w:t> </w:t>
      </w:r>
      <w:r w:rsidR="00E63438" w:rsidRPr="00E63438">
        <w:rPr>
          <w:rFonts w:ascii="Roma Neue" w:hAnsi="Roma Neue" w:cs="Arial"/>
          <w:sz w:val="20"/>
          <w:szCs w:val="20"/>
        </w:rPr>
        <w:t> </w:t>
      </w:r>
      <w:r w:rsidR="00E63438" w:rsidRPr="00E63438">
        <w:rPr>
          <w:rFonts w:ascii="Roma Neue" w:hAnsi="Roma Neue" w:cs="Arial"/>
          <w:sz w:val="20"/>
          <w:szCs w:val="20"/>
        </w:rPr>
        <w:fldChar w:fldCharType="end"/>
      </w:r>
    </w:p>
    <w:p w14:paraId="434BCF19" w14:textId="28BE8043" w:rsidR="00CD3143" w:rsidRPr="001D0C3B" w:rsidRDefault="00CD3143" w:rsidP="00EA78CE">
      <w:pPr>
        <w:pStyle w:val="Paragrafoelenco"/>
        <w:spacing w:after="12" w:line="360" w:lineRule="auto"/>
        <w:ind w:left="425"/>
        <w:contextualSpacing/>
        <w:jc w:val="both"/>
        <w:rPr>
          <w:rFonts w:ascii="Roma Neue" w:hAnsi="Roma Neue" w:cs="Arial"/>
          <w:b/>
          <w:bCs/>
          <w:i/>
          <w:iCs/>
          <w:color w:val="000000"/>
          <w:kern w:val="2"/>
          <w:sz w:val="20"/>
          <w:szCs w:val="20"/>
          <w:lang w:eastAsia="it-IT"/>
          <w14:ligatures w14:val="standardContextual"/>
        </w:rPr>
      </w:pPr>
      <w:r w:rsidRPr="001D0C3B">
        <w:rPr>
          <w:rFonts w:ascii="Roma Neue" w:hAnsi="Roma Neue" w:cs="Arial"/>
          <w:b/>
          <w:bCs/>
          <w:i/>
          <w:iCs/>
          <w:color w:val="000000"/>
          <w:kern w:val="2"/>
          <w:sz w:val="20"/>
          <w:szCs w:val="20"/>
          <w:lang w:eastAsia="it-IT"/>
          <w14:ligatures w14:val="standardContextual"/>
        </w:rPr>
        <w:t>[</w:t>
      </w:r>
      <w:r w:rsidR="00CD6088" w:rsidRPr="001D0C3B">
        <w:rPr>
          <w:rFonts w:ascii="Roma Neue" w:hAnsi="Roma Neue" w:cs="Arial"/>
          <w:b/>
          <w:bCs/>
          <w:i/>
          <w:iCs/>
          <w:color w:val="000000"/>
          <w:kern w:val="2"/>
          <w:sz w:val="20"/>
          <w:szCs w:val="20"/>
          <w:lang w:eastAsia="it-IT"/>
          <w14:ligatures w14:val="standardContextual"/>
        </w:rPr>
        <w:t>o</w:t>
      </w:r>
      <w:r w:rsidRPr="001D0C3B">
        <w:rPr>
          <w:rFonts w:ascii="Roma Neue" w:hAnsi="Roma Neue" w:cs="Arial"/>
          <w:b/>
          <w:bCs/>
          <w:i/>
          <w:iCs/>
          <w:color w:val="000000"/>
          <w:kern w:val="2"/>
          <w:sz w:val="20"/>
          <w:szCs w:val="20"/>
          <w:lang w:eastAsia="it-IT"/>
          <w14:ligatures w14:val="standardContextual"/>
        </w:rPr>
        <w:t>vvero, in alternativa</w:t>
      </w:r>
      <w:r w:rsidRPr="001D0C3B">
        <w:rPr>
          <w:rFonts w:ascii="Roma Neue" w:hAnsi="Roma Neue" w:cs="Arial"/>
          <w:color w:val="000000"/>
          <w:kern w:val="2"/>
          <w:sz w:val="20"/>
          <w:szCs w:val="20"/>
          <w:lang w:eastAsia="it-IT"/>
          <w14:ligatures w14:val="standardContextual"/>
        </w:rPr>
        <w:t xml:space="preserve"> </w:t>
      </w:r>
      <w:r w:rsidRPr="001D0C3B">
        <w:rPr>
          <w:rFonts w:ascii="Roma Neue" w:hAnsi="Roma Neue" w:cs="Arial"/>
          <w:b/>
          <w:bCs/>
          <w:i/>
          <w:iCs/>
          <w:color w:val="000000"/>
          <w:kern w:val="2"/>
          <w:sz w:val="20"/>
          <w:szCs w:val="20"/>
          <w:lang w:eastAsia="it-IT"/>
          <w14:ligatures w14:val="standardContextual"/>
        </w:rPr>
        <w:t xml:space="preserve">nel caso in cui l’operatore economico non sia presente nei </w:t>
      </w:r>
      <w:proofErr w:type="gramStart"/>
      <w:r w:rsidRPr="001D0C3B">
        <w:rPr>
          <w:rFonts w:ascii="Roma Neue" w:hAnsi="Roma Neue" w:cs="Arial"/>
          <w:b/>
          <w:bCs/>
          <w:i/>
          <w:iCs/>
          <w:color w:val="000000"/>
          <w:kern w:val="2"/>
          <w:sz w:val="20"/>
          <w:szCs w:val="20"/>
          <w:lang w:eastAsia="it-IT"/>
          <w14:ligatures w14:val="standardContextual"/>
        </w:rPr>
        <w:t>predetti</w:t>
      </w:r>
      <w:proofErr w:type="gramEnd"/>
      <w:r w:rsidRPr="001D0C3B">
        <w:rPr>
          <w:rFonts w:ascii="Roma Neue" w:hAnsi="Roma Neue" w:cs="Arial"/>
          <w:b/>
          <w:bCs/>
          <w:i/>
          <w:iCs/>
          <w:color w:val="000000"/>
          <w:kern w:val="2"/>
          <w:sz w:val="20"/>
          <w:szCs w:val="20"/>
          <w:lang w:eastAsia="it-IT"/>
          <w14:ligatures w14:val="standardContextual"/>
        </w:rPr>
        <w:t xml:space="preserve"> indici</w:t>
      </w:r>
      <w:r w:rsidR="00E5728F" w:rsidRPr="001D0C3B">
        <w:rPr>
          <w:rFonts w:ascii="Roma Neue" w:hAnsi="Roma Neue" w:cs="Arial"/>
          <w:b/>
          <w:bCs/>
          <w:i/>
          <w:iCs/>
          <w:color w:val="000000"/>
          <w:kern w:val="2"/>
          <w:sz w:val="20"/>
          <w:szCs w:val="20"/>
          <w:lang w:eastAsia="it-IT"/>
          <w14:ligatures w14:val="standardContextual"/>
        </w:rPr>
        <w:t>– eliminare se non applicabile</w:t>
      </w:r>
      <w:r w:rsidR="00A55C1F" w:rsidRPr="001D0C3B">
        <w:rPr>
          <w:rFonts w:ascii="Roma Neue" w:hAnsi="Roma Neue" w:cs="Arial"/>
          <w:b/>
          <w:bCs/>
          <w:i/>
          <w:iCs/>
          <w:color w:val="000000"/>
          <w:kern w:val="2"/>
          <w:sz w:val="20"/>
          <w:szCs w:val="20"/>
          <w:lang w:eastAsia="it-IT"/>
          <w14:ligatures w14:val="standardContextual"/>
        </w:rPr>
        <w:t>]</w:t>
      </w:r>
    </w:p>
    <w:p w14:paraId="74E55E3B" w14:textId="54A620B9" w:rsidR="00EA78CE" w:rsidRPr="001D0C3B" w:rsidRDefault="00CD3143" w:rsidP="00E63438">
      <w:pPr>
        <w:widowControl w:val="0"/>
        <w:spacing w:after="12" w:line="360" w:lineRule="auto"/>
        <w:ind w:left="425"/>
        <w:contextualSpacing/>
        <w:jc w:val="both"/>
        <w:rPr>
          <w:rFonts w:ascii="Roma Neue" w:hAnsi="Roma Neue" w:cs="Arial"/>
          <w:color w:val="000000"/>
          <w:kern w:val="2"/>
          <w:sz w:val="20"/>
          <w:szCs w:val="20"/>
          <w:lang w:eastAsia="it-IT"/>
          <w14:ligatures w14:val="standardContextual"/>
        </w:rPr>
      </w:pPr>
      <w:r w:rsidRPr="001D0C3B">
        <w:rPr>
          <w:rFonts w:ascii="Roma Neue" w:hAnsi="Roma Neue" w:cs="Arial"/>
          <w:color w:val="000000"/>
          <w:kern w:val="2"/>
          <w:sz w:val="20"/>
          <w:szCs w:val="20"/>
          <w:lang w:eastAsia="it-IT"/>
          <w14:ligatures w14:val="standardContextual"/>
        </w:rPr>
        <w:t>di non essere presente negli indici di cui agli articoli 6-bis e 6-ter del D.lgs. n. 82/05, e, pertanto</w:t>
      </w:r>
      <w:r w:rsidR="000E37D4" w:rsidRPr="001D0C3B">
        <w:rPr>
          <w:rFonts w:ascii="Roma Neue" w:hAnsi="Roma Neue" w:cs="Arial"/>
          <w:color w:val="000000"/>
          <w:kern w:val="2"/>
          <w:sz w:val="20"/>
          <w:szCs w:val="20"/>
          <w:lang w:eastAsia="it-IT"/>
          <w14:ligatures w14:val="standardContextual"/>
        </w:rPr>
        <w:t xml:space="preserve">, </w:t>
      </w:r>
      <w:r w:rsidRPr="001D0C3B">
        <w:rPr>
          <w:rFonts w:ascii="Roma Neue" w:hAnsi="Roma Neue" w:cs="Arial"/>
          <w:color w:val="000000"/>
          <w:kern w:val="2"/>
          <w:sz w:val="20"/>
          <w:szCs w:val="20"/>
          <w:lang w:eastAsia="it-IT"/>
          <w14:ligatures w14:val="standardContextual"/>
        </w:rPr>
        <w:t xml:space="preserve">elegge domicilio digitale per tutte le comunicazioni inerenti </w:t>
      </w:r>
      <w:r w:rsidR="007E5DD5" w:rsidRPr="001D0C3B">
        <w:rPr>
          <w:rFonts w:ascii="Roma Neue" w:hAnsi="Roma Neue" w:cs="Arial"/>
          <w:color w:val="000000"/>
          <w:kern w:val="2"/>
          <w:sz w:val="20"/>
          <w:szCs w:val="20"/>
          <w:lang w:eastAsia="it-IT"/>
          <w14:ligatures w14:val="standardContextual"/>
        </w:rPr>
        <w:t>alla</w:t>
      </w:r>
      <w:r w:rsidRPr="001D0C3B">
        <w:rPr>
          <w:rFonts w:ascii="Roma Neue" w:hAnsi="Roma Neue" w:cs="Arial"/>
          <w:color w:val="000000"/>
          <w:kern w:val="2"/>
          <w:sz w:val="20"/>
          <w:szCs w:val="20"/>
          <w:lang w:eastAsia="it-IT"/>
          <w14:ligatures w14:val="standardContextual"/>
        </w:rPr>
        <w:t xml:space="preserve"> presente procedura nell’apposita area della Piattaforma ad esso riservata</w:t>
      </w:r>
      <w:r w:rsidR="00A55C1F" w:rsidRPr="001D0C3B">
        <w:rPr>
          <w:rFonts w:ascii="Roma Neue" w:hAnsi="Roma Neue" w:cs="Arial"/>
          <w:color w:val="000000"/>
          <w:kern w:val="2"/>
          <w:sz w:val="20"/>
          <w:szCs w:val="20"/>
          <w:lang w:eastAsia="it-IT"/>
          <w14:ligatures w14:val="standardContextual"/>
        </w:rPr>
        <w:t>;</w:t>
      </w:r>
    </w:p>
    <w:p w14:paraId="02F4249C" w14:textId="77777777" w:rsidR="00312316" w:rsidRPr="001D0C3B" w:rsidRDefault="00312316" w:rsidP="00312316">
      <w:pPr>
        <w:numPr>
          <w:ilvl w:val="0"/>
          <w:numId w:val="4"/>
        </w:numPr>
        <w:tabs>
          <w:tab w:val="num" w:pos="360"/>
          <w:tab w:val="num" w:pos="560"/>
        </w:tabs>
        <w:spacing w:after="12" w:line="360" w:lineRule="auto"/>
        <w:ind w:left="425" w:right="11" w:hanging="426"/>
        <w:contextualSpacing/>
        <w:jc w:val="both"/>
        <w:rPr>
          <w:rFonts w:ascii="Roma Neue" w:hAnsi="Roma Neue" w:cs="Arial"/>
          <w:color w:val="000000"/>
          <w:kern w:val="2"/>
          <w:sz w:val="20"/>
          <w:szCs w:val="20"/>
          <w:lang w:eastAsia="it-IT"/>
          <w14:ligatures w14:val="standardContextual"/>
        </w:rPr>
      </w:pPr>
      <w:r w:rsidRPr="001D0C3B">
        <w:rPr>
          <w:rFonts w:ascii="Roma Neue" w:eastAsia="Arial Unicode MS" w:hAnsi="Roma Neue" w:cs="Arial"/>
          <w:b/>
          <w:bCs/>
          <w:i/>
          <w:iCs/>
          <w:sz w:val="20"/>
          <w:szCs w:val="20"/>
        </w:rPr>
        <w:t>[solo per gli operatori economici non residenti e privi di stabile organizzazione in Italia]</w:t>
      </w:r>
      <w:r w:rsidRPr="001D0C3B">
        <w:rPr>
          <w:rFonts w:ascii="Roma Neue" w:eastAsia="Arial Unicode MS" w:hAnsi="Roma Neue" w:cs="Arial"/>
          <w:sz w:val="20"/>
          <w:szCs w:val="20"/>
        </w:rPr>
        <w:t xml:space="preserve"> di impegnarsi ad uniformarsi, in caso di aggiudicazione, alla disciplina di cui agli articoli 17, comma 2, e 53, comma 3 del D.P.R. 633/1972 e a comunicare a Sport e Salute la nomina del proprio rappresentante fiscale, nelle forme di legge;</w:t>
      </w:r>
    </w:p>
    <w:p w14:paraId="4E3023D1" w14:textId="1A6B1D2F" w:rsidR="007C67E9" w:rsidRPr="00576411" w:rsidRDefault="00312316" w:rsidP="00576411">
      <w:pPr>
        <w:numPr>
          <w:ilvl w:val="0"/>
          <w:numId w:val="4"/>
        </w:numPr>
        <w:tabs>
          <w:tab w:val="num" w:pos="360"/>
          <w:tab w:val="num" w:pos="560"/>
        </w:tabs>
        <w:spacing w:after="12" w:line="360" w:lineRule="auto"/>
        <w:ind w:left="425" w:right="11" w:hanging="426"/>
        <w:contextualSpacing/>
        <w:jc w:val="both"/>
        <w:rPr>
          <w:rFonts w:ascii="Roma Neue" w:hAnsi="Roma Neue" w:cs="Arial"/>
          <w:color w:val="000000"/>
          <w:kern w:val="2"/>
          <w:sz w:val="20"/>
          <w:szCs w:val="20"/>
          <w:lang w:eastAsia="it-IT"/>
          <w14:ligatures w14:val="standardContextual"/>
        </w:rPr>
      </w:pPr>
      <w:r w:rsidRPr="001D0C3B">
        <w:rPr>
          <w:rFonts w:ascii="Roma Neue" w:hAnsi="Roma Neue" w:cs="Arial"/>
          <w:b/>
          <w:bCs/>
          <w:i/>
          <w:iCs/>
          <w:sz w:val="20"/>
          <w:szCs w:val="20"/>
        </w:rPr>
        <w:t>[per gli operatori economici non residenti e privi di stabile organizzazione in Italia</w:t>
      </w:r>
      <w:r w:rsidRPr="001D0C3B">
        <w:rPr>
          <w:rFonts w:ascii="Roma Neue" w:hAnsi="Roma Neue" w:cs="Arial"/>
          <w:b/>
          <w:bCs/>
          <w:i/>
          <w:iCs/>
          <w:color w:val="000000"/>
          <w:kern w:val="2"/>
          <w:sz w:val="20"/>
          <w:szCs w:val="20"/>
          <w:lang w:eastAsia="it-IT"/>
          <w14:ligatures w14:val="standardContextual"/>
        </w:rPr>
        <w:t>]</w:t>
      </w:r>
      <w:r w:rsidRPr="001D0C3B">
        <w:rPr>
          <w:rFonts w:ascii="Roma Neue" w:hAnsi="Roma Neue" w:cs="Arial"/>
          <w:color w:val="000000"/>
          <w:kern w:val="2"/>
          <w:sz w:val="20"/>
          <w:szCs w:val="20"/>
          <w:lang w:eastAsia="it-IT"/>
          <w14:ligatures w14:val="standardContextual"/>
        </w:rPr>
        <w:t xml:space="preserve"> </w:t>
      </w:r>
      <w:r w:rsidRPr="001D0C3B">
        <w:rPr>
          <w:rFonts w:ascii="Roma Neue" w:hAnsi="Roma Neue" w:cs="Arial"/>
          <w:sz w:val="20"/>
          <w:szCs w:val="20"/>
        </w:rPr>
        <w:t>che il</w:t>
      </w:r>
      <w:r w:rsidRPr="001D0C3B">
        <w:rPr>
          <w:rFonts w:ascii="Roma Neue" w:hAnsi="Roma Neue" w:cs="Arial"/>
          <w:color w:val="000000"/>
          <w:kern w:val="2"/>
          <w:sz w:val="20"/>
          <w:szCs w:val="20"/>
          <w:lang w:eastAsia="it-IT"/>
          <w14:ligatures w14:val="standardContextual"/>
        </w:rPr>
        <w:t xml:space="preserve"> domicilio fiscale, il codice fiscale, la partita IVA, l’indirizzo di posta elettronica certificata o strumento analogo </w:t>
      </w:r>
      <w:r w:rsidRPr="001D0C3B">
        <w:rPr>
          <w:rFonts w:ascii="Roma Neue" w:hAnsi="Roma Neue" w:cs="Arial"/>
          <w:color w:val="000000"/>
          <w:kern w:val="2"/>
          <w:sz w:val="20"/>
          <w:szCs w:val="20"/>
          <w:lang w:eastAsia="it-IT"/>
          <w14:ligatures w14:val="standardContextual"/>
        </w:rPr>
        <w:lastRenderedPageBreak/>
        <w:t xml:space="preserve">negli altri Stati Membri, ai fini delle comunicazioni di cui all’articolo 90 del </w:t>
      </w:r>
      <w:r w:rsidRPr="001D0C3B">
        <w:rPr>
          <w:rFonts w:ascii="Roma Neue" w:hAnsi="Roma Neue" w:cs="Arial"/>
          <w:sz w:val="20"/>
          <w:szCs w:val="20"/>
        </w:rPr>
        <w:t>D. Lgs.36/2023 e s.m.i</w:t>
      </w:r>
      <w:r w:rsidRPr="001D0C3B">
        <w:rPr>
          <w:rFonts w:ascii="Roma Neue" w:hAnsi="Roma Neue" w:cs="Arial"/>
          <w:color w:val="000000"/>
          <w:kern w:val="2"/>
          <w:sz w:val="20"/>
          <w:szCs w:val="20"/>
          <w:lang w:eastAsia="it-IT"/>
          <w14:ligatures w14:val="standardContextual"/>
        </w:rPr>
        <w:t xml:space="preserve">. sono i seguenti: </w:t>
      </w:r>
      <w:r w:rsidR="00E63438" w:rsidRPr="00FD4CEB">
        <w:rPr>
          <w:rFonts w:ascii="Roma Neue" w:hAnsi="Roma Neue" w:cs="Arial"/>
        </w:rPr>
        <w:fldChar w:fldCharType="begin">
          <w:ffData>
            <w:name w:val="Testo47"/>
            <w:enabled/>
            <w:calcOnExit w:val="0"/>
            <w:textInput/>
          </w:ffData>
        </w:fldChar>
      </w:r>
      <w:r w:rsidR="00E63438" w:rsidRPr="00FD4CEB">
        <w:rPr>
          <w:rFonts w:ascii="Roma Neue" w:hAnsi="Roma Neue" w:cs="Arial"/>
        </w:rPr>
        <w:instrText xml:space="preserve"> FORMTEXT </w:instrText>
      </w:r>
      <w:r w:rsidR="00E63438" w:rsidRPr="00FD4CEB">
        <w:rPr>
          <w:rFonts w:ascii="Roma Neue" w:hAnsi="Roma Neue" w:cs="Arial"/>
        </w:rPr>
      </w:r>
      <w:r w:rsidR="00E63438" w:rsidRPr="00FD4CEB">
        <w:rPr>
          <w:rFonts w:ascii="Roma Neue" w:hAnsi="Roma Neue" w:cs="Arial"/>
        </w:rPr>
        <w:fldChar w:fldCharType="separate"/>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fldChar w:fldCharType="end"/>
      </w:r>
      <w:r w:rsidR="00E63438" w:rsidRPr="00FD4CEB">
        <w:rPr>
          <w:rFonts w:ascii="Roma Neue" w:hAnsi="Roma Neue" w:cs="Arial"/>
        </w:rPr>
        <w:fldChar w:fldCharType="begin">
          <w:ffData>
            <w:name w:val="Testo47"/>
            <w:enabled/>
            <w:calcOnExit w:val="0"/>
            <w:textInput/>
          </w:ffData>
        </w:fldChar>
      </w:r>
      <w:r w:rsidR="00E63438" w:rsidRPr="00FD4CEB">
        <w:rPr>
          <w:rFonts w:ascii="Roma Neue" w:hAnsi="Roma Neue" w:cs="Arial"/>
        </w:rPr>
        <w:instrText xml:space="preserve"> FORMTEXT </w:instrText>
      </w:r>
      <w:r w:rsidR="00E63438" w:rsidRPr="00FD4CEB">
        <w:rPr>
          <w:rFonts w:ascii="Roma Neue" w:hAnsi="Roma Neue" w:cs="Arial"/>
        </w:rPr>
      </w:r>
      <w:r w:rsidR="00E63438" w:rsidRPr="00FD4CEB">
        <w:rPr>
          <w:rFonts w:ascii="Roma Neue" w:hAnsi="Roma Neue" w:cs="Arial"/>
        </w:rPr>
        <w:fldChar w:fldCharType="separate"/>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fldChar w:fldCharType="end"/>
      </w:r>
      <w:r w:rsidRPr="001D0C3B">
        <w:rPr>
          <w:rFonts w:ascii="Roma Neue" w:hAnsi="Roma Neue" w:cs="Arial"/>
          <w:color w:val="000000"/>
          <w:kern w:val="2"/>
          <w:sz w:val="20"/>
          <w:szCs w:val="20"/>
          <w:lang w:eastAsia="it-IT"/>
          <w14:ligatures w14:val="standardContextual"/>
        </w:rPr>
        <w:t>;</w:t>
      </w:r>
    </w:p>
    <w:p w14:paraId="6CCE453A" w14:textId="6A7D202B" w:rsidR="00810FDE" w:rsidRPr="00810FDE" w:rsidRDefault="00D8195A" w:rsidP="00810FDE">
      <w:pPr>
        <w:pStyle w:val="Paragrafoelenco"/>
        <w:numPr>
          <w:ilvl w:val="0"/>
          <w:numId w:val="4"/>
        </w:numPr>
        <w:spacing w:after="12" w:line="360" w:lineRule="auto"/>
        <w:ind w:left="425" w:hanging="426"/>
        <w:contextualSpacing/>
        <w:jc w:val="both"/>
        <w:rPr>
          <w:rFonts w:ascii="Roma Neue" w:hAnsi="Roma Neue" w:cs="Arial"/>
          <w:color w:val="000000"/>
          <w:kern w:val="2"/>
          <w:sz w:val="20"/>
          <w:szCs w:val="20"/>
          <w:lang w:eastAsia="it-IT"/>
          <w14:ligatures w14:val="standardContextual"/>
        </w:rPr>
      </w:pPr>
      <w:r w:rsidRPr="001D0C3B">
        <w:rPr>
          <w:rFonts w:ascii="Roma Neue" w:hAnsi="Roma Neue" w:cs="Arial"/>
          <w:color w:val="000000"/>
          <w:kern w:val="2"/>
          <w:sz w:val="20"/>
          <w:szCs w:val="20"/>
          <w:lang w:eastAsia="it-IT"/>
          <w14:ligatures w14:val="standardContextual"/>
        </w:rPr>
        <w:t xml:space="preserve">di </w:t>
      </w:r>
      <w:proofErr w:type="gramStart"/>
      <w:r w:rsidRPr="001D0C3B">
        <w:rPr>
          <w:rFonts w:ascii="Roma Neue" w:hAnsi="Roma Neue" w:cs="Arial"/>
          <w:color w:val="000000"/>
          <w:kern w:val="2"/>
          <w:sz w:val="20"/>
          <w:szCs w:val="20"/>
          <w:lang w:eastAsia="it-IT"/>
          <w14:ligatures w14:val="standardContextual"/>
        </w:rPr>
        <w:t>porre in essere</w:t>
      </w:r>
      <w:proofErr w:type="gramEnd"/>
      <w:r w:rsidRPr="001D0C3B">
        <w:rPr>
          <w:rFonts w:ascii="Roma Neue" w:hAnsi="Roma Neue" w:cs="Arial"/>
          <w:color w:val="000000"/>
          <w:kern w:val="2"/>
          <w:sz w:val="20"/>
          <w:szCs w:val="20"/>
          <w:lang w:eastAsia="it-IT"/>
          <w14:ligatures w14:val="standardContextual"/>
        </w:rPr>
        <w:t xml:space="preserve">, in caso di aggiudicazione, tutte le operazioni e le procedure necessarie per il rispetto dei criteri ambientali, minimi e premianti, individuati dalla </w:t>
      </w:r>
      <w:r w:rsidR="00810FDE" w:rsidRPr="001D0C3B">
        <w:rPr>
          <w:rFonts w:ascii="Roma Neue" w:hAnsi="Roma Neue" w:cs="Arial"/>
          <w:color w:val="000000"/>
          <w:kern w:val="2"/>
          <w:sz w:val="20"/>
          <w:szCs w:val="20"/>
          <w:lang w:eastAsia="it-IT"/>
          <w14:ligatures w14:val="standardContextual"/>
        </w:rPr>
        <w:t xml:space="preserve">Stazione Appaltante </w:t>
      </w:r>
      <w:r w:rsidRPr="001D0C3B">
        <w:rPr>
          <w:rFonts w:ascii="Roma Neue" w:hAnsi="Roma Neue" w:cs="Arial"/>
          <w:color w:val="000000"/>
          <w:kern w:val="2"/>
          <w:sz w:val="20"/>
          <w:szCs w:val="20"/>
          <w:lang w:eastAsia="it-IT"/>
          <w14:ligatures w14:val="standardContextual"/>
        </w:rPr>
        <w:t>e contenuti negli elaborati progettuali, in ottemperanza a quanto previsto ne</w:t>
      </w:r>
      <w:r w:rsidR="00AE40C7" w:rsidRPr="001D0C3B">
        <w:rPr>
          <w:rFonts w:ascii="Roma Neue" w:hAnsi="Roma Neue" w:cs="Arial"/>
          <w:color w:val="000000"/>
          <w:kern w:val="2"/>
          <w:sz w:val="20"/>
          <w:szCs w:val="20"/>
          <w:lang w:eastAsia="it-IT"/>
          <w14:ligatures w14:val="standardContextual"/>
        </w:rPr>
        <w:t xml:space="preserve">i </w:t>
      </w:r>
      <w:r w:rsidR="00E5728F" w:rsidRPr="001D0C3B">
        <w:rPr>
          <w:rFonts w:ascii="Roma Neue" w:hAnsi="Roma Neue" w:cs="Arial"/>
          <w:color w:val="000000"/>
          <w:kern w:val="2"/>
          <w:sz w:val="20"/>
          <w:szCs w:val="20"/>
          <w:lang w:eastAsia="it-IT"/>
          <w14:ligatures w14:val="standardContextual"/>
        </w:rPr>
        <w:t>“</w:t>
      </w:r>
      <w:r w:rsidR="0067021A" w:rsidRPr="001D0C3B">
        <w:rPr>
          <w:rFonts w:ascii="Roma Neue" w:hAnsi="Roma Neue" w:cs="Arial"/>
          <w:i/>
          <w:iCs/>
          <w:sz w:val="20"/>
          <w:szCs w:val="20"/>
        </w:rPr>
        <w:t xml:space="preserve">Criteri Ambientali Minimi </w:t>
      </w:r>
      <w:r w:rsidR="00E5728F" w:rsidRPr="001D0C3B">
        <w:rPr>
          <w:rFonts w:ascii="Roma Neue" w:hAnsi="Roma Neue" w:cs="Arial"/>
          <w:i/>
          <w:iCs/>
          <w:sz w:val="20"/>
          <w:szCs w:val="20"/>
        </w:rPr>
        <w:t xml:space="preserve">per affidamento </w:t>
      </w:r>
      <w:r w:rsidR="00810FDE" w:rsidRPr="00810FDE">
        <w:rPr>
          <w:rFonts w:ascii="Roma Neue" w:hAnsi="Roma Neue" w:cs="Arial"/>
          <w:i/>
          <w:iCs/>
          <w:sz w:val="20"/>
          <w:szCs w:val="20"/>
        </w:rPr>
        <w:t>di servizi di progettazione e affidamento di lavori per interventi</w:t>
      </w:r>
      <w:r w:rsidR="00810FDE">
        <w:rPr>
          <w:rFonts w:ascii="Roma Neue" w:hAnsi="Roma Neue" w:cs="Arial"/>
          <w:i/>
          <w:iCs/>
          <w:sz w:val="20"/>
          <w:szCs w:val="20"/>
        </w:rPr>
        <w:t xml:space="preserve"> </w:t>
      </w:r>
      <w:r w:rsidR="00810FDE" w:rsidRPr="00810FDE">
        <w:rPr>
          <w:rFonts w:ascii="Roma Neue" w:hAnsi="Roma Neue" w:cs="Arial"/>
          <w:i/>
          <w:iCs/>
          <w:sz w:val="20"/>
          <w:szCs w:val="20"/>
        </w:rPr>
        <w:t>edilizi</w:t>
      </w:r>
      <w:r w:rsidR="00810FDE">
        <w:rPr>
          <w:rFonts w:ascii="Roma Neue" w:hAnsi="Roma Neue" w:cs="Arial"/>
          <w:i/>
          <w:iCs/>
          <w:sz w:val="20"/>
          <w:szCs w:val="20"/>
        </w:rPr>
        <w:t xml:space="preserve">”, </w:t>
      </w:r>
      <w:r w:rsidR="00810FDE" w:rsidRPr="00810FDE">
        <w:rPr>
          <w:rFonts w:ascii="Roma Neue" w:hAnsi="Roma Neue" w:cs="Arial"/>
          <w:sz w:val="20"/>
          <w:szCs w:val="20"/>
        </w:rPr>
        <w:t>di cui al D.M. 24 novembre 2025 emanato dal Ministero dell'Ambiente e della Sicurezza Energetica</w:t>
      </w:r>
      <w:r w:rsidR="00810FDE">
        <w:rPr>
          <w:rFonts w:ascii="Roma Neue" w:hAnsi="Roma Neue" w:cs="Arial"/>
          <w:sz w:val="20"/>
          <w:szCs w:val="20"/>
        </w:rPr>
        <w:t>;</w:t>
      </w:r>
    </w:p>
    <w:p w14:paraId="46028C3A" w14:textId="7609A147" w:rsidR="00C233BB" w:rsidRPr="00810FDE" w:rsidRDefault="00C233BB" w:rsidP="00810FDE">
      <w:pPr>
        <w:pStyle w:val="Paragrafoelenco"/>
        <w:numPr>
          <w:ilvl w:val="0"/>
          <w:numId w:val="4"/>
        </w:numPr>
        <w:spacing w:after="12" w:line="360" w:lineRule="auto"/>
        <w:ind w:left="425" w:hanging="426"/>
        <w:contextualSpacing/>
        <w:jc w:val="both"/>
        <w:rPr>
          <w:rFonts w:ascii="Roma Neue" w:hAnsi="Roma Neue" w:cs="Arial"/>
          <w:color w:val="000000"/>
          <w:kern w:val="2"/>
          <w:sz w:val="20"/>
          <w:szCs w:val="20"/>
          <w:lang w:eastAsia="it-IT"/>
          <w14:ligatures w14:val="standardContextual"/>
        </w:rPr>
      </w:pPr>
      <w:r w:rsidRPr="00810FDE">
        <w:rPr>
          <w:rFonts w:ascii="Roma Neue" w:hAnsi="Roma Neue" w:cs="Arial"/>
          <w:color w:val="000000"/>
          <w:kern w:val="2"/>
          <w:sz w:val="20"/>
          <w:szCs w:val="20"/>
          <w:lang w:eastAsia="it-IT"/>
          <w14:ligatures w14:val="standardContextual"/>
        </w:rPr>
        <w:t xml:space="preserve">di far sì, nel caso di ricorso al subappalto, che il contratto di subappalto recepisca, anche a carico del subappaltatore, le specifiche tecniche e le clausole contrattuali contenute nei criteri ambientali minimi (C.A.M.) di cui al </w:t>
      </w:r>
      <w:r w:rsidR="00810FDE" w:rsidRPr="00810FDE">
        <w:rPr>
          <w:rFonts w:ascii="Roma Neue" w:hAnsi="Roma Neue" w:cs="Arial"/>
          <w:color w:val="000000"/>
          <w:kern w:val="2"/>
          <w:sz w:val="20"/>
          <w:szCs w:val="20"/>
          <w:lang w:eastAsia="it-IT"/>
          <w14:ligatures w14:val="standardContextual"/>
        </w:rPr>
        <w:t>D.M. 24 novembre 2025 emanato dal Ministero dell'Ambiente e della Sicurezza Energetica</w:t>
      </w:r>
      <w:r w:rsidR="00810FDE">
        <w:rPr>
          <w:rFonts w:ascii="Roma Neue" w:hAnsi="Roma Neue" w:cs="Arial"/>
          <w:color w:val="000000"/>
          <w:kern w:val="2"/>
          <w:sz w:val="20"/>
          <w:szCs w:val="20"/>
          <w:lang w:eastAsia="it-IT"/>
          <w14:ligatures w14:val="standardContextual"/>
        </w:rPr>
        <w:t>;</w:t>
      </w:r>
    </w:p>
    <w:p w14:paraId="62167B68" w14:textId="261EA6D1" w:rsidR="00C233BB" w:rsidRPr="00C233BB" w:rsidRDefault="00C233BB" w:rsidP="001C3627">
      <w:pPr>
        <w:pStyle w:val="Paragrafoelenco"/>
        <w:numPr>
          <w:ilvl w:val="0"/>
          <w:numId w:val="4"/>
        </w:numPr>
        <w:spacing w:after="12" w:line="360" w:lineRule="auto"/>
        <w:ind w:left="425" w:hanging="426"/>
        <w:contextualSpacing/>
        <w:jc w:val="both"/>
        <w:rPr>
          <w:rFonts w:ascii="Roma Neue" w:hAnsi="Roma Neue" w:cs="Arial"/>
          <w:color w:val="000000"/>
          <w:kern w:val="2"/>
          <w:sz w:val="20"/>
          <w:szCs w:val="20"/>
          <w:lang w:eastAsia="it-IT"/>
          <w14:ligatures w14:val="standardContextual"/>
        </w:rPr>
      </w:pPr>
      <w:r w:rsidRPr="00C233BB">
        <w:rPr>
          <w:rFonts w:ascii="Roma Neue" w:hAnsi="Roma Neue" w:cs="Arial"/>
          <w:color w:val="000000"/>
          <w:kern w:val="2"/>
          <w:sz w:val="20"/>
          <w:szCs w:val="20"/>
          <w:lang w:eastAsia="it-IT"/>
          <w14:ligatures w14:val="standardContextual"/>
        </w:rPr>
        <w:t xml:space="preserve">di far sì, nel caso di ricorso al subappalto, che il contratto recepisca, anche a carico del subappaltatore, i dispositivi per la promozione dell’occupazione giovanile e femminile di cui all’articolo 1, co. 4, dell’Allegato II.3 del </w:t>
      </w:r>
      <w:r w:rsidR="00810FDE">
        <w:rPr>
          <w:rFonts w:ascii="Roma Neue" w:hAnsi="Roma Neue" w:cs="Arial"/>
          <w:color w:val="000000"/>
          <w:kern w:val="2"/>
          <w:sz w:val="20"/>
          <w:szCs w:val="20"/>
          <w:lang w:eastAsia="it-IT"/>
          <w14:ligatures w14:val="standardContextual"/>
        </w:rPr>
        <w:t>D.lgs. 36/2023</w:t>
      </w:r>
      <w:r w:rsidRPr="00C233BB">
        <w:rPr>
          <w:rFonts w:ascii="Roma Neue" w:hAnsi="Roma Neue" w:cs="Arial"/>
          <w:color w:val="000000"/>
          <w:kern w:val="2"/>
          <w:sz w:val="20"/>
          <w:szCs w:val="20"/>
          <w:lang w:eastAsia="it-IT"/>
          <w14:ligatures w14:val="standardContextual"/>
        </w:rPr>
        <w:t xml:space="preserve">, concorrendo il subappaltatore, con l’Appaltatore, al conseguimento delle percentuali di occupazione femminile e giovanile previste dall’articolo </w:t>
      </w:r>
      <w:r>
        <w:rPr>
          <w:rFonts w:ascii="Roma Neue" w:hAnsi="Roma Neue" w:cs="Arial"/>
          <w:color w:val="000000"/>
          <w:kern w:val="2"/>
          <w:sz w:val="20"/>
          <w:szCs w:val="20"/>
          <w:lang w:eastAsia="it-IT"/>
          <w14:ligatures w14:val="standardContextual"/>
        </w:rPr>
        <w:t>9</w:t>
      </w:r>
      <w:r w:rsidRPr="00C233BB">
        <w:rPr>
          <w:rFonts w:ascii="Roma Neue" w:hAnsi="Roma Neue" w:cs="Arial"/>
          <w:color w:val="000000"/>
          <w:kern w:val="2"/>
          <w:sz w:val="20"/>
          <w:szCs w:val="20"/>
          <w:lang w:eastAsia="it-IT"/>
          <w14:ligatures w14:val="standardContextual"/>
        </w:rPr>
        <w:t xml:space="preserve"> de</w:t>
      </w:r>
      <w:r>
        <w:rPr>
          <w:rFonts w:ascii="Roma Neue" w:hAnsi="Roma Neue" w:cs="Arial"/>
          <w:color w:val="000000"/>
          <w:kern w:val="2"/>
          <w:sz w:val="20"/>
          <w:szCs w:val="20"/>
          <w:lang w:eastAsia="it-IT"/>
          <w14:ligatures w14:val="standardContextual"/>
        </w:rPr>
        <w:t>lla lettera di invito</w:t>
      </w:r>
      <w:r w:rsidRPr="00C233BB">
        <w:rPr>
          <w:rFonts w:ascii="Roma Neue" w:hAnsi="Roma Neue" w:cs="Arial"/>
          <w:color w:val="000000"/>
          <w:kern w:val="2"/>
          <w:sz w:val="20"/>
          <w:szCs w:val="20"/>
          <w:lang w:eastAsia="it-IT"/>
          <w14:ligatures w14:val="standardContextual"/>
        </w:rPr>
        <w:t xml:space="preserve">; </w:t>
      </w:r>
    </w:p>
    <w:p w14:paraId="519910D0" w14:textId="2473AAB7" w:rsidR="00CD6088" w:rsidRPr="00A2666E" w:rsidRDefault="00A2666E" w:rsidP="001C3627">
      <w:pPr>
        <w:pStyle w:val="Paragrafoelenco"/>
        <w:numPr>
          <w:ilvl w:val="0"/>
          <w:numId w:val="4"/>
        </w:numPr>
        <w:spacing w:after="12" w:line="360" w:lineRule="auto"/>
        <w:ind w:left="425" w:hanging="426"/>
        <w:contextualSpacing/>
        <w:jc w:val="both"/>
        <w:rPr>
          <w:rFonts w:ascii="Roma Neue" w:hAnsi="Roma Neue" w:cs="Arial"/>
          <w:color w:val="000000"/>
          <w:kern w:val="2"/>
          <w:sz w:val="20"/>
          <w:szCs w:val="20"/>
          <w:lang w:eastAsia="it-IT"/>
          <w14:ligatures w14:val="standardContextual"/>
        </w:rPr>
      </w:pPr>
      <w:r w:rsidRPr="00A2666E">
        <w:rPr>
          <w:rFonts w:ascii="Roma Neue" w:hAnsi="Roma Neue" w:cs="Arial"/>
          <w:color w:val="000000"/>
          <w:kern w:val="2"/>
          <w:sz w:val="20"/>
          <w:szCs w:val="20"/>
          <w:lang w:eastAsia="it-IT"/>
          <w14:ligatures w14:val="standardContextual"/>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CD6088" w:rsidRPr="00A2666E">
        <w:rPr>
          <w:rFonts w:ascii="Roma Neue" w:hAnsi="Roma Neue" w:cs="Arial"/>
          <w:color w:val="000000"/>
          <w:kern w:val="2"/>
          <w:sz w:val="20"/>
          <w:szCs w:val="20"/>
          <w:lang w:eastAsia="it-IT"/>
          <w14:ligatures w14:val="standardContextual"/>
        </w:rPr>
        <w:t>;</w:t>
      </w:r>
    </w:p>
    <w:p w14:paraId="16C532D8" w14:textId="2ACCE862" w:rsidR="00E26C09" w:rsidRPr="00E26C09" w:rsidRDefault="00E26C09" w:rsidP="001C3627">
      <w:pPr>
        <w:pStyle w:val="Paragrafoelenco"/>
        <w:numPr>
          <w:ilvl w:val="0"/>
          <w:numId w:val="4"/>
        </w:numPr>
        <w:spacing w:after="12" w:line="360" w:lineRule="auto"/>
        <w:ind w:left="425" w:hanging="426"/>
        <w:contextualSpacing/>
        <w:jc w:val="both"/>
        <w:rPr>
          <w:rFonts w:ascii="Roma Neue" w:hAnsi="Roma Neue" w:cs="Arial"/>
          <w:color w:val="000000"/>
          <w:kern w:val="2"/>
          <w:sz w:val="20"/>
          <w:szCs w:val="20"/>
          <w:lang w:eastAsia="it-IT"/>
          <w14:ligatures w14:val="standardContextual"/>
        </w:rPr>
      </w:pPr>
      <w:r w:rsidRPr="00E26C09">
        <w:rPr>
          <w:rFonts w:ascii="Roma Neue" w:hAnsi="Roma Neue" w:cs="Arial"/>
          <w:color w:val="000000"/>
          <w:kern w:val="2"/>
          <w:sz w:val="20"/>
          <w:szCs w:val="20"/>
          <w:lang w:eastAsia="it-IT"/>
          <w14:ligatures w14:val="standardContextual"/>
        </w:rPr>
        <w:t xml:space="preserve">di prestare il consenso al trattamento dei dati tramite il FVOE, nel rispetto di quanto previsto dal D.lgs. 196 del 30 giugno 2003, ai fini della verifica da parte </w:t>
      </w:r>
      <w:r>
        <w:rPr>
          <w:rFonts w:ascii="Roma Neue" w:hAnsi="Roma Neue" w:cs="Arial"/>
          <w:color w:val="000000"/>
          <w:kern w:val="2"/>
          <w:sz w:val="20"/>
          <w:szCs w:val="20"/>
          <w:lang w:eastAsia="it-IT"/>
          <w14:ligatures w14:val="standardContextual"/>
        </w:rPr>
        <w:t>di Sport e Salute</w:t>
      </w:r>
      <w:r w:rsidRPr="00E26C09">
        <w:rPr>
          <w:rFonts w:ascii="Roma Neue" w:hAnsi="Roma Neue" w:cs="Arial"/>
          <w:color w:val="000000"/>
          <w:kern w:val="2"/>
          <w:sz w:val="20"/>
          <w:szCs w:val="20"/>
          <w:lang w:eastAsia="it-IT"/>
          <w14:ligatures w14:val="standardContextual"/>
        </w:rPr>
        <w:t xml:space="preserve"> del possesso dei requisiti di cui all’articolo 99 e per le altre finalità previste dal Codice; </w:t>
      </w:r>
    </w:p>
    <w:p w14:paraId="065678CC" w14:textId="0C371468" w:rsidR="00E92C64" w:rsidRPr="00E92C64" w:rsidRDefault="00E92C64" w:rsidP="001C3627">
      <w:pPr>
        <w:pStyle w:val="Paragrafoelenco"/>
        <w:numPr>
          <w:ilvl w:val="0"/>
          <w:numId w:val="4"/>
        </w:numPr>
        <w:spacing w:after="12" w:line="360" w:lineRule="auto"/>
        <w:ind w:left="425" w:hanging="426"/>
        <w:contextualSpacing/>
        <w:jc w:val="both"/>
        <w:rPr>
          <w:rFonts w:ascii="Roma Neue" w:hAnsi="Roma Neue" w:cs="Arial"/>
          <w:sz w:val="20"/>
          <w:szCs w:val="20"/>
        </w:rPr>
      </w:pPr>
      <w:r>
        <w:rPr>
          <w:rFonts w:ascii="Roma Neue" w:hAnsi="Roma Neue" w:cs="Arial"/>
          <w:sz w:val="20"/>
          <w:szCs w:val="20"/>
        </w:rPr>
        <w:t>di impegnarsi</w:t>
      </w:r>
      <w:r w:rsidR="001564CF">
        <w:rPr>
          <w:rFonts w:ascii="Roma Neue" w:hAnsi="Roma Neue" w:cs="Arial"/>
          <w:sz w:val="20"/>
          <w:szCs w:val="20"/>
        </w:rPr>
        <w:t>,</w:t>
      </w:r>
      <w:r>
        <w:rPr>
          <w:rFonts w:ascii="Roma Neue" w:hAnsi="Roma Neue" w:cs="Arial"/>
          <w:sz w:val="20"/>
          <w:szCs w:val="20"/>
        </w:rPr>
        <w:t xml:space="preserve"> </w:t>
      </w:r>
      <w:r w:rsidRPr="00DB2C4D">
        <w:rPr>
          <w:rFonts w:ascii="Roma Neue" w:hAnsi="Roma Neue" w:cs="Arial"/>
          <w:sz w:val="20"/>
          <w:szCs w:val="20"/>
        </w:rPr>
        <w:t xml:space="preserve">in caso di aggiudicazione, </w:t>
      </w:r>
      <w:proofErr w:type="gramStart"/>
      <w:r w:rsidR="00D90787" w:rsidRPr="00DB2C4D">
        <w:rPr>
          <w:rFonts w:ascii="Roma Neue" w:hAnsi="Roma Neue" w:cs="Arial"/>
          <w:sz w:val="20"/>
          <w:szCs w:val="20"/>
        </w:rPr>
        <w:t>a</w:t>
      </w:r>
      <w:r w:rsidR="001564CF">
        <w:rPr>
          <w:rFonts w:ascii="Roma Neue" w:hAnsi="Roma Neue" w:cs="Arial"/>
          <w:sz w:val="20"/>
          <w:szCs w:val="20"/>
        </w:rPr>
        <w:t>d</w:t>
      </w:r>
      <w:proofErr w:type="gramEnd"/>
      <w:r w:rsidRPr="00DB2C4D">
        <w:rPr>
          <w:rFonts w:ascii="Roma Neue" w:hAnsi="Roma Neue" w:cs="Arial"/>
          <w:sz w:val="20"/>
          <w:szCs w:val="20"/>
        </w:rPr>
        <w:t xml:space="preserve">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 </w:t>
      </w:r>
    </w:p>
    <w:p w14:paraId="74041C57" w14:textId="77777777" w:rsidR="00F8683F" w:rsidRPr="00C30ADF" w:rsidRDefault="00F8683F" w:rsidP="001C3627">
      <w:pPr>
        <w:pStyle w:val="Paragrafoelenco"/>
        <w:numPr>
          <w:ilvl w:val="0"/>
          <w:numId w:val="4"/>
        </w:numPr>
        <w:spacing w:after="12" w:line="360" w:lineRule="auto"/>
        <w:ind w:left="425" w:hanging="426"/>
        <w:contextualSpacing/>
        <w:jc w:val="both"/>
        <w:rPr>
          <w:rFonts w:ascii="Roma Neue" w:hAnsi="Roma Neue" w:cs="Arial"/>
          <w:color w:val="000000"/>
          <w:kern w:val="2"/>
          <w:sz w:val="20"/>
          <w:szCs w:val="20"/>
          <w:lang w:eastAsia="it-IT"/>
          <w14:ligatures w14:val="standardContextual"/>
        </w:rPr>
      </w:pPr>
      <w:r w:rsidRPr="001D0C3B">
        <w:rPr>
          <w:rFonts w:ascii="Roma Neue" w:eastAsia="Arial Unicode MS" w:hAnsi="Roma Neue" w:cs="Arial"/>
          <w:sz w:val="20"/>
          <w:szCs w:val="20"/>
        </w:rPr>
        <w:t xml:space="preserve">di essere a conoscenza e di ottemperare alle previsioni dei Regolamenti UE  che dispongono "misure restrittive” in relazione alla grave situazione in Ucraina, ivi compreso (a titolo esemplificativo e non esaustivo) il Regolamento n. 833/2014 concernente misure restrittive in considerazione delle azioni della Russia che destabilizzano la situazione in Ucraina ed in particolare (sempre a titolo esemplificativo) di essere a conoscenza e di rispettare i divieti di cui: </w:t>
      </w:r>
      <w:r w:rsidRPr="00810FDE">
        <w:rPr>
          <w:rFonts w:ascii="Roma Neue" w:eastAsia="Arial Unicode MS" w:hAnsi="Roma Neue" w:cs="Arial"/>
          <w:i/>
          <w:iCs/>
          <w:sz w:val="20"/>
          <w:szCs w:val="20"/>
        </w:rPr>
        <w:t xml:space="preserve">a) </w:t>
      </w:r>
      <w:r w:rsidRPr="001D0C3B">
        <w:rPr>
          <w:rFonts w:ascii="Roma Neue" w:eastAsia="Arial Unicode MS" w:hAnsi="Roma Neue" w:cs="Arial"/>
          <w:sz w:val="20"/>
          <w:szCs w:val="20"/>
        </w:rPr>
        <w:t xml:space="preserve">al Regolamento (UE) n. 2014/833 del Consiglio del 31 luglio 2014, da ultimo modificato dal Regolamento (UE) n. 2022/428 del Consiglio del 15 marzo 2022, nonché dal Regolamento (UE) n. 2022/576 del Consiglio dell’8 aprile 2022: i) in ordine all’acquisto, importazione o trasferimento nell'Unione, direttamente o indirettamente, di una serie di beni ivi individuati, se originari della Russia o esportati dalla Russia; ii) in ordine, tra l’altro, alla conclusione e/o prosecuzione dei rapporti contrattuali con “soggetti russi” ai </w:t>
      </w:r>
      <w:r w:rsidRPr="001D0C3B">
        <w:rPr>
          <w:rFonts w:ascii="Roma Neue" w:eastAsia="Arial Unicode MS" w:hAnsi="Roma Neue" w:cs="Arial"/>
          <w:sz w:val="20"/>
          <w:szCs w:val="20"/>
        </w:rPr>
        <w:lastRenderedPageBreak/>
        <w:t xml:space="preserve">sensi dell’art. 5 </w:t>
      </w:r>
      <w:r w:rsidRPr="0061220B">
        <w:rPr>
          <w:rFonts w:ascii="Roma Neue" w:eastAsia="Arial Unicode MS" w:hAnsi="Roma Neue" w:cs="Arial"/>
          <w:i/>
          <w:iCs/>
          <w:sz w:val="20"/>
          <w:szCs w:val="20"/>
        </w:rPr>
        <w:t>duodecies</w:t>
      </w:r>
      <w:r w:rsidRPr="001D0C3B">
        <w:rPr>
          <w:rFonts w:ascii="Roma Neue" w:eastAsia="Arial Unicode MS" w:hAnsi="Roma Neue" w:cs="Arial"/>
          <w:sz w:val="20"/>
          <w:szCs w:val="20"/>
        </w:rPr>
        <w:t xml:space="preserve"> del Regolamento (UE) n. 2014/833, introdotto dal citato Regolamento (UE) n. 2022/576, in veste di subappaltatori, fornitori o di soggetti sulle cui capacità si fa affidamento ai sensi delle direttive sugli appalti pubblici, ove il valore di tali rapporti superi il 10 % del valore del contratto; </w:t>
      </w:r>
      <w:r w:rsidRPr="00810FDE">
        <w:rPr>
          <w:rFonts w:ascii="Roma Neue" w:eastAsia="Arial Unicode MS" w:hAnsi="Roma Neue" w:cs="Arial"/>
          <w:i/>
          <w:iCs/>
          <w:sz w:val="20"/>
          <w:szCs w:val="20"/>
        </w:rPr>
        <w:t>b)</w:t>
      </w:r>
      <w:r w:rsidRPr="001D0C3B">
        <w:rPr>
          <w:rFonts w:ascii="Roma Neue" w:eastAsia="Arial Unicode MS" w:hAnsi="Roma Neue" w:cs="Arial"/>
          <w:sz w:val="20"/>
          <w:szCs w:val="20"/>
        </w:rPr>
        <w:t xml:space="preserve"> al Regolamento (CE) n. 765/2006 del Consiglio del 18 maggio 2006 (come da ultimo modificato dal Regolamento (UE) n. 2022/355 del Consiglio del 2 marzo 2022), in ordine all’acquisto, importazione o trasferimento nell'Unione, direttamente o indirettamente, di una serie di beni ivi individuati, se originari della Bielorussia o esportati dalla Bielorussia e di dare piena e puntuale esecuzione ad ulteriori disposizioni normative che, in tema di “misure restrittive”, dovessero essere emanate nel corso di esecuzione del contratto.</w:t>
      </w:r>
    </w:p>
    <w:p w14:paraId="3EE1E10A" w14:textId="21FB7217" w:rsidR="00E26C09" w:rsidRPr="00E26C09" w:rsidRDefault="00E26C09" w:rsidP="00E26C09">
      <w:pPr>
        <w:pStyle w:val="Paragrafoelenco"/>
        <w:numPr>
          <w:ilvl w:val="0"/>
          <w:numId w:val="4"/>
        </w:numPr>
        <w:spacing w:after="70" w:line="360" w:lineRule="auto"/>
        <w:ind w:left="426" w:hanging="426"/>
        <w:contextualSpacing/>
        <w:jc w:val="both"/>
        <w:rPr>
          <w:rFonts w:ascii="Roma Neue" w:hAnsi="Roma Neue" w:cs="Calibri"/>
          <w:sz w:val="20"/>
          <w:szCs w:val="20"/>
        </w:rPr>
      </w:pPr>
      <w:bookmarkStart w:id="5" w:name="_Hlk211767271"/>
      <w:r w:rsidRPr="00E26C09">
        <w:rPr>
          <w:rFonts w:ascii="Roma Neue" w:eastAsia="Arial Unicode MS" w:hAnsi="Roma Neue" w:cs="Arial"/>
          <w:b/>
          <w:bCs/>
          <w:i/>
          <w:iCs/>
          <w:sz w:val="20"/>
          <w:szCs w:val="20"/>
        </w:rPr>
        <w:t>[in caso di avvalimento]</w:t>
      </w:r>
      <w:r w:rsidRPr="00E26C09">
        <w:rPr>
          <w:rFonts w:ascii="Roma Neue" w:eastAsia="Arial Unicode MS" w:hAnsi="Roma Neue" w:cs="Arial"/>
          <w:sz w:val="20"/>
          <w:szCs w:val="20"/>
        </w:rPr>
        <w:t xml:space="preserve"> </w:t>
      </w:r>
    </w:p>
    <w:p w14:paraId="3D3062E7" w14:textId="7915A43D" w:rsidR="0081547A" w:rsidRPr="007E5E02" w:rsidRDefault="00CA33F4" w:rsidP="00CA33F4">
      <w:pPr>
        <w:pStyle w:val="Paragrafoelenco"/>
        <w:spacing w:after="0" w:line="360" w:lineRule="auto"/>
        <w:ind w:left="851"/>
        <w:contextualSpacing/>
        <w:jc w:val="both"/>
        <w:rPr>
          <w:rFonts w:ascii="Roma Neue" w:hAnsi="Roma Neue" w:cs="Arial"/>
          <w:color w:val="000000"/>
          <w:kern w:val="2"/>
          <w:sz w:val="20"/>
          <w:szCs w:val="20"/>
          <w:lang w:eastAsia="it-IT"/>
          <w14:ligatures w14:val="standardContextual"/>
        </w:rPr>
      </w:pPr>
      <w:r>
        <w:rPr>
          <w:rFonts w:ascii="Roma Neue" w:hAnsi="Roma Neue" w:cs="Arial"/>
          <w:b/>
          <w:color w:val="000000"/>
          <w:kern w:val="2"/>
          <w:sz w:val="20"/>
          <w:szCs w:val="20"/>
          <w:lang w:eastAsia="it-IT"/>
          <w14:ligatures w14:val="standardContextual"/>
        </w:rPr>
        <w:fldChar w:fldCharType="begin">
          <w:ffData>
            <w:name w:val=""/>
            <w:enabled/>
            <w:calcOnExit w:val="0"/>
            <w:checkBox>
              <w:size w:val="20"/>
              <w:default w:val="0"/>
            </w:checkBox>
          </w:ffData>
        </w:fldChar>
      </w:r>
      <w:r>
        <w:rPr>
          <w:rFonts w:ascii="Roma Neue" w:hAnsi="Roma Neue" w:cs="Arial"/>
          <w:b/>
          <w:color w:val="000000"/>
          <w:kern w:val="2"/>
          <w:sz w:val="20"/>
          <w:szCs w:val="20"/>
          <w:lang w:eastAsia="it-IT"/>
          <w14:ligatures w14:val="standardContextual"/>
        </w:rPr>
        <w:instrText xml:space="preserve"> FORMCHECKBOX </w:instrText>
      </w:r>
      <w:r>
        <w:rPr>
          <w:rFonts w:ascii="Roma Neue" w:hAnsi="Roma Neue" w:cs="Arial"/>
          <w:b/>
          <w:color w:val="000000"/>
          <w:kern w:val="2"/>
          <w:sz w:val="20"/>
          <w:szCs w:val="20"/>
          <w:lang w:eastAsia="it-IT"/>
          <w14:ligatures w14:val="standardContextual"/>
        </w:rPr>
      </w:r>
      <w:r>
        <w:rPr>
          <w:rFonts w:ascii="Roma Neue" w:hAnsi="Roma Neue" w:cs="Arial"/>
          <w:b/>
          <w:color w:val="000000"/>
          <w:kern w:val="2"/>
          <w:sz w:val="20"/>
          <w:szCs w:val="20"/>
          <w:lang w:eastAsia="it-IT"/>
          <w14:ligatures w14:val="standardContextual"/>
        </w:rPr>
        <w:fldChar w:fldCharType="separate"/>
      </w:r>
      <w:r>
        <w:rPr>
          <w:rFonts w:ascii="Roma Neue" w:hAnsi="Roma Neue" w:cs="Arial"/>
          <w:b/>
          <w:color w:val="000000"/>
          <w:kern w:val="2"/>
          <w:sz w:val="20"/>
          <w:szCs w:val="20"/>
          <w:lang w:eastAsia="it-IT"/>
          <w14:ligatures w14:val="standardContextual"/>
        </w:rPr>
        <w:fldChar w:fldCharType="end"/>
      </w:r>
      <w:r w:rsidRPr="00CA33F4">
        <w:rPr>
          <w:rFonts w:ascii="Roma Neue" w:hAnsi="Roma Neue" w:cs="Arial"/>
          <w:b/>
          <w:color w:val="000000"/>
          <w:kern w:val="2"/>
          <w:sz w:val="20"/>
          <w:szCs w:val="20"/>
          <w:lang w:eastAsia="it-IT"/>
          <w14:ligatures w14:val="standardContextual"/>
        </w:rPr>
        <w:t xml:space="preserve">  </w:t>
      </w:r>
      <w:r w:rsidR="001C3627" w:rsidRPr="001C3627">
        <w:rPr>
          <w:rFonts w:ascii="Roma Neue" w:hAnsi="Roma Neue" w:cs="Arial"/>
          <w:color w:val="000000"/>
          <w:kern w:val="2"/>
          <w:sz w:val="20"/>
          <w:szCs w:val="20"/>
          <w:lang w:eastAsia="it-IT"/>
          <w14:ligatures w14:val="standardContextual"/>
        </w:rPr>
        <w:t xml:space="preserve">di avvalersi dell’impresa </w:t>
      </w:r>
      <w:r w:rsidR="00E63438" w:rsidRPr="00FD4CEB">
        <w:rPr>
          <w:rFonts w:ascii="Roma Neue" w:hAnsi="Roma Neue" w:cs="Arial"/>
        </w:rPr>
        <w:fldChar w:fldCharType="begin">
          <w:ffData>
            <w:name w:val="Testo47"/>
            <w:enabled/>
            <w:calcOnExit w:val="0"/>
            <w:textInput/>
          </w:ffData>
        </w:fldChar>
      </w:r>
      <w:r w:rsidR="00E63438" w:rsidRPr="00FD4CEB">
        <w:rPr>
          <w:rFonts w:ascii="Roma Neue" w:hAnsi="Roma Neue" w:cs="Arial"/>
        </w:rPr>
        <w:instrText xml:space="preserve"> FORMTEXT </w:instrText>
      </w:r>
      <w:r w:rsidR="00E63438" w:rsidRPr="00FD4CEB">
        <w:rPr>
          <w:rFonts w:ascii="Roma Neue" w:hAnsi="Roma Neue" w:cs="Arial"/>
        </w:rPr>
      </w:r>
      <w:r w:rsidR="00E63438" w:rsidRPr="00FD4CEB">
        <w:rPr>
          <w:rFonts w:ascii="Roma Neue" w:hAnsi="Roma Neue" w:cs="Arial"/>
        </w:rPr>
        <w:fldChar w:fldCharType="separate"/>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fldChar w:fldCharType="end"/>
      </w:r>
      <w:r w:rsidR="00E63438" w:rsidRPr="00FD4CEB">
        <w:rPr>
          <w:rFonts w:ascii="Roma Neue" w:hAnsi="Roma Neue" w:cs="Arial"/>
        </w:rPr>
        <w:fldChar w:fldCharType="begin">
          <w:ffData>
            <w:name w:val="Testo47"/>
            <w:enabled/>
            <w:calcOnExit w:val="0"/>
            <w:textInput/>
          </w:ffData>
        </w:fldChar>
      </w:r>
      <w:r w:rsidR="00E63438" w:rsidRPr="00FD4CEB">
        <w:rPr>
          <w:rFonts w:ascii="Roma Neue" w:hAnsi="Roma Neue" w:cs="Arial"/>
        </w:rPr>
        <w:instrText xml:space="preserve"> FORMTEXT </w:instrText>
      </w:r>
      <w:r w:rsidR="00E63438" w:rsidRPr="00FD4CEB">
        <w:rPr>
          <w:rFonts w:ascii="Roma Neue" w:hAnsi="Roma Neue" w:cs="Arial"/>
        </w:rPr>
      </w:r>
      <w:r w:rsidR="00E63438" w:rsidRPr="00FD4CEB">
        <w:rPr>
          <w:rFonts w:ascii="Roma Neue" w:hAnsi="Roma Neue" w:cs="Arial"/>
        </w:rPr>
        <w:fldChar w:fldCharType="separate"/>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fldChar w:fldCharType="end"/>
      </w:r>
      <w:r w:rsidR="00E63438">
        <w:rPr>
          <w:rFonts w:ascii="Roma Neue" w:hAnsi="Roma Neue" w:cs="Arial"/>
        </w:rPr>
        <w:t xml:space="preserve"> </w:t>
      </w:r>
      <w:r w:rsidR="001C3627" w:rsidRPr="001C3627">
        <w:rPr>
          <w:rFonts w:ascii="Roma Neue" w:hAnsi="Roma Neue" w:cs="Arial"/>
          <w:color w:val="000000"/>
          <w:kern w:val="2"/>
          <w:sz w:val="20"/>
          <w:szCs w:val="20"/>
          <w:lang w:eastAsia="it-IT"/>
          <w14:ligatures w14:val="standardContextual"/>
        </w:rPr>
        <w:t>al fine di dimostrare il possesso dei requisiti indicati nella sezione del DGUE relativa all’avvalimento e allega il contratto di avvalimento;</w:t>
      </w:r>
      <w:bookmarkEnd w:id="5"/>
    </w:p>
    <w:p w14:paraId="291C3506" w14:textId="34C4D9F8" w:rsidR="00575F44" w:rsidRPr="00575F44" w:rsidRDefault="00067856" w:rsidP="00F057CE">
      <w:pPr>
        <w:pStyle w:val="Paragrafoelenco"/>
        <w:numPr>
          <w:ilvl w:val="0"/>
          <w:numId w:val="4"/>
        </w:numPr>
        <w:spacing w:after="70" w:line="360" w:lineRule="auto"/>
        <w:ind w:left="426" w:hanging="426"/>
        <w:contextualSpacing/>
        <w:jc w:val="both"/>
        <w:rPr>
          <w:rFonts w:ascii="Roma Neue" w:eastAsia="Arial Unicode MS" w:hAnsi="Roma Neue" w:cs="Arial"/>
          <w:b/>
          <w:bCs/>
          <w:i/>
          <w:iCs/>
          <w:sz w:val="20"/>
          <w:szCs w:val="20"/>
        </w:rPr>
      </w:pPr>
      <w:r>
        <w:rPr>
          <w:rFonts w:ascii="Roma Neue" w:hAnsi="Roma Neue" w:cs="Arial"/>
          <w:sz w:val="20"/>
          <w:szCs w:val="20"/>
        </w:rPr>
        <w:t xml:space="preserve"> </w:t>
      </w:r>
      <w:r w:rsidR="00575F44" w:rsidRPr="00575F44">
        <w:rPr>
          <w:rFonts w:ascii="Roma Neue" w:eastAsia="Arial Unicode MS" w:hAnsi="Roma Neue" w:cs="Arial"/>
          <w:b/>
          <w:bCs/>
          <w:i/>
          <w:iCs/>
          <w:sz w:val="20"/>
          <w:szCs w:val="20"/>
        </w:rPr>
        <w:t>[</w:t>
      </w:r>
      <w:r w:rsidR="00575F44" w:rsidRPr="00E63438">
        <w:rPr>
          <w:rFonts w:ascii="Roma Neue" w:eastAsia="Arial Unicode MS" w:hAnsi="Roma Neue" w:cs="Arial"/>
          <w:b/>
          <w:bCs/>
          <w:i/>
          <w:iCs/>
          <w:sz w:val="20"/>
          <w:szCs w:val="20"/>
        </w:rPr>
        <w:t>in caso di adozione di misure di self-cleaning</w:t>
      </w:r>
      <w:r w:rsidR="00575F44" w:rsidRPr="00575F44">
        <w:rPr>
          <w:rFonts w:ascii="Roma Neue" w:eastAsia="Arial Unicode MS" w:hAnsi="Roma Neue" w:cs="Arial"/>
          <w:b/>
          <w:bCs/>
          <w:i/>
          <w:iCs/>
          <w:sz w:val="20"/>
          <w:szCs w:val="20"/>
        </w:rPr>
        <w:t xml:space="preserve">] </w:t>
      </w:r>
    </w:p>
    <w:p w14:paraId="3A2AE200" w14:textId="5A4DF7DC" w:rsidR="00575F44" w:rsidRPr="00575F44" w:rsidRDefault="00CA33F4" w:rsidP="00CA33F4">
      <w:pPr>
        <w:pStyle w:val="Paragrafoelenco"/>
        <w:spacing w:after="0" w:line="360" w:lineRule="auto"/>
        <w:ind w:left="851"/>
        <w:contextualSpacing/>
        <w:jc w:val="both"/>
        <w:rPr>
          <w:rFonts w:ascii="Roma Neue" w:hAnsi="Roma Neue"/>
          <w:sz w:val="20"/>
          <w:szCs w:val="20"/>
        </w:rPr>
      </w:pPr>
      <w:r>
        <w:rPr>
          <w:rFonts w:ascii="Arial" w:hAnsi="Arial" w:cs="Arial"/>
          <w:b/>
          <w:sz w:val="20"/>
          <w:szCs w:val="20"/>
          <w:lang w:eastAsia="it-IT"/>
        </w:rPr>
        <w:fldChar w:fldCharType="begin">
          <w:ffData>
            <w:name w:val=""/>
            <w:enabled/>
            <w:calcOnExit w:val="0"/>
            <w:checkBox>
              <w:size w:val="22"/>
              <w:default w:val="0"/>
            </w:checkBox>
          </w:ffData>
        </w:fldChar>
      </w:r>
      <w:r>
        <w:rPr>
          <w:rFonts w:ascii="Arial" w:hAnsi="Arial" w:cs="Arial"/>
          <w:b/>
          <w:sz w:val="20"/>
          <w:szCs w:val="20"/>
          <w:lang w:eastAsia="it-IT"/>
        </w:rPr>
        <w:instrText xml:space="preserve"> FORMCHECKBOX </w:instrText>
      </w:r>
      <w:r>
        <w:rPr>
          <w:rFonts w:ascii="Arial" w:hAnsi="Arial" w:cs="Arial"/>
          <w:b/>
          <w:sz w:val="20"/>
          <w:szCs w:val="20"/>
          <w:lang w:eastAsia="it-IT"/>
        </w:rPr>
      </w:r>
      <w:r>
        <w:rPr>
          <w:rFonts w:ascii="Arial" w:hAnsi="Arial" w:cs="Arial"/>
          <w:b/>
          <w:sz w:val="20"/>
          <w:szCs w:val="20"/>
          <w:lang w:eastAsia="it-IT"/>
        </w:rPr>
        <w:fldChar w:fldCharType="separate"/>
      </w:r>
      <w:r>
        <w:rPr>
          <w:rFonts w:ascii="Arial" w:hAnsi="Arial" w:cs="Arial"/>
          <w:b/>
          <w:sz w:val="20"/>
          <w:szCs w:val="20"/>
          <w:lang w:eastAsia="it-IT"/>
        </w:rPr>
        <w:fldChar w:fldCharType="end"/>
      </w:r>
      <w:r w:rsidRPr="009C067C">
        <w:rPr>
          <w:rFonts w:ascii="Arial" w:hAnsi="Arial" w:cs="Arial"/>
          <w:b/>
          <w:sz w:val="20"/>
          <w:szCs w:val="20"/>
          <w:lang w:eastAsia="it-IT"/>
        </w:rPr>
        <w:t xml:space="preserve"> </w:t>
      </w:r>
      <w:r>
        <w:rPr>
          <w:rFonts w:ascii="Arial" w:hAnsi="Arial" w:cs="Arial"/>
          <w:b/>
          <w:sz w:val="20"/>
          <w:szCs w:val="20"/>
          <w:lang w:eastAsia="it-IT"/>
        </w:rPr>
        <w:t xml:space="preserve"> </w:t>
      </w:r>
      <w:r w:rsidR="00FF169A" w:rsidRPr="00F057CE">
        <w:rPr>
          <w:rFonts w:ascii="Roma Neue" w:hAnsi="Roma Neue" w:cs="Arial"/>
          <w:color w:val="000000"/>
          <w:kern w:val="2"/>
          <w:sz w:val="20"/>
          <w:szCs w:val="20"/>
          <w:lang w:eastAsia="it-IT"/>
          <w14:ligatures w14:val="standardContextual"/>
        </w:rPr>
        <w:t>Inserisce</w:t>
      </w:r>
      <w:r w:rsidR="00FF169A" w:rsidRPr="00575F44">
        <w:rPr>
          <w:rFonts w:ascii="Roma Neue" w:hAnsi="Roma Neue" w:cs="Arial"/>
          <w:sz w:val="20"/>
          <w:szCs w:val="20"/>
          <w:lang w:eastAsia="it-IT"/>
        </w:rPr>
        <w:t xml:space="preserve"> </w:t>
      </w:r>
      <w:r w:rsidR="00575F44" w:rsidRPr="00575F44">
        <w:rPr>
          <w:rFonts w:ascii="Roma Neue" w:hAnsi="Roma Neue" w:cs="Arial"/>
          <w:sz w:val="20"/>
          <w:szCs w:val="20"/>
          <w:lang w:eastAsia="it-IT"/>
        </w:rPr>
        <w:t>nel FVOE la relazione che illustra le misure di self cleaning adottate in relazione alle cause di esclusione che si sono verificate prima della presentazione della presente domanda e indica nel DGUE, il riferimento al documento caricato nel FVOE;</w:t>
      </w:r>
    </w:p>
    <w:p w14:paraId="4734CC11" w14:textId="53681437" w:rsidR="00575F44" w:rsidRPr="00FF169A" w:rsidRDefault="00F057CE" w:rsidP="00174743">
      <w:pPr>
        <w:spacing w:after="0" w:line="360" w:lineRule="auto"/>
        <w:ind w:left="851" w:hanging="143"/>
        <w:rPr>
          <w:rFonts w:ascii="Roma Neue" w:hAnsi="Roma Neue"/>
          <w:sz w:val="20"/>
          <w:szCs w:val="20"/>
        </w:rPr>
      </w:pPr>
      <w:r>
        <w:rPr>
          <w:rFonts w:ascii="Roma Neue" w:hAnsi="Roma Neue" w:cs="Arial"/>
          <w:i/>
          <w:iCs/>
          <w:sz w:val="20"/>
          <w:szCs w:val="20"/>
        </w:rPr>
        <w:t>in alternativa,</w:t>
      </w:r>
      <w:r w:rsidR="00575F44" w:rsidRPr="00575F44">
        <w:rPr>
          <w:rFonts w:ascii="Roma Neue" w:hAnsi="Roma Neue" w:cs="Arial"/>
          <w:i/>
          <w:iCs/>
          <w:sz w:val="20"/>
          <w:szCs w:val="20"/>
        </w:rPr>
        <w:t xml:space="preserve"> </w:t>
      </w:r>
    </w:p>
    <w:p w14:paraId="332B133C" w14:textId="6596F805" w:rsidR="00F14925" w:rsidRPr="007C67E9" w:rsidRDefault="00CA33F4" w:rsidP="007C67E9">
      <w:pPr>
        <w:pStyle w:val="Paragrafoelenco"/>
        <w:spacing w:after="0" w:line="360" w:lineRule="auto"/>
        <w:ind w:left="851"/>
        <w:contextualSpacing/>
        <w:jc w:val="both"/>
        <w:rPr>
          <w:rFonts w:ascii="Roma Neue" w:hAnsi="Roma Neue" w:cs="Arial"/>
          <w:sz w:val="20"/>
          <w:szCs w:val="20"/>
          <w:lang w:eastAsia="it-IT"/>
        </w:rPr>
      </w:pPr>
      <w:r>
        <w:rPr>
          <w:rFonts w:ascii="Roma Neue" w:hAnsi="Roma Neue" w:cs="Arial"/>
          <w:b/>
          <w:sz w:val="20"/>
          <w:szCs w:val="20"/>
          <w:lang w:eastAsia="it-IT"/>
        </w:rPr>
        <w:fldChar w:fldCharType="begin">
          <w:ffData>
            <w:name w:val=""/>
            <w:enabled/>
            <w:calcOnExit w:val="0"/>
            <w:checkBox>
              <w:size w:val="20"/>
              <w:default w:val="0"/>
            </w:checkBox>
          </w:ffData>
        </w:fldChar>
      </w:r>
      <w:r>
        <w:rPr>
          <w:rFonts w:ascii="Roma Neue" w:hAnsi="Roma Neue" w:cs="Arial"/>
          <w:b/>
          <w:sz w:val="20"/>
          <w:szCs w:val="20"/>
          <w:lang w:eastAsia="it-IT"/>
        </w:rPr>
        <w:instrText xml:space="preserve"> FORMCHECKBOX </w:instrText>
      </w:r>
      <w:r>
        <w:rPr>
          <w:rFonts w:ascii="Roma Neue" w:hAnsi="Roma Neue" w:cs="Arial"/>
          <w:b/>
          <w:sz w:val="20"/>
          <w:szCs w:val="20"/>
          <w:lang w:eastAsia="it-IT"/>
        </w:rPr>
      </w:r>
      <w:r>
        <w:rPr>
          <w:rFonts w:ascii="Roma Neue" w:hAnsi="Roma Neue" w:cs="Arial"/>
          <w:b/>
          <w:sz w:val="20"/>
          <w:szCs w:val="20"/>
          <w:lang w:eastAsia="it-IT"/>
        </w:rPr>
        <w:fldChar w:fldCharType="separate"/>
      </w:r>
      <w:r>
        <w:rPr>
          <w:rFonts w:ascii="Roma Neue" w:hAnsi="Roma Neue" w:cs="Arial"/>
          <w:b/>
          <w:sz w:val="20"/>
          <w:szCs w:val="20"/>
          <w:lang w:eastAsia="it-IT"/>
        </w:rPr>
        <w:fldChar w:fldCharType="end"/>
      </w:r>
      <w:r w:rsidRPr="00CA33F4">
        <w:rPr>
          <w:rFonts w:ascii="Roma Neue" w:hAnsi="Roma Neue" w:cs="Arial"/>
          <w:b/>
          <w:sz w:val="20"/>
          <w:szCs w:val="20"/>
          <w:lang w:eastAsia="it-IT"/>
        </w:rPr>
        <w:t xml:space="preserve">  </w:t>
      </w:r>
      <w:r w:rsidR="003B32E4">
        <w:rPr>
          <w:rFonts w:ascii="Roma Neue" w:hAnsi="Roma Neue" w:cs="Arial"/>
          <w:sz w:val="20"/>
          <w:szCs w:val="20"/>
          <w:lang w:eastAsia="it-IT"/>
        </w:rPr>
        <w:t>d</w:t>
      </w:r>
      <w:r w:rsidR="00FF169A" w:rsidRPr="00804608">
        <w:rPr>
          <w:rFonts w:ascii="Roma Neue" w:hAnsi="Roma Neue" w:cs="Arial"/>
          <w:sz w:val="20"/>
          <w:szCs w:val="20"/>
          <w:lang w:eastAsia="it-IT"/>
        </w:rPr>
        <w:t>ichiara</w:t>
      </w:r>
      <w:r w:rsidR="00575F44" w:rsidRPr="00804608">
        <w:rPr>
          <w:rFonts w:ascii="Roma Neue" w:hAnsi="Roma Neue" w:cs="Arial"/>
          <w:sz w:val="20"/>
          <w:szCs w:val="20"/>
          <w:lang w:eastAsia="it-IT"/>
        </w:rPr>
        <w:t xml:space="preserve"> che è stato impossibilitato </w:t>
      </w:r>
      <w:proofErr w:type="gramStart"/>
      <w:r w:rsidR="00575F44" w:rsidRPr="00804608">
        <w:rPr>
          <w:rFonts w:ascii="Roma Neue" w:hAnsi="Roma Neue" w:cs="Arial"/>
          <w:sz w:val="20"/>
          <w:szCs w:val="20"/>
          <w:lang w:eastAsia="it-IT"/>
        </w:rPr>
        <w:t>ad</w:t>
      </w:r>
      <w:proofErr w:type="gramEnd"/>
      <w:r w:rsidR="00575F44" w:rsidRPr="00804608">
        <w:rPr>
          <w:rFonts w:ascii="Roma Neue" w:hAnsi="Roma Neue" w:cs="Arial"/>
          <w:sz w:val="20"/>
          <w:szCs w:val="20"/>
          <w:lang w:eastAsia="it-IT"/>
        </w:rPr>
        <w:t xml:space="preserve"> adottare misure di self cleaning per i seguenti motivi </w:t>
      </w:r>
      <w:r w:rsidR="00E63438" w:rsidRPr="00FD4CEB">
        <w:rPr>
          <w:rFonts w:ascii="Roma Neue" w:hAnsi="Roma Neue" w:cs="Arial"/>
        </w:rPr>
        <w:fldChar w:fldCharType="begin">
          <w:ffData>
            <w:name w:val="Testo47"/>
            <w:enabled/>
            <w:calcOnExit w:val="0"/>
            <w:textInput/>
          </w:ffData>
        </w:fldChar>
      </w:r>
      <w:r w:rsidR="00E63438" w:rsidRPr="00FD4CEB">
        <w:rPr>
          <w:rFonts w:ascii="Roma Neue" w:hAnsi="Roma Neue" w:cs="Arial"/>
        </w:rPr>
        <w:instrText xml:space="preserve"> FORMTEXT </w:instrText>
      </w:r>
      <w:r w:rsidR="00E63438" w:rsidRPr="00FD4CEB">
        <w:rPr>
          <w:rFonts w:ascii="Roma Neue" w:hAnsi="Roma Neue" w:cs="Arial"/>
        </w:rPr>
      </w:r>
      <w:r w:rsidR="00E63438" w:rsidRPr="00FD4CEB">
        <w:rPr>
          <w:rFonts w:ascii="Roma Neue" w:hAnsi="Roma Neue" w:cs="Arial"/>
        </w:rPr>
        <w:fldChar w:fldCharType="separate"/>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fldChar w:fldCharType="end"/>
      </w:r>
      <w:r w:rsidR="00575F44" w:rsidRPr="00804608">
        <w:rPr>
          <w:rFonts w:ascii="Roma Neue" w:hAnsi="Roma Neue" w:cs="Arial"/>
          <w:sz w:val="20"/>
          <w:szCs w:val="20"/>
          <w:lang w:eastAsia="it-IT"/>
        </w:rPr>
        <w:t xml:space="preserve"> [</w:t>
      </w:r>
      <w:r w:rsidR="00575F44" w:rsidRPr="00804608">
        <w:rPr>
          <w:rFonts w:ascii="Roma Neue" w:hAnsi="Roma Neue" w:cs="Arial"/>
          <w:i/>
          <w:iCs/>
          <w:sz w:val="20"/>
          <w:szCs w:val="20"/>
          <w:lang w:eastAsia="it-IT"/>
        </w:rPr>
        <w:t>indicare le motivazioni</w:t>
      </w:r>
      <w:r w:rsidR="00575F44" w:rsidRPr="00804608">
        <w:rPr>
          <w:rFonts w:ascii="Roma Neue" w:hAnsi="Roma Neue" w:cs="Arial"/>
          <w:sz w:val="20"/>
          <w:szCs w:val="20"/>
          <w:lang w:eastAsia="it-IT"/>
        </w:rPr>
        <w:t xml:space="preserve">] e si impegna </w:t>
      </w:r>
      <w:proofErr w:type="gramStart"/>
      <w:r w:rsidR="00575F44" w:rsidRPr="00804608">
        <w:rPr>
          <w:rFonts w:ascii="Roma Neue" w:hAnsi="Roma Neue" w:cs="Arial"/>
          <w:sz w:val="20"/>
          <w:szCs w:val="20"/>
          <w:lang w:eastAsia="it-IT"/>
        </w:rPr>
        <w:t>ad</w:t>
      </w:r>
      <w:proofErr w:type="gramEnd"/>
      <w:r w:rsidR="00575F44" w:rsidRPr="00804608">
        <w:rPr>
          <w:rFonts w:ascii="Roma Neue" w:hAnsi="Roma Neue" w:cs="Arial"/>
          <w:sz w:val="20"/>
          <w:szCs w:val="20"/>
          <w:lang w:eastAsia="it-IT"/>
        </w:rPr>
        <w:t xml:space="preserve"> adottare misure idonee e a comunicare le stesse tempestivamente e comunque prima dell’aggiudicazione.</w:t>
      </w:r>
    </w:p>
    <w:p w14:paraId="65BAA16E" w14:textId="0500322E" w:rsidR="00575F44" w:rsidRPr="00804608" w:rsidRDefault="00575F44" w:rsidP="00575F44">
      <w:pPr>
        <w:pStyle w:val="Paragrafoelenco"/>
        <w:numPr>
          <w:ilvl w:val="0"/>
          <w:numId w:val="4"/>
        </w:numPr>
        <w:spacing w:after="0" w:line="240" w:lineRule="auto"/>
        <w:ind w:left="714" w:hanging="357"/>
        <w:jc w:val="both"/>
        <w:rPr>
          <w:rFonts w:ascii="Roma Neue" w:eastAsia="Arial Unicode MS" w:hAnsi="Roma Neue" w:cs="Arial"/>
          <w:b/>
          <w:bCs/>
          <w:i/>
          <w:iCs/>
          <w:sz w:val="20"/>
          <w:szCs w:val="20"/>
        </w:rPr>
      </w:pPr>
      <w:r>
        <w:rPr>
          <w:rFonts w:ascii="Arial" w:eastAsia="Arial Unicode MS" w:hAnsi="Arial" w:cs="Arial"/>
          <w:b/>
          <w:bCs/>
          <w:i/>
          <w:iCs/>
        </w:rPr>
        <w:t xml:space="preserve"> </w:t>
      </w:r>
      <w:r w:rsidRPr="00804608">
        <w:rPr>
          <w:rFonts w:ascii="Roma Neue" w:eastAsia="Arial Unicode MS" w:hAnsi="Roma Neue" w:cs="Arial"/>
          <w:b/>
          <w:bCs/>
          <w:i/>
          <w:iCs/>
          <w:sz w:val="20"/>
          <w:szCs w:val="20"/>
        </w:rPr>
        <w:t>[in caso di adozione di sottoposizione a concordato preventivo con continuità aziendale]</w:t>
      </w:r>
    </w:p>
    <w:p w14:paraId="43CFF74A" w14:textId="085662B0" w:rsidR="00575F44" w:rsidRPr="00804608" w:rsidRDefault="00CA33F4" w:rsidP="00CA33F4">
      <w:pPr>
        <w:pStyle w:val="Paragrafoelenco"/>
        <w:spacing w:after="0" w:line="360" w:lineRule="auto"/>
        <w:ind w:left="851"/>
        <w:contextualSpacing/>
        <w:jc w:val="both"/>
        <w:rPr>
          <w:rFonts w:ascii="Roma Neue" w:hAnsi="Roma Neue" w:cs="Arial"/>
          <w:bCs/>
          <w:i/>
          <w:sz w:val="20"/>
          <w:szCs w:val="20"/>
        </w:rPr>
      </w:pPr>
      <w:r>
        <w:rPr>
          <w:rFonts w:ascii="Arial" w:hAnsi="Arial" w:cs="Arial"/>
          <w:b/>
          <w:sz w:val="20"/>
          <w:szCs w:val="20"/>
          <w:lang w:eastAsia="it-IT"/>
        </w:rPr>
        <w:fldChar w:fldCharType="begin">
          <w:ffData>
            <w:name w:val=""/>
            <w:enabled/>
            <w:calcOnExit w:val="0"/>
            <w:checkBox>
              <w:size w:val="22"/>
              <w:default w:val="0"/>
            </w:checkBox>
          </w:ffData>
        </w:fldChar>
      </w:r>
      <w:r>
        <w:rPr>
          <w:rFonts w:ascii="Arial" w:hAnsi="Arial" w:cs="Arial"/>
          <w:b/>
          <w:sz w:val="20"/>
          <w:szCs w:val="20"/>
          <w:lang w:eastAsia="it-IT"/>
        </w:rPr>
        <w:instrText xml:space="preserve"> FORMCHECKBOX </w:instrText>
      </w:r>
      <w:r>
        <w:rPr>
          <w:rFonts w:ascii="Arial" w:hAnsi="Arial" w:cs="Arial"/>
          <w:b/>
          <w:sz w:val="20"/>
          <w:szCs w:val="20"/>
          <w:lang w:eastAsia="it-IT"/>
        </w:rPr>
      </w:r>
      <w:r>
        <w:rPr>
          <w:rFonts w:ascii="Arial" w:hAnsi="Arial" w:cs="Arial"/>
          <w:b/>
          <w:sz w:val="20"/>
          <w:szCs w:val="20"/>
          <w:lang w:eastAsia="it-IT"/>
        </w:rPr>
        <w:fldChar w:fldCharType="separate"/>
      </w:r>
      <w:r>
        <w:rPr>
          <w:rFonts w:ascii="Arial" w:hAnsi="Arial" w:cs="Arial"/>
          <w:b/>
          <w:sz w:val="20"/>
          <w:szCs w:val="20"/>
          <w:lang w:eastAsia="it-IT"/>
        </w:rPr>
        <w:fldChar w:fldCharType="end"/>
      </w:r>
      <w:r w:rsidRPr="009C067C">
        <w:rPr>
          <w:rFonts w:ascii="Arial" w:hAnsi="Arial" w:cs="Arial"/>
          <w:b/>
          <w:sz w:val="20"/>
          <w:szCs w:val="20"/>
          <w:lang w:eastAsia="it-IT"/>
        </w:rPr>
        <w:t xml:space="preserve"> </w:t>
      </w:r>
      <w:r>
        <w:rPr>
          <w:rFonts w:ascii="Arial" w:hAnsi="Arial" w:cs="Arial"/>
          <w:b/>
          <w:sz w:val="20"/>
          <w:szCs w:val="20"/>
          <w:lang w:eastAsia="it-IT"/>
        </w:rPr>
        <w:t xml:space="preserve"> </w:t>
      </w:r>
      <w:r w:rsidR="00575F44" w:rsidRPr="00804608">
        <w:rPr>
          <w:rFonts w:ascii="Roma Neue" w:hAnsi="Roma Neue" w:cs="Arial"/>
          <w:bCs/>
          <w:sz w:val="20"/>
          <w:szCs w:val="20"/>
        </w:rPr>
        <w:t xml:space="preserve">che il provvedimento di ammissione al concordato è stato emesso il </w:t>
      </w:r>
      <w:r w:rsidR="00E63438" w:rsidRPr="00FD4CEB">
        <w:rPr>
          <w:rFonts w:ascii="Roma Neue" w:hAnsi="Roma Neue" w:cs="Arial"/>
        </w:rPr>
        <w:fldChar w:fldCharType="begin">
          <w:ffData>
            <w:name w:val="Testo47"/>
            <w:enabled/>
            <w:calcOnExit w:val="0"/>
            <w:textInput/>
          </w:ffData>
        </w:fldChar>
      </w:r>
      <w:r w:rsidR="00E63438" w:rsidRPr="00FD4CEB">
        <w:rPr>
          <w:rFonts w:ascii="Roma Neue" w:hAnsi="Roma Neue" w:cs="Arial"/>
        </w:rPr>
        <w:instrText xml:space="preserve"> FORMTEXT </w:instrText>
      </w:r>
      <w:r w:rsidR="00E63438" w:rsidRPr="00FD4CEB">
        <w:rPr>
          <w:rFonts w:ascii="Roma Neue" w:hAnsi="Roma Neue" w:cs="Arial"/>
        </w:rPr>
      </w:r>
      <w:r w:rsidR="00E63438" w:rsidRPr="00FD4CEB">
        <w:rPr>
          <w:rFonts w:ascii="Roma Neue" w:hAnsi="Roma Neue" w:cs="Arial"/>
        </w:rPr>
        <w:fldChar w:fldCharType="separate"/>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fldChar w:fldCharType="end"/>
      </w:r>
      <w:r w:rsidR="00575F44" w:rsidRPr="00804608">
        <w:rPr>
          <w:rFonts w:ascii="Roma Neue" w:hAnsi="Roma Neue" w:cs="Arial"/>
          <w:bCs/>
          <w:sz w:val="20"/>
          <w:szCs w:val="20"/>
        </w:rPr>
        <w:t xml:space="preserve"> da </w:t>
      </w:r>
      <w:r w:rsidR="00E63438" w:rsidRPr="00FD4CEB">
        <w:rPr>
          <w:rFonts w:ascii="Roma Neue" w:hAnsi="Roma Neue" w:cs="Arial"/>
        </w:rPr>
        <w:fldChar w:fldCharType="begin">
          <w:ffData>
            <w:name w:val="Testo47"/>
            <w:enabled/>
            <w:calcOnExit w:val="0"/>
            <w:textInput/>
          </w:ffData>
        </w:fldChar>
      </w:r>
      <w:r w:rsidR="00E63438" w:rsidRPr="00FD4CEB">
        <w:rPr>
          <w:rFonts w:ascii="Roma Neue" w:hAnsi="Roma Neue" w:cs="Arial"/>
        </w:rPr>
        <w:instrText xml:space="preserve"> FORMTEXT </w:instrText>
      </w:r>
      <w:r w:rsidR="00E63438" w:rsidRPr="00FD4CEB">
        <w:rPr>
          <w:rFonts w:ascii="Roma Neue" w:hAnsi="Roma Neue" w:cs="Arial"/>
        </w:rPr>
      </w:r>
      <w:r w:rsidR="00E63438" w:rsidRPr="00FD4CEB">
        <w:rPr>
          <w:rFonts w:ascii="Roma Neue" w:hAnsi="Roma Neue" w:cs="Arial"/>
        </w:rPr>
        <w:fldChar w:fldCharType="separate"/>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fldChar w:fldCharType="end"/>
      </w:r>
    </w:p>
    <w:p w14:paraId="1288D996" w14:textId="7B623D07" w:rsidR="00575F44" w:rsidRPr="00CA33F4" w:rsidRDefault="00CA33F4" w:rsidP="00C07DAE">
      <w:pPr>
        <w:pStyle w:val="Paragrafoelenco"/>
        <w:spacing w:after="0" w:line="360" w:lineRule="auto"/>
        <w:ind w:left="1276" w:hanging="425"/>
        <w:contextualSpacing/>
        <w:jc w:val="both"/>
        <w:rPr>
          <w:rFonts w:ascii="Roma Neue" w:hAnsi="Roma Neue" w:cs="Arial"/>
          <w:sz w:val="20"/>
          <w:szCs w:val="20"/>
        </w:rPr>
      </w:pPr>
      <w:r>
        <w:rPr>
          <w:rFonts w:ascii="Arial" w:hAnsi="Arial" w:cs="Arial"/>
          <w:b/>
          <w:sz w:val="20"/>
          <w:szCs w:val="20"/>
          <w:lang w:eastAsia="it-IT"/>
        </w:rPr>
        <w:fldChar w:fldCharType="begin">
          <w:ffData>
            <w:name w:val=""/>
            <w:enabled/>
            <w:calcOnExit w:val="0"/>
            <w:checkBox>
              <w:size w:val="22"/>
              <w:default w:val="0"/>
            </w:checkBox>
          </w:ffData>
        </w:fldChar>
      </w:r>
      <w:r>
        <w:rPr>
          <w:rFonts w:ascii="Arial" w:hAnsi="Arial" w:cs="Arial"/>
          <w:b/>
          <w:sz w:val="20"/>
          <w:szCs w:val="20"/>
          <w:lang w:eastAsia="it-IT"/>
        </w:rPr>
        <w:instrText xml:space="preserve"> FORMCHECKBOX </w:instrText>
      </w:r>
      <w:r>
        <w:rPr>
          <w:rFonts w:ascii="Arial" w:hAnsi="Arial" w:cs="Arial"/>
          <w:b/>
          <w:sz w:val="20"/>
          <w:szCs w:val="20"/>
          <w:lang w:eastAsia="it-IT"/>
        </w:rPr>
      </w:r>
      <w:r>
        <w:rPr>
          <w:rFonts w:ascii="Arial" w:hAnsi="Arial" w:cs="Arial"/>
          <w:b/>
          <w:sz w:val="20"/>
          <w:szCs w:val="20"/>
          <w:lang w:eastAsia="it-IT"/>
        </w:rPr>
        <w:fldChar w:fldCharType="separate"/>
      </w:r>
      <w:r>
        <w:rPr>
          <w:rFonts w:ascii="Arial" w:hAnsi="Arial" w:cs="Arial"/>
          <w:b/>
          <w:sz w:val="20"/>
          <w:szCs w:val="20"/>
          <w:lang w:eastAsia="it-IT"/>
        </w:rPr>
        <w:fldChar w:fldCharType="end"/>
      </w:r>
      <w:r w:rsidRPr="009C067C">
        <w:rPr>
          <w:rFonts w:ascii="Arial" w:hAnsi="Arial" w:cs="Arial"/>
          <w:b/>
          <w:sz w:val="20"/>
          <w:szCs w:val="20"/>
          <w:lang w:eastAsia="it-IT"/>
        </w:rPr>
        <w:t xml:space="preserve"> </w:t>
      </w:r>
      <w:r w:rsidR="00575F44" w:rsidRPr="00CA33F4">
        <w:rPr>
          <w:rFonts w:ascii="Roma Neue" w:hAnsi="Roma Neue" w:cs="Arial"/>
          <w:sz w:val="20"/>
          <w:szCs w:val="20"/>
        </w:rPr>
        <w:t xml:space="preserve">che il provvedimento di autorizzazione a partecipare alle gare è stato emesso il </w:t>
      </w:r>
      <w:r w:rsidR="00E63438" w:rsidRPr="00CA33F4">
        <w:rPr>
          <w:rFonts w:ascii="Roma Neue" w:hAnsi="Roma Neue" w:cs="Arial"/>
        </w:rPr>
        <w:fldChar w:fldCharType="begin">
          <w:ffData>
            <w:name w:val="Testo47"/>
            <w:enabled/>
            <w:calcOnExit w:val="0"/>
            <w:textInput/>
          </w:ffData>
        </w:fldChar>
      </w:r>
      <w:r w:rsidR="00E63438" w:rsidRPr="00CA33F4">
        <w:rPr>
          <w:rFonts w:ascii="Roma Neue" w:hAnsi="Roma Neue" w:cs="Arial"/>
        </w:rPr>
        <w:instrText xml:space="preserve"> FORMTEXT </w:instrText>
      </w:r>
      <w:r w:rsidR="00E63438" w:rsidRPr="00CA33F4">
        <w:rPr>
          <w:rFonts w:ascii="Roma Neue" w:hAnsi="Roma Neue" w:cs="Arial"/>
        </w:rPr>
      </w:r>
      <w:r w:rsidR="00E63438" w:rsidRPr="00CA33F4">
        <w:rPr>
          <w:rFonts w:ascii="Roma Neue" w:hAnsi="Roma Neue" w:cs="Arial"/>
        </w:rPr>
        <w:fldChar w:fldCharType="separate"/>
      </w:r>
      <w:r w:rsidR="00E63438" w:rsidRPr="00FD4CEB">
        <w:t> </w:t>
      </w:r>
      <w:r w:rsidR="00E63438" w:rsidRPr="00FD4CEB">
        <w:t> </w:t>
      </w:r>
      <w:r w:rsidR="00E63438" w:rsidRPr="00FD4CEB">
        <w:t> </w:t>
      </w:r>
      <w:r w:rsidR="00E63438" w:rsidRPr="00FD4CEB">
        <w:t> </w:t>
      </w:r>
      <w:r w:rsidR="00E63438" w:rsidRPr="00FD4CEB">
        <w:t> </w:t>
      </w:r>
      <w:r w:rsidR="00E63438" w:rsidRPr="00CA33F4">
        <w:rPr>
          <w:rFonts w:ascii="Roma Neue" w:hAnsi="Roma Neue" w:cs="Arial"/>
        </w:rPr>
        <w:fldChar w:fldCharType="end"/>
      </w:r>
      <w:r w:rsidR="00E63438" w:rsidRPr="00CA33F4">
        <w:rPr>
          <w:rFonts w:ascii="Roma Neue" w:hAnsi="Roma Neue" w:cs="Arial"/>
        </w:rPr>
        <w:t xml:space="preserve"> </w:t>
      </w:r>
      <w:r w:rsidR="00575F44" w:rsidRPr="00CA33F4">
        <w:rPr>
          <w:rFonts w:ascii="Roma Neue" w:hAnsi="Roma Neue" w:cs="Arial"/>
          <w:sz w:val="20"/>
          <w:szCs w:val="20"/>
        </w:rPr>
        <w:t>d</w:t>
      </w:r>
      <w:r w:rsidR="00FF169A" w:rsidRPr="00CA33F4">
        <w:rPr>
          <w:rFonts w:ascii="Roma Neue" w:hAnsi="Roma Neue" w:cs="Arial"/>
          <w:sz w:val="20"/>
          <w:szCs w:val="20"/>
        </w:rPr>
        <w:t>a</w:t>
      </w:r>
      <w:r w:rsidR="00E63438" w:rsidRPr="00CA33F4">
        <w:rPr>
          <w:rFonts w:ascii="Roma Neue" w:hAnsi="Roma Neue" w:cs="Arial"/>
        </w:rPr>
        <w:fldChar w:fldCharType="begin">
          <w:ffData>
            <w:name w:val="Testo47"/>
            <w:enabled/>
            <w:calcOnExit w:val="0"/>
            <w:textInput/>
          </w:ffData>
        </w:fldChar>
      </w:r>
      <w:r w:rsidR="00E63438" w:rsidRPr="00CA33F4">
        <w:rPr>
          <w:rFonts w:ascii="Roma Neue" w:hAnsi="Roma Neue" w:cs="Arial"/>
        </w:rPr>
        <w:instrText xml:space="preserve"> FORMTEXT </w:instrText>
      </w:r>
      <w:r w:rsidR="00E63438" w:rsidRPr="00CA33F4">
        <w:rPr>
          <w:rFonts w:ascii="Roma Neue" w:hAnsi="Roma Neue" w:cs="Arial"/>
        </w:rPr>
      </w:r>
      <w:r w:rsidR="00E63438" w:rsidRPr="00CA33F4">
        <w:rPr>
          <w:rFonts w:ascii="Roma Neue" w:hAnsi="Roma Neue" w:cs="Arial"/>
        </w:rPr>
        <w:fldChar w:fldCharType="separate"/>
      </w:r>
      <w:r w:rsidR="00E63438" w:rsidRPr="00FD4CEB">
        <w:t> </w:t>
      </w:r>
      <w:r w:rsidR="00E63438" w:rsidRPr="00FD4CEB">
        <w:t> </w:t>
      </w:r>
      <w:r w:rsidR="00E63438" w:rsidRPr="00FD4CEB">
        <w:t> </w:t>
      </w:r>
      <w:r w:rsidR="00E63438" w:rsidRPr="00FD4CEB">
        <w:t> </w:t>
      </w:r>
      <w:r w:rsidR="00E63438" w:rsidRPr="00FD4CEB">
        <w:t> </w:t>
      </w:r>
      <w:r w:rsidR="00E63438" w:rsidRPr="00CA33F4">
        <w:rPr>
          <w:rFonts w:ascii="Roma Neue" w:hAnsi="Roma Neue" w:cs="Arial"/>
        </w:rPr>
        <w:fldChar w:fldCharType="end"/>
      </w:r>
    </w:p>
    <w:p w14:paraId="2710145A" w14:textId="7A281C9D" w:rsidR="00575F44" w:rsidRPr="00804608" w:rsidRDefault="00575F44" w:rsidP="00575F44">
      <w:pPr>
        <w:pStyle w:val="Paragrafoelenco"/>
        <w:keepLines/>
        <w:tabs>
          <w:tab w:val="left" w:pos="8647"/>
        </w:tabs>
        <w:spacing w:after="0" w:line="360" w:lineRule="auto"/>
        <w:ind w:left="0"/>
        <w:rPr>
          <w:rFonts w:ascii="Roma Neue" w:hAnsi="Roma Neue" w:cs="Arial"/>
          <w:sz w:val="20"/>
          <w:szCs w:val="20"/>
        </w:rPr>
      </w:pPr>
      <w:r w:rsidRPr="00804608">
        <w:rPr>
          <w:rFonts w:ascii="Roma Neue" w:hAnsi="Roma Neue" w:cs="Arial"/>
          <w:i/>
          <w:sz w:val="20"/>
          <w:szCs w:val="20"/>
        </w:rPr>
        <w:t xml:space="preserve">        </w:t>
      </w:r>
      <w:r w:rsidR="00174743">
        <w:rPr>
          <w:rFonts w:ascii="Roma Neue" w:hAnsi="Roma Neue" w:cs="Arial"/>
          <w:i/>
          <w:sz w:val="20"/>
          <w:szCs w:val="20"/>
        </w:rPr>
        <w:t xml:space="preserve">    </w:t>
      </w:r>
      <w:r w:rsidRPr="00804608">
        <w:rPr>
          <w:rFonts w:ascii="Roma Neue" w:hAnsi="Roma Neue" w:cs="Arial"/>
          <w:i/>
          <w:sz w:val="20"/>
          <w:szCs w:val="20"/>
        </w:rPr>
        <w:t>(solo in caso di raggruppamento)</w:t>
      </w:r>
      <w:r w:rsidRPr="00804608">
        <w:rPr>
          <w:rFonts w:ascii="Roma Neue" w:hAnsi="Roma Neue" w:cs="Arial"/>
          <w:sz w:val="20"/>
          <w:szCs w:val="20"/>
        </w:rPr>
        <w:t xml:space="preserve">  </w:t>
      </w:r>
    </w:p>
    <w:p w14:paraId="13B53A7E" w14:textId="14023915" w:rsidR="00575F44" w:rsidRPr="00804608" w:rsidRDefault="00CA33F4" w:rsidP="00C07DAE">
      <w:pPr>
        <w:pStyle w:val="Paragrafoelenco"/>
        <w:spacing w:after="0" w:line="360" w:lineRule="auto"/>
        <w:ind w:left="851"/>
        <w:contextualSpacing/>
        <w:jc w:val="both"/>
        <w:rPr>
          <w:rFonts w:ascii="Roma Neue" w:hAnsi="Roma Neue" w:cs="Arial"/>
          <w:sz w:val="20"/>
          <w:szCs w:val="20"/>
        </w:rPr>
      </w:pPr>
      <w:r>
        <w:rPr>
          <w:rFonts w:ascii="Arial" w:hAnsi="Arial" w:cs="Arial"/>
          <w:b/>
          <w:sz w:val="20"/>
          <w:szCs w:val="20"/>
          <w:lang w:eastAsia="it-IT"/>
        </w:rPr>
        <w:fldChar w:fldCharType="begin">
          <w:ffData>
            <w:name w:val=""/>
            <w:enabled/>
            <w:calcOnExit w:val="0"/>
            <w:checkBox>
              <w:size w:val="22"/>
              <w:default w:val="0"/>
            </w:checkBox>
          </w:ffData>
        </w:fldChar>
      </w:r>
      <w:r>
        <w:rPr>
          <w:rFonts w:ascii="Arial" w:hAnsi="Arial" w:cs="Arial"/>
          <w:b/>
          <w:sz w:val="20"/>
          <w:szCs w:val="20"/>
          <w:lang w:eastAsia="it-IT"/>
        </w:rPr>
        <w:instrText xml:space="preserve"> FORMCHECKBOX </w:instrText>
      </w:r>
      <w:r>
        <w:rPr>
          <w:rFonts w:ascii="Arial" w:hAnsi="Arial" w:cs="Arial"/>
          <w:b/>
          <w:sz w:val="20"/>
          <w:szCs w:val="20"/>
          <w:lang w:eastAsia="it-IT"/>
        </w:rPr>
      </w:r>
      <w:r>
        <w:rPr>
          <w:rFonts w:ascii="Arial" w:hAnsi="Arial" w:cs="Arial"/>
          <w:b/>
          <w:sz w:val="20"/>
          <w:szCs w:val="20"/>
          <w:lang w:eastAsia="it-IT"/>
        </w:rPr>
        <w:fldChar w:fldCharType="separate"/>
      </w:r>
      <w:r>
        <w:rPr>
          <w:rFonts w:ascii="Arial" w:hAnsi="Arial" w:cs="Arial"/>
          <w:b/>
          <w:sz w:val="20"/>
          <w:szCs w:val="20"/>
          <w:lang w:eastAsia="it-IT"/>
        </w:rPr>
        <w:fldChar w:fldCharType="end"/>
      </w:r>
      <w:r w:rsidRPr="009C067C">
        <w:rPr>
          <w:rFonts w:ascii="Arial" w:hAnsi="Arial" w:cs="Arial"/>
          <w:b/>
          <w:sz w:val="20"/>
          <w:szCs w:val="20"/>
          <w:lang w:eastAsia="it-IT"/>
        </w:rPr>
        <w:t xml:space="preserve"> </w:t>
      </w:r>
      <w:r>
        <w:rPr>
          <w:rFonts w:ascii="Arial" w:hAnsi="Arial" w:cs="Arial"/>
          <w:b/>
          <w:sz w:val="20"/>
          <w:szCs w:val="20"/>
          <w:lang w:eastAsia="it-IT"/>
        </w:rPr>
        <w:t xml:space="preserve"> </w:t>
      </w:r>
      <w:r w:rsidR="00575F44" w:rsidRPr="00804608">
        <w:rPr>
          <w:rFonts w:ascii="Roma Neue" w:hAnsi="Roma Neue" w:cs="Arial"/>
          <w:sz w:val="20"/>
          <w:szCs w:val="20"/>
        </w:rPr>
        <w:t>che le altre imprese aderenti al raggruppamento non sono assoggettate ad una procedura concorsuale, ai sensi dell’articolo 95, commi 4 e 5, del decreto legislativo n. 14/2019.</w:t>
      </w:r>
    </w:p>
    <w:p w14:paraId="3F96C999" w14:textId="34549C58" w:rsidR="006D51FD" w:rsidRPr="00804608" w:rsidRDefault="00CA33F4" w:rsidP="00C07DAE">
      <w:pPr>
        <w:pStyle w:val="Paragrafoelenco"/>
        <w:spacing w:after="0" w:line="360" w:lineRule="auto"/>
        <w:ind w:left="851"/>
        <w:contextualSpacing/>
        <w:jc w:val="both"/>
        <w:rPr>
          <w:rFonts w:ascii="Roma Neue" w:hAnsi="Roma Neue" w:cs="Arial"/>
          <w:sz w:val="20"/>
          <w:szCs w:val="20"/>
        </w:rPr>
      </w:pPr>
      <w:r>
        <w:rPr>
          <w:rFonts w:ascii="Arial" w:hAnsi="Arial" w:cs="Arial"/>
          <w:b/>
          <w:sz w:val="20"/>
          <w:szCs w:val="20"/>
          <w:lang w:eastAsia="it-IT"/>
        </w:rPr>
        <w:fldChar w:fldCharType="begin">
          <w:ffData>
            <w:name w:val=""/>
            <w:enabled/>
            <w:calcOnExit w:val="0"/>
            <w:checkBox>
              <w:size w:val="22"/>
              <w:default w:val="0"/>
            </w:checkBox>
          </w:ffData>
        </w:fldChar>
      </w:r>
      <w:r>
        <w:rPr>
          <w:rFonts w:ascii="Arial" w:hAnsi="Arial" w:cs="Arial"/>
          <w:b/>
          <w:sz w:val="20"/>
          <w:szCs w:val="20"/>
          <w:lang w:eastAsia="it-IT"/>
        </w:rPr>
        <w:instrText xml:space="preserve"> FORMCHECKBOX </w:instrText>
      </w:r>
      <w:r>
        <w:rPr>
          <w:rFonts w:ascii="Arial" w:hAnsi="Arial" w:cs="Arial"/>
          <w:b/>
          <w:sz w:val="20"/>
          <w:szCs w:val="20"/>
          <w:lang w:eastAsia="it-IT"/>
        </w:rPr>
      </w:r>
      <w:r>
        <w:rPr>
          <w:rFonts w:ascii="Arial" w:hAnsi="Arial" w:cs="Arial"/>
          <w:b/>
          <w:sz w:val="20"/>
          <w:szCs w:val="20"/>
          <w:lang w:eastAsia="it-IT"/>
        </w:rPr>
        <w:fldChar w:fldCharType="separate"/>
      </w:r>
      <w:r>
        <w:rPr>
          <w:rFonts w:ascii="Arial" w:hAnsi="Arial" w:cs="Arial"/>
          <w:b/>
          <w:sz w:val="20"/>
          <w:szCs w:val="20"/>
          <w:lang w:eastAsia="it-IT"/>
        </w:rPr>
        <w:fldChar w:fldCharType="end"/>
      </w:r>
      <w:r w:rsidRPr="009C067C">
        <w:rPr>
          <w:rFonts w:ascii="Arial" w:hAnsi="Arial" w:cs="Arial"/>
          <w:b/>
          <w:sz w:val="20"/>
          <w:szCs w:val="20"/>
          <w:lang w:eastAsia="it-IT"/>
        </w:rPr>
        <w:t xml:space="preserve"> </w:t>
      </w:r>
      <w:r>
        <w:rPr>
          <w:rFonts w:ascii="Arial" w:hAnsi="Arial" w:cs="Arial"/>
          <w:b/>
          <w:sz w:val="20"/>
          <w:szCs w:val="20"/>
          <w:lang w:eastAsia="it-IT"/>
        </w:rPr>
        <w:t xml:space="preserve"> </w:t>
      </w:r>
      <w:r w:rsidR="003B32E4">
        <w:rPr>
          <w:rFonts w:ascii="Roma Neue" w:hAnsi="Roma Neue" w:cs="Arial"/>
          <w:bCs/>
          <w:sz w:val="20"/>
          <w:szCs w:val="20"/>
        </w:rPr>
        <w:t>a</w:t>
      </w:r>
      <w:r w:rsidR="00804608" w:rsidRPr="00804608">
        <w:rPr>
          <w:rFonts w:ascii="Roma Neue" w:hAnsi="Roma Neue" w:cs="Arial"/>
          <w:bCs/>
          <w:sz w:val="20"/>
          <w:szCs w:val="20"/>
        </w:rPr>
        <w:t>llega</w:t>
      </w:r>
      <w:r w:rsidR="00575F44" w:rsidRPr="00804608">
        <w:rPr>
          <w:rFonts w:ascii="Roma Neue" w:hAnsi="Roma Neue" w:cs="Arial"/>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16C0CDEC" w14:textId="77777777" w:rsidR="006D51FD" w:rsidRPr="00F86AA9" w:rsidRDefault="006D51FD" w:rsidP="00D42C91">
      <w:pPr>
        <w:pStyle w:val="Paragrafoelenco"/>
        <w:numPr>
          <w:ilvl w:val="0"/>
          <w:numId w:val="4"/>
        </w:numPr>
        <w:spacing w:after="70" w:line="360" w:lineRule="auto"/>
        <w:ind w:left="426" w:hanging="426"/>
        <w:contextualSpacing/>
        <w:jc w:val="both"/>
        <w:rPr>
          <w:rFonts w:ascii="Roma Neue" w:hAnsi="Roma Neue" w:cs="Arial"/>
          <w:sz w:val="20"/>
          <w:szCs w:val="20"/>
        </w:rPr>
      </w:pPr>
      <w:r w:rsidRPr="00C30ADF">
        <w:rPr>
          <w:rFonts w:ascii="Roma Neue" w:hAnsi="Roma Neue" w:cs="Arial"/>
          <w:b/>
          <w:sz w:val="20"/>
          <w:szCs w:val="20"/>
        </w:rPr>
        <w:t>[</w:t>
      </w:r>
      <w:r w:rsidRPr="00D42C91">
        <w:rPr>
          <w:rFonts w:ascii="Roma Neue" w:hAnsi="Roma Neue" w:cs="Arial"/>
          <w:b/>
          <w:bCs/>
          <w:i/>
          <w:iCs/>
          <w:sz w:val="20"/>
          <w:szCs w:val="20"/>
        </w:rPr>
        <w:t>In caso di 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r w:rsidRPr="00F86AA9">
        <w:rPr>
          <w:rFonts w:ascii="Roma Neue" w:hAnsi="Roma Neue" w:cs="Arial"/>
          <w:sz w:val="20"/>
          <w:szCs w:val="20"/>
        </w:rPr>
        <w:t>]</w:t>
      </w:r>
    </w:p>
    <w:p w14:paraId="01AF82D0" w14:textId="168DB905" w:rsidR="00174743" w:rsidRPr="00D74C01" w:rsidRDefault="00C07DAE" w:rsidP="00C07DAE">
      <w:pPr>
        <w:pStyle w:val="Paragrafoelenco"/>
        <w:spacing w:after="0" w:line="360" w:lineRule="auto"/>
        <w:ind w:left="851"/>
        <w:contextualSpacing/>
        <w:jc w:val="both"/>
        <w:rPr>
          <w:rFonts w:ascii="Roma Neue" w:hAnsi="Roma Neue" w:cs="Arial"/>
          <w:sz w:val="20"/>
          <w:szCs w:val="20"/>
        </w:rPr>
      </w:pPr>
      <w:r>
        <w:rPr>
          <w:rFonts w:ascii="Arial" w:hAnsi="Arial" w:cs="Arial"/>
          <w:b/>
          <w:sz w:val="20"/>
          <w:szCs w:val="20"/>
          <w:lang w:eastAsia="it-IT"/>
        </w:rPr>
        <w:fldChar w:fldCharType="begin">
          <w:ffData>
            <w:name w:val=""/>
            <w:enabled/>
            <w:calcOnExit w:val="0"/>
            <w:checkBox>
              <w:size w:val="22"/>
              <w:default w:val="0"/>
            </w:checkBox>
          </w:ffData>
        </w:fldChar>
      </w:r>
      <w:r>
        <w:rPr>
          <w:rFonts w:ascii="Arial" w:hAnsi="Arial" w:cs="Arial"/>
          <w:b/>
          <w:sz w:val="20"/>
          <w:szCs w:val="20"/>
          <w:lang w:eastAsia="it-IT"/>
        </w:rPr>
        <w:instrText xml:space="preserve"> FORMCHECKBOX </w:instrText>
      </w:r>
      <w:r>
        <w:rPr>
          <w:rFonts w:ascii="Arial" w:hAnsi="Arial" w:cs="Arial"/>
          <w:b/>
          <w:sz w:val="20"/>
          <w:szCs w:val="20"/>
          <w:lang w:eastAsia="it-IT"/>
        </w:rPr>
      </w:r>
      <w:r>
        <w:rPr>
          <w:rFonts w:ascii="Arial" w:hAnsi="Arial" w:cs="Arial"/>
          <w:b/>
          <w:sz w:val="20"/>
          <w:szCs w:val="20"/>
          <w:lang w:eastAsia="it-IT"/>
        </w:rPr>
        <w:fldChar w:fldCharType="separate"/>
      </w:r>
      <w:r>
        <w:rPr>
          <w:rFonts w:ascii="Arial" w:hAnsi="Arial" w:cs="Arial"/>
          <w:b/>
          <w:sz w:val="20"/>
          <w:szCs w:val="20"/>
          <w:lang w:eastAsia="it-IT"/>
        </w:rPr>
        <w:fldChar w:fldCharType="end"/>
      </w:r>
      <w:r w:rsidRPr="009C067C">
        <w:rPr>
          <w:rFonts w:ascii="Arial" w:hAnsi="Arial" w:cs="Arial"/>
          <w:b/>
          <w:sz w:val="20"/>
          <w:szCs w:val="20"/>
          <w:lang w:eastAsia="it-IT"/>
        </w:rPr>
        <w:t xml:space="preserve"> </w:t>
      </w:r>
      <w:r w:rsidR="006D51FD" w:rsidRPr="00C07DAE">
        <w:rPr>
          <w:rFonts w:ascii="Arial" w:hAnsi="Arial" w:cs="Arial"/>
          <w:bCs/>
          <w:sz w:val="20"/>
          <w:szCs w:val="20"/>
          <w:lang w:eastAsia="it-IT"/>
        </w:rPr>
        <w:t>che</w:t>
      </w:r>
      <w:r w:rsidR="006D51FD" w:rsidRPr="00F86AA9">
        <w:rPr>
          <w:rFonts w:ascii="Roma Neue" w:hAnsi="Roma Neue" w:cs="Arial"/>
          <w:sz w:val="20"/>
          <w:szCs w:val="20"/>
        </w:rPr>
        <w:t xml:space="preserve"> è stato emesso il provvedimento </w:t>
      </w:r>
      <w:r w:rsidR="00E63438" w:rsidRPr="00FD4CEB">
        <w:rPr>
          <w:rFonts w:ascii="Roma Neue" w:hAnsi="Roma Neue" w:cs="Arial"/>
        </w:rPr>
        <w:fldChar w:fldCharType="begin">
          <w:ffData>
            <w:name w:val="Testo47"/>
            <w:enabled/>
            <w:calcOnExit w:val="0"/>
            <w:textInput/>
          </w:ffData>
        </w:fldChar>
      </w:r>
      <w:r w:rsidR="00E63438" w:rsidRPr="00FD4CEB">
        <w:rPr>
          <w:rFonts w:ascii="Roma Neue" w:hAnsi="Roma Neue" w:cs="Arial"/>
        </w:rPr>
        <w:instrText xml:space="preserve"> FORMTEXT </w:instrText>
      </w:r>
      <w:r w:rsidR="00E63438" w:rsidRPr="00FD4CEB">
        <w:rPr>
          <w:rFonts w:ascii="Roma Neue" w:hAnsi="Roma Neue" w:cs="Arial"/>
        </w:rPr>
      </w:r>
      <w:r w:rsidR="00E63438" w:rsidRPr="00FD4CEB">
        <w:rPr>
          <w:rFonts w:ascii="Roma Neue" w:hAnsi="Roma Neue" w:cs="Arial"/>
        </w:rPr>
        <w:fldChar w:fldCharType="separate"/>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fldChar w:fldCharType="end"/>
      </w:r>
      <w:r w:rsidR="006D51FD" w:rsidRPr="00F86AA9">
        <w:rPr>
          <w:rFonts w:ascii="Roma Neue" w:hAnsi="Roma Neue" w:cs="Arial"/>
          <w:sz w:val="20"/>
          <w:szCs w:val="20"/>
        </w:rPr>
        <w:t xml:space="preserve"> (</w:t>
      </w:r>
      <w:r w:rsidR="006D51FD" w:rsidRPr="00575F44">
        <w:rPr>
          <w:rFonts w:ascii="Roma Neue" w:hAnsi="Roma Neue" w:cs="Arial"/>
          <w:i/>
          <w:iCs/>
          <w:sz w:val="20"/>
          <w:szCs w:val="20"/>
        </w:rPr>
        <w:t xml:space="preserve">indicare il tipo di provvedimento … Sottoposizione a sequestro o confisca ai sensi dell'articolo 240-bis del </w:t>
      </w:r>
      <w:r w:rsidR="004640E8" w:rsidRPr="00575F44">
        <w:rPr>
          <w:rFonts w:ascii="Roma Neue" w:hAnsi="Roma Neue" w:cs="Arial"/>
          <w:i/>
          <w:iCs/>
          <w:sz w:val="20"/>
          <w:szCs w:val="20"/>
        </w:rPr>
        <w:t>Codice penale</w:t>
      </w:r>
      <w:r w:rsidR="006D51FD" w:rsidRPr="00575F44">
        <w:rPr>
          <w:rFonts w:ascii="Roma Neue" w:hAnsi="Roma Neue" w:cs="Arial"/>
          <w:i/>
          <w:iCs/>
          <w:sz w:val="20"/>
          <w:szCs w:val="20"/>
        </w:rPr>
        <w:t xml:space="preserve"> o degli </w:t>
      </w:r>
      <w:r w:rsidR="006D51FD" w:rsidRPr="00575F44">
        <w:rPr>
          <w:rFonts w:ascii="Roma Neue" w:hAnsi="Roma Neue" w:cs="Arial"/>
          <w:i/>
          <w:iCs/>
          <w:sz w:val="20"/>
          <w:szCs w:val="20"/>
        </w:rPr>
        <w:lastRenderedPageBreak/>
        <w:t>articoli 20 e 24 del decreto legislativo 6 settembre 2011, n. 159, e affidamento a custode o amministratore giudiziario o finanziario)</w:t>
      </w:r>
      <w:r w:rsidR="006D51FD" w:rsidRPr="00F86AA9">
        <w:rPr>
          <w:rFonts w:ascii="Roma Neue" w:hAnsi="Roma Neue" w:cs="Arial"/>
          <w:sz w:val="20"/>
          <w:szCs w:val="20"/>
        </w:rPr>
        <w:t xml:space="preserve"> in data </w:t>
      </w:r>
      <w:r w:rsidR="00E63438" w:rsidRPr="00FD4CEB">
        <w:rPr>
          <w:rFonts w:ascii="Roma Neue" w:hAnsi="Roma Neue" w:cs="Arial"/>
        </w:rPr>
        <w:fldChar w:fldCharType="begin">
          <w:ffData>
            <w:name w:val="Testo47"/>
            <w:enabled/>
            <w:calcOnExit w:val="0"/>
            <w:textInput/>
          </w:ffData>
        </w:fldChar>
      </w:r>
      <w:r w:rsidR="00E63438" w:rsidRPr="00FD4CEB">
        <w:rPr>
          <w:rFonts w:ascii="Roma Neue" w:hAnsi="Roma Neue" w:cs="Arial"/>
        </w:rPr>
        <w:instrText xml:space="preserve"> FORMTEXT </w:instrText>
      </w:r>
      <w:r w:rsidR="00E63438" w:rsidRPr="00FD4CEB">
        <w:rPr>
          <w:rFonts w:ascii="Roma Neue" w:hAnsi="Roma Neue" w:cs="Arial"/>
        </w:rPr>
      </w:r>
      <w:r w:rsidR="00E63438" w:rsidRPr="00FD4CEB">
        <w:rPr>
          <w:rFonts w:ascii="Roma Neue" w:hAnsi="Roma Neue" w:cs="Arial"/>
        </w:rPr>
        <w:fldChar w:fldCharType="separate"/>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fldChar w:fldCharType="end"/>
      </w:r>
      <w:r w:rsidR="006D51FD" w:rsidRPr="00F86AA9">
        <w:rPr>
          <w:rFonts w:ascii="Roma Neue" w:hAnsi="Roma Neue" w:cs="Arial"/>
          <w:sz w:val="20"/>
          <w:szCs w:val="20"/>
        </w:rPr>
        <w:t xml:space="preserve"> da parte </w:t>
      </w:r>
      <w:r w:rsidR="002F3A4B" w:rsidRPr="00F86AA9">
        <w:rPr>
          <w:rFonts w:ascii="Roma Neue" w:hAnsi="Roma Neue" w:cs="Arial"/>
          <w:sz w:val="20"/>
          <w:szCs w:val="20"/>
        </w:rPr>
        <w:t xml:space="preserve">di </w:t>
      </w:r>
      <w:r w:rsidR="00E63438" w:rsidRPr="00FD4CEB">
        <w:rPr>
          <w:rFonts w:ascii="Roma Neue" w:hAnsi="Roma Neue" w:cs="Arial"/>
        </w:rPr>
        <w:fldChar w:fldCharType="begin">
          <w:ffData>
            <w:name w:val="Testo47"/>
            <w:enabled/>
            <w:calcOnExit w:val="0"/>
            <w:textInput/>
          </w:ffData>
        </w:fldChar>
      </w:r>
      <w:r w:rsidR="00E63438" w:rsidRPr="00FD4CEB">
        <w:rPr>
          <w:rFonts w:ascii="Roma Neue" w:hAnsi="Roma Neue" w:cs="Arial"/>
        </w:rPr>
        <w:instrText xml:space="preserve"> FORMTEXT </w:instrText>
      </w:r>
      <w:r w:rsidR="00E63438" w:rsidRPr="00FD4CEB">
        <w:rPr>
          <w:rFonts w:ascii="Roma Neue" w:hAnsi="Roma Neue" w:cs="Arial"/>
        </w:rPr>
      </w:r>
      <w:r w:rsidR="00E63438" w:rsidRPr="00FD4CEB">
        <w:rPr>
          <w:rFonts w:ascii="Roma Neue" w:hAnsi="Roma Neue" w:cs="Arial"/>
        </w:rPr>
        <w:fldChar w:fldCharType="separate"/>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fldChar w:fldCharType="end"/>
      </w:r>
      <w:r w:rsidR="0027424C">
        <w:rPr>
          <w:rFonts w:ascii="Roma Neue" w:hAnsi="Roma Neue" w:cs="Arial"/>
        </w:rPr>
        <w:t>;</w:t>
      </w:r>
    </w:p>
    <w:p w14:paraId="0E6C24D2" w14:textId="40A6BC8D" w:rsidR="00F65FA0" w:rsidRPr="00F14925" w:rsidRDefault="00F65FA0" w:rsidP="007C67E9">
      <w:pPr>
        <w:pStyle w:val="Paragrafoelenco"/>
        <w:spacing w:after="70" w:line="360" w:lineRule="auto"/>
        <w:ind w:left="426"/>
        <w:contextualSpacing/>
        <w:jc w:val="both"/>
        <w:rPr>
          <w:rFonts w:ascii="Roma Neue" w:hAnsi="Roma Neue" w:cs="Arial"/>
          <w:sz w:val="20"/>
          <w:szCs w:val="20"/>
        </w:rPr>
      </w:pPr>
    </w:p>
    <w:tbl>
      <w:tblPr>
        <w:tblW w:w="492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CellMar>
          <w:left w:w="70" w:type="dxa"/>
          <w:right w:w="70" w:type="dxa"/>
        </w:tblCellMar>
        <w:tblLook w:val="0000" w:firstRow="0" w:lastRow="0" w:firstColumn="0" w:lastColumn="0" w:noHBand="0" w:noVBand="0"/>
      </w:tblPr>
      <w:tblGrid>
        <w:gridCol w:w="9486"/>
      </w:tblGrid>
      <w:tr w:rsidR="00D90787" w:rsidRPr="00FD4CEB" w14:paraId="208FF32F" w14:textId="77777777" w:rsidTr="002D6C0E">
        <w:trPr>
          <w:trHeight w:val="815"/>
        </w:trPr>
        <w:tc>
          <w:tcPr>
            <w:tcW w:w="5000" w:type="pct"/>
            <w:shd w:val="clear" w:color="auto" w:fill="F2F2F2" w:themeFill="background1" w:themeFillShade="F2"/>
            <w:vAlign w:val="center"/>
          </w:tcPr>
          <w:p w14:paraId="03779134" w14:textId="77777777" w:rsidR="0027424C" w:rsidRDefault="00D90787" w:rsidP="00D90787">
            <w:pPr>
              <w:spacing w:after="70" w:line="360" w:lineRule="auto"/>
              <w:contextualSpacing/>
              <w:jc w:val="both"/>
              <w:rPr>
                <w:b/>
                <w:bCs/>
                <w:sz w:val="21"/>
                <w:szCs w:val="21"/>
              </w:rPr>
            </w:pPr>
            <w:r w:rsidRPr="0027424C">
              <w:rPr>
                <w:rFonts w:ascii="Roma Neue" w:hAnsi="Roma Neue" w:cs="Arial"/>
                <w:b/>
                <w:bCs/>
                <w:sz w:val="21"/>
                <w:szCs w:val="21"/>
              </w:rPr>
              <w:t>Gli operatori economici sono tenuti a compilare integralmente il DGUE in ogni sua parte, inserendo nella Parte II – Sezione B tutti i dati identificativi (nome, cognome, data e luogo di nascita, codice fiscale, residenza, ecc.) di tutti i soggetti di cui all’art. 94, commi 3 e 4, del D.lgs. 36/2023, secondo quanto previsto nella lettera di invito.</w:t>
            </w:r>
            <w:r w:rsidRPr="0027424C">
              <w:rPr>
                <w:b/>
                <w:bCs/>
                <w:sz w:val="21"/>
                <w:szCs w:val="21"/>
              </w:rPr>
              <w:t xml:space="preserve"> </w:t>
            </w:r>
          </w:p>
          <w:p w14:paraId="23F9825B" w14:textId="6C89F48C" w:rsidR="00D90787" w:rsidRPr="0027424C" w:rsidRDefault="00D90787" w:rsidP="00D90787">
            <w:pPr>
              <w:spacing w:after="70" w:line="360" w:lineRule="auto"/>
              <w:contextualSpacing/>
              <w:jc w:val="both"/>
              <w:rPr>
                <w:b/>
                <w:bCs/>
                <w:sz w:val="21"/>
                <w:szCs w:val="21"/>
              </w:rPr>
            </w:pPr>
            <w:r w:rsidRPr="0027424C">
              <w:rPr>
                <w:rFonts w:ascii="Roma Neue" w:hAnsi="Roma Neue" w:cs="Arial"/>
                <w:b/>
                <w:bCs/>
                <w:sz w:val="21"/>
                <w:szCs w:val="21"/>
              </w:rPr>
              <w:t>Si precisa che, in caso di soci persone giuridiche, sono indicati anche i relativi amministratori, ai sensi della normativa vigente.</w:t>
            </w:r>
            <w:r w:rsidRPr="0027424C">
              <w:rPr>
                <w:b/>
                <w:bCs/>
                <w:sz w:val="21"/>
                <w:szCs w:val="21"/>
              </w:rPr>
              <w:t xml:space="preserve"> </w:t>
            </w:r>
          </w:p>
          <w:p w14:paraId="7181EDE2" w14:textId="27529056" w:rsidR="00D90787" w:rsidRPr="00D90787" w:rsidRDefault="00D90787" w:rsidP="00D90787">
            <w:pPr>
              <w:spacing w:after="70" w:line="360" w:lineRule="auto"/>
              <w:contextualSpacing/>
              <w:jc w:val="both"/>
              <w:rPr>
                <w:b/>
                <w:bCs/>
              </w:rPr>
            </w:pPr>
            <w:r w:rsidRPr="0027424C">
              <w:rPr>
                <w:rFonts w:ascii="Roma Neue" w:hAnsi="Roma Neue" w:cs="Arial"/>
                <w:b/>
                <w:bCs/>
                <w:sz w:val="21"/>
                <w:szCs w:val="21"/>
              </w:rPr>
              <w:t xml:space="preserve">Qualora tali informazioni siano contenute in apposito elenco allegato al DGUE, </w:t>
            </w:r>
            <w:r w:rsidR="007E5E02" w:rsidRPr="0027424C">
              <w:rPr>
                <w:rFonts w:ascii="Roma Neue" w:hAnsi="Roma Neue" w:cs="Arial"/>
                <w:b/>
                <w:bCs/>
                <w:sz w:val="21"/>
                <w:szCs w:val="21"/>
              </w:rPr>
              <w:t>occorre</w:t>
            </w:r>
            <w:r w:rsidRPr="0027424C">
              <w:rPr>
                <w:rFonts w:ascii="Roma Neue" w:hAnsi="Roma Neue" w:cs="Arial"/>
                <w:b/>
                <w:bCs/>
                <w:sz w:val="21"/>
                <w:szCs w:val="21"/>
              </w:rPr>
              <w:t xml:space="preserve"> rinvia</w:t>
            </w:r>
            <w:r w:rsidR="007E5E02" w:rsidRPr="0027424C">
              <w:rPr>
                <w:rFonts w:ascii="Roma Neue" w:hAnsi="Roma Neue" w:cs="Arial"/>
                <w:b/>
                <w:bCs/>
                <w:sz w:val="21"/>
                <w:szCs w:val="21"/>
              </w:rPr>
              <w:t>re</w:t>
            </w:r>
            <w:r w:rsidRPr="0027424C">
              <w:rPr>
                <w:rFonts w:ascii="Roma Neue" w:hAnsi="Roma Neue" w:cs="Arial"/>
                <w:b/>
                <w:bCs/>
                <w:sz w:val="21"/>
                <w:szCs w:val="21"/>
              </w:rPr>
              <w:t xml:space="preserve"> integralmente a detto elenco, che deve risultare coerente e aggiornato.</w:t>
            </w:r>
          </w:p>
        </w:tc>
      </w:tr>
    </w:tbl>
    <w:p w14:paraId="4AA42735" w14:textId="77777777" w:rsidR="0028613F" w:rsidRDefault="0028613F" w:rsidP="00174743">
      <w:pPr>
        <w:autoSpaceDE w:val="0"/>
        <w:autoSpaceDN w:val="0"/>
        <w:adjustRightInd w:val="0"/>
        <w:spacing w:after="0" w:line="240" w:lineRule="auto"/>
        <w:rPr>
          <w:rFonts w:ascii="CIDFont+F4" w:eastAsiaTheme="minorHAnsi" w:hAnsi="CIDFont+F4" w:cs="CIDFont+F4"/>
        </w:rPr>
      </w:pPr>
    </w:p>
    <w:p w14:paraId="62BDACBD" w14:textId="77777777" w:rsidR="00292722" w:rsidRDefault="00292722" w:rsidP="00827D16">
      <w:pPr>
        <w:spacing w:before="120" w:after="120" w:line="280" w:lineRule="exact"/>
        <w:ind w:right="11"/>
        <w:jc w:val="both"/>
        <w:rPr>
          <w:rFonts w:ascii="Roma Neue" w:hAnsi="Roma Neue" w:cs="Arial"/>
          <w:sz w:val="20"/>
          <w:szCs w:val="20"/>
        </w:rPr>
      </w:pPr>
    </w:p>
    <w:p w14:paraId="7845CB04" w14:textId="77777777" w:rsidR="00292722" w:rsidRDefault="00292722" w:rsidP="00827D16">
      <w:pPr>
        <w:spacing w:before="120" w:after="120" w:line="280" w:lineRule="exact"/>
        <w:ind w:right="11"/>
        <w:jc w:val="both"/>
        <w:rPr>
          <w:rFonts w:ascii="Roma Neue" w:hAnsi="Roma Neue" w:cs="Arial"/>
          <w:sz w:val="20"/>
          <w:szCs w:val="20"/>
        </w:rPr>
      </w:pPr>
    </w:p>
    <w:p w14:paraId="30A12371" w14:textId="2198A6DA" w:rsidR="0001610A" w:rsidRPr="00FD4CEB" w:rsidRDefault="0001610A" w:rsidP="00827D16">
      <w:pPr>
        <w:spacing w:before="120" w:after="120" w:line="280" w:lineRule="exact"/>
        <w:ind w:right="11"/>
        <w:jc w:val="both"/>
        <w:rPr>
          <w:rFonts w:ascii="Roma Neue" w:hAnsi="Roma Neue" w:cs="Arial"/>
          <w:sz w:val="20"/>
          <w:szCs w:val="20"/>
        </w:rPr>
      </w:pPr>
      <w:r w:rsidRPr="00FD4CEB">
        <w:rPr>
          <w:rFonts w:ascii="Roma Neue" w:hAnsi="Roma Neue" w:cs="Arial"/>
          <w:sz w:val="20"/>
          <w:szCs w:val="20"/>
        </w:rPr>
        <w:t>L’operatore economico,</w:t>
      </w:r>
    </w:p>
    <w:tbl>
      <w:tblPr>
        <w:tblW w:w="382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24"/>
        <w:gridCol w:w="5247"/>
      </w:tblGrid>
      <w:tr w:rsidR="0001610A" w:rsidRPr="00FD4CEB" w14:paraId="4EAC7BCA" w14:textId="77777777" w:rsidTr="007E5E02">
        <w:trPr>
          <w:trHeight w:val="496"/>
        </w:trPr>
        <w:tc>
          <w:tcPr>
            <w:tcW w:w="1441" w:type="pct"/>
            <w:vAlign w:val="center"/>
          </w:tcPr>
          <w:p w14:paraId="30D9770D" w14:textId="77777777" w:rsidR="0001610A" w:rsidRPr="00FD4CEB" w:rsidRDefault="0001610A" w:rsidP="00D616C5">
            <w:pPr>
              <w:spacing w:before="120" w:after="0" w:line="280" w:lineRule="exact"/>
              <w:ind w:right="11"/>
              <w:jc w:val="both"/>
              <w:rPr>
                <w:rFonts w:ascii="Roma Neue" w:hAnsi="Roma Neue" w:cs="Arial"/>
                <w:b/>
                <w:sz w:val="20"/>
                <w:szCs w:val="20"/>
              </w:rPr>
            </w:pPr>
            <w:r w:rsidRPr="00FD4CEB">
              <w:rPr>
                <w:rFonts w:ascii="Roma Neue" w:hAnsi="Roma Neue" w:cs="Arial"/>
                <w:b/>
                <w:sz w:val="20"/>
                <w:szCs w:val="20"/>
              </w:rPr>
              <w:t>Luogo</w:t>
            </w:r>
          </w:p>
        </w:tc>
        <w:tc>
          <w:tcPr>
            <w:tcW w:w="3559" w:type="pct"/>
            <w:vAlign w:val="center"/>
          </w:tcPr>
          <w:p w14:paraId="21B8EEC3" w14:textId="77777777" w:rsidR="0001610A" w:rsidRPr="00FD4CEB" w:rsidRDefault="0001610A" w:rsidP="00D616C5">
            <w:pPr>
              <w:spacing w:before="120" w:after="0" w:line="280" w:lineRule="exact"/>
              <w:ind w:right="11"/>
              <w:jc w:val="both"/>
              <w:rPr>
                <w:rFonts w:ascii="Roma Neue" w:hAnsi="Roma Neue" w:cs="Arial"/>
                <w:b/>
                <w:sz w:val="20"/>
                <w:szCs w:val="20"/>
              </w:rPr>
            </w:pPr>
            <w:r w:rsidRPr="00FD4CEB">
              <w:rPr>
                <w:rFonts w:ascii="Roma Neue" w:hAnsi="Roma Neue" w:cs="Arial"/>
                <w:b/>
                <w:sz w:val="20"/>
                <w:szCs w:val="20"/>
              </w:rPr>
              <w:t>Data</w:t>
            </w:r>
          </w:p>
        </w:tc>
      </w:tr>
      <w:tr w:rsidR="0001610A" w:rsidRPr="00FD4CEB" w14:paraId="4277F41F" w14:textId="77777777" w:rsidTr="007E5E02">
        <w:trPr>
          <w:trHeight w:val="545"/>
        </w:trPr>
        <w:tc>
          <w:tcPr>
            <w:tcW w:w="1441" w:type="pct"/>
            <w:vAlign w:val="center"/>
          </w:tcPr>
          <w:p w14:paraId="4A15E320" w14:textId="77777777" w:rsidR="0001610A" w:rsidRPr="00FD4CEB" w:rsidRDefault="0001610A" w:rsidP="00D616C5">
            <w:pPr>
              <w:spacing w:before="120" w:after="0" w:line="280" w:lineRule="exact"/>
              <w:ind w:right="11"/>
              <w:jc w:val="both"/>
              <w:rPr>
                <w:rFonts w:ascii="Roma Neue" w:hAnsi="Roma Neue" w:cs="Arial"/>
                <w:b/>
                <w:sz w:val="20"/>
                <w:szCs w:val="20"/>
              </w:rPr>
            </w:pPr>
            <w:r w:rsidRPr="00FD4CEB">
              <w:rPr>
                <w:rFonts w:ascii="Roma Neue" w:hAnsi="Roma Neue" w:cs="Arial"/>
                <w:b/>
                <w:sz w:val="20"/>
                <w:szCs w:val="20"/>
              </w:rPr>
              <w:fldChar w:fldCharType="begin">
                <w:ffData>
                  <w:name w:val="Testo656"/>
                  <w:enabled/>
                  <w:calcOnExit w:val="0"/>
                  <w:textInput/>
                </w:ffData>
              </w:fldChar>
            </w:r>
            <w:r w:rsidRPr="00FD4CEB">
              <w:rPr>
                <w:rFonts w:ascii="Roma Neue" w:hAnsi="Roma Neue" w:cs="Arial"/>
                <w:b/>
                <w:sz w:val="20"/>
                <w:szCs w:val="20"/>
              </w:rPr>
              <w:instrText xml:space="preserve"> FORMTEXT </w:instrText>
            </w:r>
            <w:r w:rsidRPr="00FD4CEB">
              <w:rPr>
                <w:rFonts w:ascii="Roma Neue" w:hAnsi="Roma Neue" w:cs="Arial"/>
                <w:b/>
                <w:sz w:val="20"/>
                <w:szCs w:val="20"/>
              </w:rPr>
            </w:r>
            <w:r w:rsidRPr="00FD4CEB">
              <w:rPr>
                <w:rFonts w:ascii="Roma Neue" w:hAnsi="Roma Neue" w:cs="Arial"/>
                <w:b/>
                <w:sz w:val="20"/>
                <w:szCs w:val="20"/>
              </w:rPr>
              <w:fldChar w:fldCharType="separate"/>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sz w:val="20"/>
                <w:szCs w:val="20"/>
              </w:rPr>
              <w:fldChar w:fldCharType="end"/>
            </w:r>
          </w:p>
        </w:tc>
        <w:tc>
          <w:tcPr>
            <w:tcW w:w="3559" w:type="pct"/>
            <w:vAlign w:val="center"/>
          </w:tcPr>
          <w:p w14:paraId="44B72E4C" w14:textId="77777777" w:rsidR="0001610A" w:rsidRPr="00FD4CEB" w:rsidRDefault="0001610A" w:rsidP="00D616C5">
            <w:pPr>
              <w:spacing w:before="120" w:after="0" w:line="280" w:lineRule="exact"/>
              <w:ind w:right="11"/>
              <w:jc w:val="both"/>
              <w:rPr>
                <w:rFonts w:ascii="Roma Neue" w:hAnsi="Roma Neue" w:cs="Arial"/>
                <w:b/>
                <w:sz w:val="20"/>
                <w:szCs w:val="20"/>
              </w:rPr>
            </w:pPr>
            <w:r w:rsidRPr="00FD4CEB">
              <w:rPr>
                <w:rFonts w:ascii="Roma Neue" w:hAnsi="Roma Neue" w:cs="Arial"/>
                <w:b/>
                <w:sz w:val="20"/>
                <w:szCs w:val="20"/>
              </w:rPr>
              <w:fldChar w:fldCharType="begin">
                <w:ffData>
                  <w:name w:val="Testo656"/>
                  <w:enabled/>
                  <w:calcOnExit w:val="0"/>
                  <w:textInput/>
                </w:ffData>
              </w:fldChar>
            </w:r>
            <w:r w:rsidRPr="00FD4CEB">
              <w:rPr>
                <w:rFonts w:ascii="Roma Neue" w:hAnsi="Roma Neue" w:cs="Arial"/>
                <w:b/>
                <w:sz w:val="20"/>
                <w:szCs w:val="20"/>
              </w:rPr>
              <w:instrText xml:space="preserve"> FORMTEXT </w:instrText>
            </w:r>
            <w:r w:rsidRPr="00FD4CEB">
              <w:rPr>
                <w:rFonts w:ascii="Roma Neue" w:hAnsi="Roma Neue" w:cs="Arial"/>
                <w:b/>
                <w:sz w:val="20"/>
                <w:szCs w:val="20"/>
              </w:rPr>
            </w:r>
            <w:r w:rsidRPr="00FD4CEB">
              <w:rPr>
                <w:rFonts w:ascii="Roma Neue" w:hAnsi="Roma Neue" w:cs="Arial"/>
                <w:b/>
                <w:sz w:val="20"/>
                <w:szCs w:val="20"/>
              </w:rPr>
              <w:fldChar w:fldCharType="separate"/>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sz w:val="20"/>
                <w:szCs w:val="20"/>
              </w:rPr>
              <w:fldChar w:fldCharType="end"/>
            </w:r>
          </w:p>
        </w:tc>
      </w:tr>
      <w:tr w:rsidR="0001610A" w:rsidRPr="00FD4CEB" w14:paraId="5705522F" w14:textId="77777777" w:rsidTr="007E5E02">
        <w:trPr>
          <w:trHeight w:val="993"/>
        </w:trPr>
        <w:tc>
          <w:tcPr>
            <w:tcW w:w="5000" w:type="pct"/>
            <w:gridSpan w:val="2"/>
            <w:vAlign w:val="center"/>
          </w:tcPr>
          <w:p w14:paraId="0EDD334A" w14:textId="54254BDD" w:rsidR="0001610A" w:rsidRPr="00FD4CEB" w:rsidRDefault="0001610A" w:rsidP="00D616C5">
            <w:pPr>
              <w:spacing w:before="120" w:after="0" w:line="280" w:lineRule="exact"/>
              <w:ind w:right="11"/>
              <w:jc w:val="both"/>
              <w:rPr>
                <w:rFonts w:ascii="Roma Neue" w:hAnsi="Roma Neue" w:cs="Arial"/>
                <w:b/>
                <w:sz w:val="20"/>
                <w:szCs w:val="20"/>
              </w:rPr>
            </w:pPr>
            <w:r w:rsidRPr="00FD4CEB">
              <w:rPr>
                <w:rFonts w:ascii="Roma Neue" w:hAnsi="Roma Neue" w:cs="Arial"/>
                <w:b/>
                <w:sz w:val="20"/>
                <w:szCs w:val="20"/>
              </w:rPr>
              <w:t>Sottoscritto digitalmente da:</w:t>
            </w:r>
            <w:r w:rsidR="0027424C" w:rsidRPr="00FD4CEB">
              <w:rPr>
                <w:rFonts w:ascii="Roma Neue" w:hAnsi="Roma Neue" w:cs="Arial"/>
              </w:rPr>
              <w:t xml:space="preserve"> </w:t>
            </w:r>
            <w:r w:rsidR="0027424C" w:rsidRPr="00FD4CEB">
              <w:rPr>
                <w:rFonts w:ascii="Roma Neue" w:hAnsi="Roma Neue" w:cs="Arial"/>
              </w:rPr>
              <w:fldChar w:fldCharType="begin">
                <w:ffData>
                  <w:name w:val="Testo47"/>
                  <w:enabled/>
                  <w:calcOnExit w:val="0"/>
                  <w:textInput/>
                </w:ffData>
              </w:fldChar>
            </w:r>
            <w:r w:rsidR="0027424C" w:rsidRPr="00FD4CEB">
              <w:rPr>
                <w:rFonts w:ascii="Roma Neue" w:hAnsi="Roma Neue" w:cs="Arial"/>
              </w:rPr>
              <w:instrText xml:space="preserve"> FORMTEXT </w:instrText>
            </w:r>
            <w:r w:rsidR="0027424C" w:rsidRPr="00FD4CEB">
              <w:rPr>
                <w:rFonts w:ascii="Roma Neue" w:hAnsi="Roma Neue" w:cs="Arial"/>
              </w:rPr>
            </w:r>
            <w:r w:rsidR="0027424C" w:rsidRPr="00FD4CEB">
              <w:rPr>
                <w:rFonts w:ascii="Roma Neue" w:hAnsi="Roma Neue" w:cs="Arial"/>
              </w:rPr>
              <w:fldChar w:fldCharType="separate"/>
            </w:r>
            <w:r w:rsidR="0027424C" w:rsidRPr="00FD4CEB">
              <w:rPr>
                <w:rFonts w:ascii="Roma Neue" w:hAnsi="Roma Neue" w:cs="Arial"/>
              </w:rPr>
              <w:t> </w:t>
            </w:r>
            <w:r w:rsidR="0027424C" w:rsidRPr="00FD4CEB">
              <w:rPr>
                <w:rFonts w:ascii="Roma Neue" w:hAnsi="Roma Neue" w:cs="Arial"/>
              </w:rPr>
              <w:t> </w:t>
            </w:r>
            <w:r w:rsidR="0027424C" w:rsidRPr="00FD4CEB">
              <w:rPr>
                <w:rFonts w:ascii="Roma Neue" w:hAnsi="Roma Neue" w:cs="Arial"/>
              </w:rPr>
              <w:t> </w:t>
            </w:r>
            <w:r w:rsidR="0027424C" w:rsidRPr="00FD4CEB">
              <w:rPr>
                <w:rFonts w:ascii="Roma Neue" w:hAnsi="Roma Neue" w:cs="Arial"/>
              </w:rPr>
              <w:t> </w:t>
            </w:r>
            <w:r w:rsidR="0027424C" w:rsidRPr="00FD4CEB">
              <w:rPr>
                <w:rFonts w:ascii="Roma Neue" w:hAnsi="Roma Neue" w:cs="Arial"/>
              </w:rPr>
              <w:t> </w:t>
            </w:r>
            <w:r w:rsidR="0027424C" w:rsidRPr="00FD4CEB">
              <w:rPr>
                <w:rFonts w:ascii="Roma Neue" w:hAnsi="Roma Neue" w:cs="Arial"/>
              </w:rPr>
              <w:fldChar w:fldCharType="end"/>
            </w:r>
            <w:r w:rsidR="0027424C" w:rsidRPr="00FD4CEB">
              <w:rPr>
                <w:rFonts w:ascii="Roma Neue" w:hAnsi="Roma Neue" w:cs="Arial"/>
              </w:rPr>
              <w:fldChar w:fldCharType="begin">
                <w:ffData>
                  <w:name w:val="Testo47"/>
                  <w:enabled/>
                  <w:calcOnExit w:val="0"/>
                  <w:textInput/>
                </w:ffData>
              </w:fldChar>
            </w:r>
            <w:r w:rsidR="0027424C" w:rsidRPr="00FD4CEB">
              <w:rPr>
                <w:rFonts w:ascii="Roma Neue" w:hAnsi="Roma Neue" w:cs="Arial"/>
              </w:rPr>
              <w:instrText xml:space="preserve"> FORMTEXT </w:instrText>
            </w:r>
            <w:r w:rsidR="0027424C" w:rsidRPr="00FD4CEB">
              <w:rPr>
                <w:rFonts w:ascii="Roma Neue" w:hAnsi="Roma Neue" w:cs="Arial"/>
              </w:rPr>
            </w:r>
            <w:r w:rsidR="0027424C" w:rsidRPr="00FD4CEB">
              <w:rPr>
                <w:rFonts w:ascii="Roma Neue" w:hAnsi="Roma Neue" w:cs="Arial"/>
              </w:rPr>
              <w:fldChar w:fldCharType="separate"/>
            </w:r>
            <w:r w:rsidR="0027424C" w:rsidRPr="00FD4CEB">
              <w:rPr>
                <w:rFonts w:ascii="Roma Neue" w:hAnsi="Roma Neue" w:cs="Arial"/>
              </w:rPr>
              <w:t> </w:t>
            </w:r>
            <w:r w:rsidR="0027424C" w:rsidRPr="00FD4CEB">
              <w:rPr>
                <w:rFonts w:ascii="Roma Neue" w:hAnsi="Roma Neue" w:cs="Arial"/>
              </w:rPr>
              <w:t> </w:t>
            </w:r>
            <w:r w:rsidR="0027424C" w:rsidRPr="00FD4CEB">
              <w:rPr>
                <w:rFonts w:ascii="Roma Neue" w:hAnsi="Roma Neue" w:cs="Arial"/>
              </w:rPr>
              <w:t> </w:t>
            </w:r>
            <w:r w:rsidR="0027424C" w:rsidRPr="00FD4CEB">
              <w:rPr>
                <w:rFonts w:ascii="Roma Neue" w:hAnsi="Roma Neue" w:cs="Arial"/>
              </w:rPr>
              <w:t> </w:t>
            </w:r>
            <w:r w:rsidR="0027424C" w:rsidRPr="00FD4CEB">
              <w:rPr>
                <w:rFonts w:ascii="Roma Neue" w:hAnsi="Roma Neue" w:cs="Arial"/>
              </w:rPr>
              <w:t> </w:t>
            </w:r>
            <w:r w:rsidR="0027424C" w:rsidRPr="00FD4CEB">
              <w:rPr>
                <w:rFonts w:ascii="Roma Neue" w:hAnsi="Roma Neue" w:cs="Arial"/>
              </w:rPr>
              <w:fldChar w:fldCharType="end"/>
            </w:r>
          </w:p>
        </w:tc>
      </w:tr>
    </w:tbl>
    <w:p w14:paraId="0252974D" w14:textId="77777777" w:rsidR="0001610A" w:rsidRPr="001D0C3B" w:rsidRDefault="0001610A" w:rsidP="0001610A">
      <w:pPr>
        <w:spacing w:before="120" w:after="70" w:line="360" w:lineRule="auto"/>
        <w:ind w:right="11"/>
        <w:contextualSpacing/>
        <w:jc w:val="both"/>
        <w:rPr>
          <w:rFonts w:ascii="Roma Neue" w:hAnsi="Roma Neue" w:cs="Arial"/>
          <w:color w:val="000000"/>
          <w:kern w:val="2"/>
          <w:sz w:val="20"/>
          <w:szCs w:val="20"/>
          <w:lang w:eastAsia="it-IT"/>
          <w14:ligatures w14:val="standardContextual"/>
        </w:rPr>
      </w:pPr>
    </w:p>
    <w:p w14:paraId="6956F26E" w14:textId="77777777" w:rsidR="009B0902" w:rsidRPr="001D0C3B" w:rsidRDefault="009B0902" w:rsidP="00AD6A16">
      <w:pPr>
        <w:spacing w:line="360" w:lineRule="auto"/>
        <w:contextualSpacing/>
        <w:rPr>
          <w:rFonts w:ascii="Roma Neue" w:eastAsia="Arial Unicode MS" w:hAnsi="Roma Neue" w:cs="Arial"/>
          <w:sz w:val="20"/>
          <w:szCs w:val="20"/>
        </w:rPr>
      </w:pPr>
    </w:p>
    <w:p w14:paraId="0B199E51" w14:textId="77777777" w:rsidR="00ED50CB" w:rsidRPr="001D0C3B" w:rsidRDefault="00ED50CB" w:rsidP="00AD6A16">
      <w:pPr>
        <w:spacing w:line="360" w:lineRule="auto"/>
        <w:contextualSpacing/>
        <w:rPr>
          <w:rFonts w:ascii="Roma Neue" w:eastAsia="Arial Unicode MS" w:hAnsi="Roma Neue" w:cs="Arial"/>
          <w:sz w:val="20"/>
          <w:szCs w:val="20"/>
        </w:rPr>
      </w:pPr>
    </w:p>
    <w:p w14:paraId="2538018A" w14:textId="77777777" w:rsidR="00ED50CB" w:rsidRPr="001D0C3B" w:rsidRDefault="00ED50CB" w:rsidP="00AD6A16">
      <w:pPr>
        <w:spacing w:line="360" w:lineRule="auto"/>
        <w:contextualSpacing/>
        <w:rPr>
          <w:rFonts w:ascii="Roma Neue" w:eastAsia="Arial Unicode MS" w:hAnsi="Roma Neue" w:cs="Arial"/>
          <w:sz w:val="20"/>
          <w:szCs w:val="20"/>
        </w:rPr>
      </w:pPr>
    </w:p>
    <w:p w14:paraId="4952E89A" w14:textId="77777777" w:rsidR="009B0902" w:rsidRPr="001D0C3B" w:rsidRDefault="009B0902" w:rsidP="00AD6A16">
      <w:pPr>
        <w:pStyle w:val="Paragrafoelenco"/>
        <w:spacing w:line="360" w:lineRule="auto"/>
        <w:ind w:left="720"/>
        <w:contextualSpacing/>
        <w:rPr>
          <w:rFonts w:ascii="Roma Neue" w:hAnsi="Roma Neue" w:cstheme="minorHAnsi"/>
          <w:sz w:val="20"/>
          <w:szCs w:val="20"/>
        </w:rPr>
      </w:pPr>
    </w:p>
    <w:sectPr w:rsidR="009B0902" w:rsidRPr="001D0C3B" w:rsidSect="0027424C">
      <w:footerReference w:type="default" r:id="rId8"/>
      <w:pgSz w:w="11906" w:h="16838"/>
      <w:pgMar w:top="851" w:right="1134" w:bottom="851" w:left="1134" w:header="709" w:footer="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23056" w14:textId="77777777" w:rsidR="005636D9" w:rsidRDefault="005636D9" w:rsidP="00A6104B">
      <w:pPr>
        <w:spacing w:after="0" w:line="240" w:lineRule="auto"/>
      </w:pPr>
      <w:r>
        <w:separator/>
      </w:r>
    </w:p>
  </w:endnote>
  <w:endnote w:type="continuationSeparator" w:id="0">
    <w:p w14:paraId="75245358" w14:textId="77777777" w:rsidR="005636D9" w:rsidRDefault="005636D9" w:rsidP="00A610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Roma Neue">
    <w:panose1 w:val="00000000000000000000"/>
    <w:charset w:val="00"/>
    <w:family w:val="modern"/>
    <w:notTrueType/>
    <w:pitch w:val="variable"/>
    <w:sig w:usb0="A00000FF" w:usb1="4001207B" w:usb2="00000010" w:usb3="00000000" w:csb0="00000093"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Univers 55">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G Times">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IDFont+F4">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Roma Neue" w:hAnsi="Roma Neue"/>
        <w:sz w:val="18"/>
        <w:szCs w:val="18"/>
      </w:rPr>
      <w:id w:val="785313309"/>
      <w:docPartObj>
        <w:docPartGallery w:val="Page Numbers (Bottom of Page)"/>
        <w:docPartUnique/>
      </w:docPartObj>
    </w:sdtPr>
    <w:sdtEndPr>
      <w:rPr>
        <w:rFonts w:cs="Arial"/>
      </w:rPr>
    </w:sdtEndPr>
    <w:sdtContent>
      <w:p w14:paraId="523F9B47" w14:textId="77777777" w:rsidR="0035214A" w:rsidRPr="00191577" w:rsidRDefault="0035214A" w:rsidP="00AD5105">
        <w:pPr>
          <w:pStyle w:val="Pidipagina"/>
          <w:spacing w:before="240"/>
          <w:rPr>
            <w:rFonts w:ascii="Roma Neue" w:hAnsi="Roma Neue" w:cs="Arial"/>
            <w:sz w:val="18"/>
            <w:szCs w:val="18"/>
          </w:rPr>
        </w:pPr>
        <w:r w:rsidRPr="00191577">
          <w:rPr>
            <w:rFonts w:ascii="Roma Neue" w:hAnsi="Roma Neue" w:cs="Arial"/>
            <w:sz w:val="18"/>
            <w:szCs w:val="18"/>
          </w:rPr>
          <w:tab/>
        </w:r>
        <w:r w:rsidRPr="00191577">
          <w:rPr>
            <w:rFonts w:ascii="Roma Neue" w:hAnsi="Roma Neue" w:cs="Arial"/>
            <w:sz w:val="18"/>
            <w:szCs w:val="18"/>
          </w:rPr>
          <w:tab/>
        </w:r>
        <w:sdt>
          <w:sdtPr>
            <w:rPr>
              <w:rFonts w:ascii="Roma Neue" w:hAnsi="Roma Neue" w:cs="Arial"/>
              <w:sz w:val="18"/>
              <w:szCs w:val="18"/>
            </w:rPr>
            <w:id w:val="860082579"/>
            <w:docPartObj>
              <w:docPartGallery w:val="Page Numbers (Top of Page)"/>
              <w:docPartUnique/>
            </w:docPartObj>
          </w:sdtPr>
          <w:sdtContent>
            <w:r w:rsidRPr="00191577">
              <w:rPr>
                <w:rFonts w:ascii="Roma Neue" w:hAnsi="Roma Neue" w:cs="Arial"/>
                <w:sz w:val="18"/>
                <w:szCs w:val="18"/>
              </w:rPr>
              <w:t xml:space="preserve">Pag. </w:t>
            </w:r>
            <w:r w:rsidRPr="00191577">
              <w:rPr>
                <w:rFonts w:ascii="Roma Neue" w:hAnsi="Roma Neue" w:cs="Arial"/>
                <w:b/>
                <w:bCs/>
                <w:sz w:val="18"/>
                <w:szCs w:val="18"/>
              </w:rPr>
              <w:fldChar w:fldCharType="begin"/>
            </w:r>
            <w:r w:rsidRPr="00191577">
              <w:rPr>
                <w:rFonts w:ascii="Roma Neue" w:hAnsi="Roma Neue" w:cs="Arial"/>
                <w:b/>
                <w:bCs/>
                <w:sz w:val="18"/>
                <w:szCs w:val="18"/>
              </w:rPr>
              <w:instrText>PAGE</w:instrText>
            </w:r>
            <w:r w:rsidRPr="00191577">
              <w:rPr>
                <w:rFonts w:ascii="Roma Neue" w:hAnsi="Roma Neue" w:cs="Arial"/>
                <w:b/>
                <w:bCs/>
                <w:sz w:val="18"/>
                <w:szCs w:val="18"/>
              </w:rPr>
              <w:fldChar w:fldCharType="separate"/>
            </w:r>
            <w:r w:rsidR="008353E2" w:rsidRPr="00191577">
              <w:rPr>
                <w:rFonts w:ascii="Roma Neue" w:hAnsi="Roma Neue" w:cs="Arial"/>
                <w:b/>
                <w:bCs/>
                <w:noProof/>
                <w:sz w:val="18"/>
                <w:szCs w:val="18"/>
              </w:rPr>
              <w:t>1</w:t>
            </w:r>
            <w:r w:rsidRPr="00191577">
              <w:rPr>
                <w:rFonts w:ascii="Roma Neue" w:hAnsi="Roma Neue" w:cs="Arial"/>
                <w:b/>
                <w:bCs/>
                <w:sz w:val="18"/>
                <w:szCs w:val="18"/>
              </w:rPr>
              <w:fldChar w:fldCharType="end"/>
            </w:r>
            <w:r w:rsidRPr="00191577">
              <w:rPr>
                <w:rFonts w:ascii="Roma Neue" w:hAnsi="Roma Neue" w:cs="Arial"/>
                <w:sz w:val="18"/>
                <w:szCs w:val="18"/>
              </w:rPr>
              <w:t xml:space="preserve"> di </w:t>
            </w:r>
            <w:r w:rsidRPr="00191577">
              <w:rPr>
                <w:rFonts w:ascii="Roma Neue" w:hAnsi="Roma Neue" w:cs="Arial"/>
                <w:b/>
                <w:bCs/>
                <w:sz w:val="18"/>
                <w:szCs w:val="18"/>
              </w:rPr>
              <w:fldChar w:fldCharType="begin"/>
            </w:r>
            <w:r w:rsidRPr="00191577">
              <w:rPr>
                <w:rFonts w:ascii="Roma Neue" w:hAnsi="Roma Neue" w:cs="Arial"/>
                <w:b/>
                <w:bCs/>
                <w:sz w:val="18"/>
                <w:szCs w:val="18"/>
              </w:rPr>
              <w:instrText>NUMPAGES</w:instrText>
            </w:r>
            <w:r w:rsidRPr="00191577">
              <w:rPr>
                <w:rFonts w:ascii="Roma Neue" w:hAnsi="Roma Neue" w:cs="Arial"/>
                <w:b/>
                <w:bCs/>
                <w:sz w:val="18"/>
                <w:szCs w:val="18"/>
              </w:rPr>
              <w:fldChar w:fldCharType="separate"/>
            </w:r>
            <w:r w:rsidR="008353E2" w:rsidRPr="00191577">
              <w:rPr>
                <w:rFonts w:ascii="Roma Neue" w:hAnsi="Roma Neue" w:cs="Arial"/>
                <w:b/>
                <w:bCs/>
                <w:noProof/>
                <w:sz w:val="18"/>
                <w:szCs w:val="18"/>
              </w:rPr>
              <w:t>23</w:t>
            </w:r>
            <w:r w:rsidRPr="00191577">
              <w:rPr>
                <w:rFonts w:ascii="Roma Neue" w:hAnsi="Roma Neue" w:cs="Arial"/>
                <w:b/>
                <w:bCs/>
                <w:sz w:val="18"/>
                <w:szCs w:val="18"/>
              </w:rPr>
              <w:fldChar w:fldCharType="end"/>
            </w:r>
          </w:sdtContent>
        </w:sdt>
      </w:p>
    </w:sdtContent>
  </w:sdt>
  <w:p w14:paraId="6D34CDC1" w14:textId="77777777" w:rsidR="0035214A" w:rsidRPr="00191577" w:rsidRDefault="0035214A" w:rsidP="00A1504F">
    <w:pPr>
      <w:pStyle w:val="Pidipagina"/>
      <w:tabs>
        <w:tab w:val="clear" w:pos="4819"/>
        <w:tab w:val="clear" w:pos="9638"/>
        <w:tab w:val="left" w:pos="3549"/>
      </w:tabs>
      <w:rPr>
        <w:rFonts w:ascii="Roma Neue" w:hAnsi="Roma Neue" w:cs="Arial"/>
        <w:sz w:val="18"/>
        <w:szCs w:val="18"/>
      </w:rPr>
    </w:pPr>
    <w:r w:rsidRPr="00191577">
      <w:rPr>
        <w:rFonts w:ascii="Roma Neue" w:hAnsi="Roma Neue" w:cs="Arial"/>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6C24E" w14:textId="77777777" w:rsidR="005636D9" w:rsidRDefault="005636D9" w:rsidP="00A6104B">
      <w:pPr>
        <w:spacing w:after="0" w:line="240" w:lineRule="auto"/>
      </w:pPr>
      <w:r>
        <w:separator/>
      </w:r>
    </w:p>
  </w:footnote>
  <w:footnote w:type="continuationSeparator" w:id="0">
    <w:p w14:paraId="793D11AC" w14:textId="77777777" w:rsidR="005636D9" w:rsidRDefault="005636D9" w:rsidP="00A6104B">
      <w:pPr>
        <w:spacing w:after="0" w:line="240" w:lineRule="auto"/>
      </w:pPr>
      <w:r>
        <w:continuationSeparator/>
      </w:r>
    </w:p>
  </w:footnote>
  <w:footnote w:id="1">
    <w:p w14:paraId="17BAF317" w14:textId="05BB1372" w:rsidR="002C1D27" w:rsidRDefault="002C1D27" w:rsidP="002C1D27">
      <w:pPr>
        <w:pStyle w:val="Testonotaapidipagina"/>
        <w:rPr>
          <w:rFonts w:ascii="Arial" w:hAnsi="Arial" w:cs="Arial"/>
          <w:sz w:val="18"/>
          <w:szCs w:val="18"/>
        </w:rPr>
      </w:pPr>
      <w:r>
        <w:rPr>
          <w:rStyle w:val="Rimandonotaapidipagina"/>
          <w:rFonts w:ascii="Arial" w:hAnsi="Arial" w:cs="Arial"/>
          <w:sz w:val="18"/>
          <w:szCs w:val="18"/>
        </w:rPr>
        <w:footnoteRef/>
      </w:r>
      <w:r>
        <w:rPr>
          <w:rFonts w:ascii="Arial" w:hAnsi="Arial" w:cs="Arial"/>
          <w:sz w:val="18"/>
          <w:szCs w:val="18"/>
        </w:rPr>
        <w:t xml:space="preserve"> </w:t>
      </w:r>
      <w:r w:rsidRPr="006D7B07">
        <w:rPr>
          <w:rFonts w:ascii="Roma Neue" w:hAnsi="Roma Neue" w:cs="Arial"/>
          <w:sz w:val="18"/>
          <w:szCs w:val="18"/>
        </w:rPr>
        <w:t>Laddove il consorzio indichi come consorziata esecutrice un altro consorzio, detto consorzio dovrà a sua volta indicare le consorziate esecutrici, specificando, che si tratta di consorziate appartenenti al consorzio esecutore</w:t>
      </w:r>
      <w:r>
        <w:rPr>
          <w:rFonts w:ascii="Arial" w:hAnsi="Arial" w:cs="Arial"/>
          <w:sz w:val="18"/>
          <w:szCs w:val="18"/>
        </w:rPr>
        <w:t xml:space="preserve"> </w:t>
      </w:r>
    </w:p>
  </w:footnote>
  <w:footnote w:id="2">
    <w:p w14:paraId="4534F7EE" w14:textId="692F4AF6" w:rsidR="007F6216" w:rsidRPr="0074061D" w:rsidRDefault="007F6216" w:rsidP="007F6216">
      <w:pPr>
        <w:pStyle w:val="Testonotaapidipagina"/>
        <w:jc w:val="both"/>
        <w:rPr>
          <w:rFonts w:ascii="Roma Neue" w:hAnsi="Roma Neue" w:cs="Arial"/>
          <w:sz w:val="18"/>
          <w:szCs w:val="18"/>
        </w:rPr>
      </w:pPr>
      <w:r w:rsidRPr="008F14FE">
        <w:rPr>
          <w:rStyle w:val="Rimandonotaapidipagina"/>
          <w:rFonts w:ascii="Arial" w:hAnsi="Arial" w:cs="Arial"/>
          <w:b/>
          <w:bCs/>
          <w:sz w:val="18"/>
          <w:szCs w:val="18"/>
        </w:rPr>
        <w:footnoteRef/>
      </w:r>
      <w:r>
        <w:rPr>
          <w:rFonts w:ascii="Arial" w:hAnsi="Arial" w:cs="Arial"/>
          <w:sz w:val="18"/>
          <w:szCs w:val="18"/>
        </w:rPr>
        <w:t xml:space="preserve"> </w:t>
      </w:r>
      <w:r w:rsidRPr="0074061D">
        <w:rPr>
          <w:rFonts w:ascii="Roma Neue" w:hAnsi="Roma Neue" w:cs="Arial"/>
          <w:sz w:val="18"/>
          <w:szCs w:val="18"/>
        </w:rPr>
        <w:t>Qualora l’esecuzione avvenga, anche solo parzialmente</w:t>
      </w:r>
      <w:r w:rsidR="0074061D" w:rsidRPr="0074061D">
        <w:rPr>
          <w:rFonts w:ascii="Roma Neue" w:hAnsi="Roma Neue" w:cs="Arial"/>
          <w:sz w:val="18"/>
          <w:szCs w:val="18"/>
        </w:rPr>
        <w:t xml:space="preserve"> o in forma mista</w:t>
      </w:r>
      <w:r w:rsidRPr="0074061D">
        <w:rPr>
          <w:rFonts w:ascii="Roma Neue" w:hAnsi="Roma Neue" w:cs="Arial"/>
          <w:sz w:val="18"/>
          <w:szCs w:val="18"/>
        </w:rPr>
        <w:t xml:space="preserve">, tramite consorziate designate, i requisiti di qualificazione relativi alle lavorazioni eseguite dovranno essere posseduti dalle medesime consorziate esecutrici in proprio ovvero mediante avvalimento ai sensi dell’art. 104 del d.lgs. 36/2023. </w:t>
      </w:r>
      <w:r w:rsidR="005770FF" w:rsidRPr="0074061D">
        <w:rPr>
          <w:rFonts w:ascii="Roma Neue" w:hAnsi="Roma Neue" w:cs="Arial"/>
          <w:b/>
          <w:bCs/>
          <w:sz w:val="18"/>
          <w:szCs w:val="18"/>
        </w:rPr>
        <w:t>La consorziata designata quale esecutrice dovrà essere qualificata per la categoria e per l’importo/quota di lavori assunt</w:t>
      </w:r>
      <w:r w:rsidR="006D7B07">
        <w:rPr>
          <w:rFonts w:ascii="Roma Neue" w:hAnsi="Roma Neue" w:cs="Arial"/>
          <w:b/>
          <w:bCs/>
          <w:sz w:val="18"/>
          <w:szCs w:val="18"/>
        </w:rPr>
        <w:t>i</w:t>
      </w:r>
      <w:r w:rsidR="005770FF" w:rsidRPr="0074061D">
        <w:rPr>
          <w:rFonts w:ascii="Roma Neue" w:hAnsi="Roma Neue" w:cs="Arial"/>
          <w:b/>
          <w:bCs/>
          <w:sz w:val="18"/>
          <w:szCs w:val="18"/>
        </w:rPr>
        <w:t xml:space="preserve"> in esecuzione</w:t>
      </w:r>
      <w:r w:rsidRPr="0074061D">
        <w:rPr>
          <w:rFonts w:ascii="Roma Neue" w:hAnsi="Roma Neue" w:cs="Arial"/>
          <w:sz w:val="18"/>
          <w:szCs w:val="18"/>
        </w:rPr>
        <w:t>.</w:t>
      </w:r>
    </w:p>
    <w:p w14:paraId="1D7762BA" w14:textId="565BB59A" w:rsidR="0074061D" w:rsidRPr="0074061D" w:rsidRDefault="0074061D" w:rsidP="007F6216">
      <w:pPr>
        <w:pStyle w:val="Testonotaapidipagina"/>
        <w:jc w:val="both"/>
        <w:rPr>
          <w:rFonts w:ascii="Roma Neue" w:hAnsi="Roma Neue" w:cs="Arial"/>
          <w:sz w:val="18"/>
          <w:szCs w:val="18"/>
        </w:rPr>
      </w:pPr>
      <w:r w:rsidRPr="0074061D">
        <w:rPr>
          <w:rFonts w:ascii="Roma Neue" w:hAnsi="Roma Neue" w:cs="Arial"/>
          <w:sz w:val="18"/>
          <w:szCs w:val="18"/>
        </w:rPr>
        <w:t>In assenza di espressa indicazione delle quote di esecuzione, la consorziata designata sarà considerata esecutrice dell’intera lavorazione/categoria per la quale risulta indicata</w:t>
      </w:r>
      <w:r w:rsidR="006D7B07">
        <w:rPr>
          <w:rFonts w:ascii="Roma Neue" w:hAnsi="Roma Neue" w:cs="Arial"/>
          <w:sz w:val="18"/>
          <w:szCs w:val="18"/>
        </w:rPr>
        <w:t>.</w:t>
      </w:r>
    </w:p>
  </w:footnote>
  <w:footnote w:id="3">
    <w:p w14:paraId="5A3B4FB0" w14:textId="5632A160" w:rsidR="00747E48" w:rsidRPr="00747E48" w:rsidRDefault="00747E48" w:rsidP="00747E48">
      <w:pPr>
        <w:pStyle w:val="Testonotaapidipagina"/>
        <w:ind w:left="142" w:hanging="142"/>
        <w:jc w:val="both"/>
        <w:rPr>
          <w:rFonts w:ascii="Roma Neue" w:hAnsi="Roma Neue"/>
          <w:sz w:val="12"/>
          <w:szCs w:val="12"/>
        </w:rPr>
      </w:pPr>
      <w:r w:rsidRPr="00747E48">
        <w:rPr>
          <w:rStyle w:val="Rimandonotaapidipagina"/>
          <w:rFonts w:ascii="Roma Neue" w:hAnsi="Roma Neue"/>
          <w:b/>
          <w:bCs/>
          <w:i/>
          <w:iCs/>
          <w:sz w:val="12"/>
          <w:szCs w:val="12"/>
        </w:rPr>
        <w:footnoteRef/>
      </w:r>
      <w:r w:rsidRPr="00747E48">
        <w:rPr>
          <w:sz w:val="12"/>
          <w:szCs w:val="12"/>
        </w:rPr>
        <w:t xml:space="preserve"> </w:t>
      </w:r>
      <w:r w:rsidRPr="00747E48">
        <w:rPr>
          <w:rFonts w:ascii="Roma Neue" w:eastAsia="Calibri" w:hAnsi="Roma Neue" w:cs="Arial"/>
          <w:sz w:val="12"/>
          <w:szCs w:val="12"/>
        </w:rPr>
        <w:t xml:space="preserve">Nel settore EDILIZIA, </w:t>
      </w:r>
      <w:r w:rsidRPr="00747E48">
        <w:rPr>
          <w:rFonts w:ascii="Roma Neue" w:eastAsia="Calibri" w:hAnsi="Roma Neue" w:cs="Arial"/>
          <w:bCs/>
          <w:iCs/>
          <w:sz w:val="12"/>
          <w:szCs w:val="12"/>
        </w:rPr>
        <w:t xml:space="preserve">ai sensi dell’art. 3, comma 2, dell’Allegato I.01 al D.lgs. 36/2023, si presumono equivalenti - nei limiti di cui al comma 1-, i CCNL classificati con codice unico alfanumerico </w:t>
      </w:r>
      <w:r w:rsidRPr="00747E48">
        <w:rPr>
          <w:rFonts w:ascii="Roma Neue" w:eastAsia="Calibri" w:hAnsi="Roma Neue" w:cs="Arial"/>
          <w:sz w:val="12"/>
          <w:szCs w:val="12"/>
        </w:rPr>
        <w:t>CNEL/INPES F012, F015, F018, ovvero:</w:t>
      </w:r>
    </w:p>
    <w:p w14:paraId="306D09C6" w14:textId="77777777" w:rsidR="00747E48" w:rsidRPr="00747E48" w:rsidRDefault="00747E48" w:rsidP="00747E48">
      <w:pPr>
        <w:pStyle w:val="Testonotaapidipagina"/>
        <w:ind w:left="142"/>
        <w:jc w:val="both"/>
        <w:rPr>
          <w:rFonts w:ascii="Roma Neue" w:eastAsia="Calibri" w:hAnsi="Roma Neue" w:cs="Arial"/>
          <w:sz w:val="12"/>
          <w:szCs w:val="12"/>
        </w:rPr>
      </w:pPr>
      <w:r w:rsidRPr="00747E48">
        <w:rPr>
          <w:rFonts w:ascii="Roma Neue" w:eastAsia="Calibri" w:hAnsi="Roma Neue" w:cs="Arial"/>
          <w:sz w:val="12"/>
          <w:szCs w:val="12"/>
        </w:rPr>
        <w:t>F012 - AZIENDE EDILI: Industrie e Cooperative - CCNL per i lavoratori dipendenti delle imprese edili ed affini e delle Cooperative;</w:t>
      </w:r>
    </w:p>
    <w:p w14:paraId="621CCDEA" w14:textId="77777777" w:rsidR="00747E48" w:rsidRPr="00747E48" w:rsidRDefault="00747E48" w:rsidP="00747E48">
      <w:pPr>
        <w:pStyle w:val="Testonotaapidipagina"/>
        <w:ind w:left="142"/>
        <w:jc w:val="both"/>
        <w:rPr>
          <w:rFonts w:ascii="Roma Neue" w:eastAsia="Calibri" w:hAnsi="Roma Neue" w:cs="Arial"/>
          <w:sz w:val="12"/>
          <w:szCs w:val="12"/>
        </w:rPr>
      </w:pPr>
      <w:r w:rsidRPr="00747E48">
        <w:rPr>
          <w:rFonts w:ascii="Roma Neue" w:eastAsia="Calibri" w:hAnsi="Roma Neue" w:cs="Arial"/>
          <w:sz w:val="12"/>
          <w:szCs w:val="12"/>
        </w:rPr>
        <w:t>F015 - AZIENDE EDILI: Artigiane - CCNL per i lavoratori dipendenti delle imprese artigiane e delle piccole e medie imprese industriali dell'edilizia e affini,</w:t>
      </w:r>
    </w:p>
    <w:p w14:paraId="061473CF" w14:textId="77777777" w:rsidR="00747E48" w:rsidRPr="00747E48" w:rsidRDefault="00747E48" w:rsidP="00747E48">
      <w:pPr>
        <w:pStyle w:val="Testonotaapidipagina"/>
        <w:ind w:left="142"/>
        <w:jc w:val="both"/>
        <w:rPr>
          <w:rFonts w:ascii="Roma Neue" w:eastAsia="Calibri" w:hAnsi="Roma Neue" w:cs="Arial"/>
          <w:sz w:val="12"/>
          <w:szCs w:val="12"/>
        </w:rPr>
      </w:pPr>
      <w:r w:rsidRPr="00747E48">
        <w:rPr>
          <w:rFonts w:ascii="Roma Neue" w:eastAsia="Calibri" w:hAnsi="Roma Neue" w:cs="Arial"/>
          <w:sz w:val="12"/>
          <w:szCs w:val="12"/>
        </w:rPr>
        <w:t>F018 - AZIENDE EDILI: PMI - CCNL per gli addetti delle piccole e medie industrie edili ed affini.</w:t>
      </w:r>
    </w:p>
    <w:p w14:paraId="59AB91F5" w14:textId="6F65D4C3" w:rsidR="00747E48" w:rsidRPr="00747E48" w:rsidRDefault="00747E48" w:rsidP="00747E48">
      <w:pPr>
        <w:pStyle w:val="Testonotaapidipagina"/>
        <w:ind w:left="142"/>
        <w:jc w:val="both"/>
        <w:rPr>
          <w:rFonts w:ascii="Roma Neue" w:eastAsiaTheme="minorHAnsi" w:hAnsi="Roma Neue" w:cs="Arial"/>
          <w:color w:val="004E9A"/>
          <w:sz w:val="12"/>
          <w:szCs w:val="1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cs="Tahoma"/>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Wingdings" w:hAnsi="Wingdings"/>
      </w:rPr>
    </w:lvl>
    <w:lvl w:ilvl="4">
      <w:start w:val="1"/>
      <w:numFmt w:val="bullet"/>
      <w:lvlText w:val=""/>
      <w:lvlJc w:val="left"/>
      <w:pPr>
        <w:tabs>
          <w:tab w:val="num" w:pos="3240"/>
        </w:tabs>
        <w:ind w:left="3240" w:hanging="360"/>
      </w:pPr>
      <w:rPr>
        <w:rFonts w:ascii="Wingdings" w:hAnsi="Wingdings"/>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Wingdings" w:hAnsi="Wingdings"/>
      </w:rPr>
    </w:lvl>
    <w:lvl w:ilvl="7">
      <w:start w:val="1"/>
      <w:numFmt w:val="bullet"/>
      <w:lvlText w:val=""/>
      <w:lvlJc w:val="left"/>
      <w:pPr>
        <w:tabs>
          <w:tab w:val="num" w:pos="5400"/>
        </w:tabs>
        <w:ind w:left="5400" w:hanging="360"/>
      </w:pPr>
      <w:rPr>
        <w:rFonts w:ascii="Wingdings" w:hAnsi="Wingdings"/>
      </w:rPr>
    </w:lvl>
    <w:lvl w:ilvl="8">
      <w:start w:val="1"/>
      <w:numFmt w:val="bullet"/>
      <w:lvlText w:val=""/>
      <w:lvlJc w:val="left"/>
      <w:pPr>
        <w:tabs>
          <w:tab w:val="num" w:pos="6120"/>
        </w:tabs>
        <w:ind w:left="6120" w:hanging="360"/>
      </w:pPr>
      <w:rPr>
        <w:rFonts w:ascii="Wingdings" w:hAnsi="Wingdings"/>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360" w:hanging="360"/>
      </w:pPr>
      <w:rPr>
        <w:rFonts w:ascii="Symbol" w:hAnsi="Symbol" w:cs="Times New Roman"/>
        <w:b/>
        <w:bCs/>
        <w:color w:val="auto"/>
        <w:sz w:val="20"/>
        <w:szCs w:val="20"/>
      </w:rPr>
    </w:lvl>
    <w:lvl w:ilvl="1">
      <w:start w:val="1"/>
      <w:numFmt w:val="bullet"/>
      <w:lvlText w:val="o"/>
      <w:lvlJc w:val="left"/>
      <w:pPr>
        <w:tabs>
          <w:tab w:val="num" w:pos="0"/>
        </w:tabs>
        <w:ind w:left="1080" w:hanging="360"/>
      </w:pPr>
      <w:rPr>
        <w:rFonts w:ascii="Courier New" w:hAnsi="Courier New" w:cs="Courier New"/>
        <w:kern w:val="2"/>
        <w:sz w:val="20"/>
        <w:szCs w:val="20"/>
      </w:rPr>
    </w:lvl>
    <w:lvl w:ilvl="2">
      <w:start w:val="1"/>
      <w:numFmt w:val="bullet"/>
      <w:lvlText w:val=""/>
      <w:lvlJc w:val="left"/>
      <w:pPr>
        <w:tabs>
          <w:tab w:val="num" w:pos="0"/>
        </w:tabs>
        <w:ind w:left="1800" w:hanging="360"/>
      </w:pPr>
      <w:rPr>
        <w:rFonts w:ascii="Wingdings" w:hAnsi="Wingdings" w:cs="Wingdings"/>
        <w:sz w:val="20"/>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kern w:val="2"/>
        <w:sz w:val="20"/>
        <w:szCs w:val="20"/>
      </w:rPr>
    </w:lvl>
    <w:lvl w:ilvl="5">
      <w:start w:val="1"/>
      <w:numFmt w:val="bullet"/>
      <w:lvlText w:val=""/>
      <w:lvlJc w:val="left"/>
      <w:pPr>
        <w:tabs>
          <w:tab w:val="num" w:pos="0"/>
        </w:tabs>
        <w:ind w:left="3960" w:hanging="360"/>
      </w:pPr>
      <w:rPr>
        <w:rFonts w:ascii="Wingdings" w:hAnsi="Wingdings" w:cs="Wingdings"/>
        <w:sz w:val="20"/>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kern w:val="2"/>
        <w:sz w:val="20"/>
        <w:szCs w:val="20"/>
      </w:rPr>
    </w:lvl>
    <w:lvl w:ilvl="8">
      <w:start w:val="1"/>
      <w:numFmt w:val="bullet"/>
      <w:lvlText w:val=""/>
      <w:lvlJc w:val="left"/>
      <w:pPr>
        <w:tabs>
          <w:tab w:val="num" w:pos="0"/>
        </w:tabs>
        <w:ind w:left="6120" w:hanging="360"/>
      </w:pPr>
      <w:rPr>
        <w:rFonts w:ascii="Wingdings" w:hAnsi="Wingdings" w:cs="Wingdings"/>
        <w:sz w:val="20"/>
      </w:rPr>
    </w:lvl>
  </w:abstractNum>
  <w:abstractNum w:abstractNumId="2" w15:restartNumberingAfterBreak="0">
    <w:nsid w:val="00000013"/>
    <w:multiLevelType w:val="multilevel"/>
    <w:tmpl w:val="00000013"/>
    <w:name w:val="WW8Num19"/>
    <w:lvl w:ilvl="0">
      <w:start w:val="1"/>
      <w:numFmt w:val="bullet"/>
      <w:lvlText w:val=""/>
      <w:lvlJc w:val="left"/>
      <w:pPr>
        <w:tabs>
          <w:tab w:val="num" w:pos="360"/>
        </w:tabs>
        <w:ind w:left="360" w:hanging="360"/>
      </w:pPr>
      <w:rPr>
        <w:rFonts w:ascii="Symbol" w:hAnsi="Symbol" w:cs="Times New Roman"/>
        <w:b/>
        <w:bCs/>
        <w:color w:val="auto"/>
        <w:sz w:val="20"/>
        <w:szCs w:val="20"/>
      </w:rPr>
    </w:lvl>
    <w:lvl w:ilvl="1">
      <w:start w:val="1"/>
      <w:numFmt w:val="bullet"/>
      <w:lvlText w:val="o"/>
      <w:lvlJc w:val="left"/>
      <w:pPr>
        <w:tabs>
          <w:tab w:val="num" w:pos="1080"/>
        </w:tabs>
        <w:ind w:left="1080" w:hanging="360"/>
      </w:pPr>
      <w:rPr>
        <w:rFonts w:ascii="Courier New" w:hAnsi="Courier New" w:cs="Courier New"/>
        <w:sz w:val="20"/>
      </w:rPr>
    </w:lvl>
    <w:lvl w:ilvl="2">
      <w:start w:val="1"/>
      <w:numFmt w:val="bullet"/>
      <w:lvlText w:val=""/>
      <w:lvlJc w:val="left"/>
      <w:pPr>
        <w:tabs>
          <w:tab w:val="num" w:pos="1800"/>
        </w:tabs>
        <w:ind w:left="1800" w:hanging="360"/>
      </w:pPr>
      <w:rPr>
        <w:rFonts w:ascii="Wingdings" w:hAnsi="Wingdings" w:cs="Wingdings"/>
        <w:sz w:val="20"/>
      </w:rPr>
    </w:lvl>
    <w:lvl w:ilvl="3">
      <w:start w:val="1"/>
      <w:numFmt w:val="bullet"/>
      <w:lvlText w:val=""/>
      <w:lvlJc w:val="left"/>
      <w:pPr>
        <w:tabs>
          <w:tab w:val="num" w:pos="2520"/>
        </w:tabs>
        <w:ind w:left="2520" w:hanging="360"/>
      </w:pPr>
      <w:rPr>
        <w:rFonts w:ascii="Wingdings" w:hAnsi="Wingdings" w:cs="Wingdings"/>
        <w:sz w:val="20"/>
      </w:rPr>
    </w:lvl>
    <w:lvl w:ilvl="4">
      <w:start w:val="1"/>
      <w:numFmt w:val="bullet"/>
      <w:lvlText w:val=""/>
      <w:lvlJc w:val="left"/>
      <w:pPr>
        <w:tabs>
          <w:tab w:val="num" w:pos="3240"/>
        </w:tabs>
        <w:ind w:left="3240" w:hanging="360"/>
      </w:pPr>
      <w:rPr>
        <w:rFonts w:ascii="Wingdings" w:hAnsi="Wingdings" w:cs="Wingdings"/>
        <w:sz w:val="20"/>
      </w:rPr>
    </w:lvl>
    <w:lvl w:ilvl="5">
      <w:start w:val="1"/>
      <w:numFmt w:val="bullet"/>
      <w:lvlText w:val=""/>
      <w:lvlJc w:val="left"/>
      <w:pPr>
        <w:tabs>
          <w:tab w:val="num" w:pos="3960"/>
        </w:tabs>
        <w:ind w:left="3960" w:hanging="360"/>
      </w:pPr>
      <w:rPr>
        <w:rFonts w:ascii="Wingdings" w:hAnsi="Wingdings" w:cs="Wingdings"/>
        <w:sz w:val="20"/>
      </w:rPr>
    </w:lvl>
    <w:lvl w:ilvl="6">
      <w:start w:val="1"/>
      <w:numFmt w:val="bullet"/>
      <w:lvlText w:val=""/>
      <w:lvlJc w:val="left"/>
      <w:pPr>
        <w:tabs>
          <w:tab w:val="num" w:pos="4680"/>
        </w:tabs>
        <w:ind w:left="4680" w:hanging="360"/>
      </w:pPr>
      <w:rPr>
        <w:rFonts w:ascii="Wingdings" w:hAnsi="Wingdings" w:cs="Wingdings"/>
        <w:sz w:val="20"/>
      </w:rPr>
    </w:lvl>
    <w:lvl w:ilvl="7">
      <w:start w:val="1"/>
      <w:numFmt w:val="bullet"/>
      <w:lvlText w:val=""/>
      <w:lvlJc w:val="left"/>
      <w:pPr>
        <w:tabs>
          <w:tab w:val="num" w:pos="5400"/>
        </w:tabs>
        <w:ind w:left="5400" w:hanging="360"/>
      </w:pPr>
      <w:rPr>
        <w:rFonts w:ascii="Wingdings" w:hAnsi="Wingdings" w:cs="Wingdings"/>
        <w:sz w:val="20"/>
      </w:rPr>
    </w:lvl>
    <w:lvl w:ilvl="8">
      <w:start w:val="1"/>
      <w:numFmt w:val="bullet"/>
      <w:lvlText w:val=""/>
      <w:lvlJc w:val="left"/>
      <w:pPr>
        <w:tabs>
          <w:tab w:val="num" w:pos="6120"/>
        </w:tabs>
        <w:ind w:left="6120" w:hanging="360"/>
      </w:pPr>
      <w:rPr>
        <w:rFonts w:ascii="Wingdings" w:hAnsi="Wingdings" w:cs="Wingdings"/>
        <w:sz w:val="20"/>
      </w:rPr>
    </w:lvl>
  </w:abstractNum>
  <w:abstractNum w:abstractNumId="3" w15:restartNumberingAfterBreak="0">
    <w:nsid w:val="004C216B"/>
    <w:multiLevelType w:val="hybridMultilevel"/>
    <w:tmpl w:val="ABE64B80"/>
    <w:lvl w:ilvl="0" w:tplc="7BEEF2D0">
      <w:start w:val="1"/>
      <w:numFmt w:val="lowerLetter"/>
      <w:lvlText w:val="%1)"/>
      <w:lvlJc w:val="left"/>
      <w:pPr>
        <w:ind w:left="1068" w:hanging="360"/>
      </w:pPr>
    </w:lvl>
    <w:lvl w:ilvl="1" w:tplc="04100019">
      <w:start w:val="1"/>
      <w:numFmt w:val="lowerLetter"/>
      <w:lvlText w:val="%2."/>
      <w:lvlJc w:val="left"/>
      <w:pPr>
        <w:ind w:left="1788" w:hanging="360"/>
      </w:pPr>
    </w:lvl>
    <w:lvl w:ilvl="2" w:tplc="0410001B">
      <w:start w:val="1"/>
      <w:numFmt w:val="lowerRoman"/>
      <w:lvlText w:val="%3."/>
      <w:lvlJc w:val="right"/>
      <w:pPr>
        <w:ind w:left="2508" w:hanging="180"/>
      </w:pPr>
    </w:lvl>
    <w:lvl w:ilvl="3" w:tplc="0410000F">
      <w:start w:val="1"/>
      <w:numFmt w:val="decimal"/>
      <w:lvlText w:val="%4."/>
      <w:lvlJc w:val="left"/>
      <w:pPr>
        <w:ind w:left="3228" w:hanging="360"/>
      </w:pPr>
    </w:lvl>
    <w:lvl w:ilvl="4" w:tplc="04100019">
      <w:start w:val="1"/>
      <w:numFmt w:val="lowerLetter"/>
      <w:lvlText w:val="%5."/>
      <w:lvlJc w:val="left"/>
      <w:pPr>
        <w:ind w:left="3948" w:hanging="360"/>
      </w:pPr>
    </w:lvl>
    <w:lvl w:ilvl="5" w:tplc="0410001B">
      <w:start w:val="1"/>
      <w:numFmt w:val="lowerRoman"/>
      <w:lvlText w:val="%6."/>
      <w:lvlJc w:val="right"/>
      <w:pPr>
        <w:ind w:left="4668" w:hanging="180"/>
      </w:pPr>
    </w:lvl>
    <w:lvl w:ilvl="6" w:tplc="0410000F">
      <w:start w:val="1"/>
      <w:numFmt w:val="decimal"/>
      <w:lvlText w:val="%7."/>
      <w:lvlJc w:val="left"/>
      <w:pPr>
        <w:ind w:left="5388" w:hanging="360"/>
      </w:pPr>
    </w:lvl>
    <w:lvl w:ilvl="7" w:tplc="04100019">
      <w:start w:val="1"/>
      <w:numFmt w:val="lowerLetter"/>
      <w:lvlText w:val="%8."/>
      <w:lvlJc w:val="left"/>
      <w:pPr>
        <w:ind w:left="6108" w:hanging="360"/>
      </w:pPr>
    </w:lvl>
    <w:lvl w:ilvl="8" w:tplc="0410001B">
      <w:start w:val="1"/>
      <w:numFmt w:val="lowerRoman"/>
      <w:lvlText w:val="%9."/>
      <w:lvlJc w:val="right"/>
      <w:pPr>
        <w:ind w:left="6828" w:hanging="180"/>
      </w:pPr>
    </w:lvl>
  </w:abstractNum>
  <w:abstractNum w:abstractNumId="4"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3E52473"/>
    <w:multiLevelType w:val="hybridMultilevel"/>
    <w:tmpl w:val="F982B5CA"/>
    <w:lvl w:ilvl="0" w:tplc="CF903EFE">
      <w:start w:val="1"/>
      <w:numFmt w:val="bullet"/>
      <w:lvlText w:val=""/>
      <w:lvlJc w:val="left"/>
      <w:pPr>
        <w:ind w:left="1145" w:hanging="360"/>
      </w:pPr>
      <w:rPr>
        <w:rFonts w:ascii="Wingdings" w:hAnsi="Wingdings" w:hint="default"/>
        <w:sz w:val="28"/>
        <w:szCs w:val="28"/>
      </w:rPr>
    </w:lvl>
    <w:lvl w:ilvl="1" w:tplc="04100003" w:tentative="1">
      <w:start w:val="1"/>
      <w:numFmt w:val="bullet"/>
      <w:lvlText w:val="o"/>
      <w:lvlJc w:val="left"/>
      <w:pPr>
        <w:ind w:left="1865" w:hanging="360"/>
      </w:pPr>
      <w:rPr>
        <w:rFonts w:ascii="Courier New" w:hAnsi="Courier New" w:cs="Courier New" w:hint="default"/>
      </w:rPr>
    </w:lvl>
    <w:lvl w:ilvl="2" w:tplc="04100005" w:tentative="1">
      <w:start w:val="1"/>
      <w:numFmt w:val="bullet"/>
      <w:lvlText w:val=""/>
      <w:lvlJc w:val="left"/>
      <w:pPr>
        <w:ind w:left="2585" w:hanging="360"/>
      </w:pPr>
      <w:rPr>
        <w:rFonts w:ascii="Wingdings" w:hAnsi="Wingdings" w:hint="default"/>
      </w:rPr>
    </w:lvl>
    <w:lvl w:ilvl="3" w:tplc="04100001" w:tentative="1">
      <w:start w:val="1"/>
      <w:numFmt w:val="bullet"/>
      <w:lvlText w:val=""/>
      <w:lvlJc w:val="left"/>
      <w:pPr>
        <w:ind w:left="3305" w:hanging="360"/>
      </w:pPr>
      <w:rPr>
        <w:rFonts w:ascii="Symbol" w:hAnsi="Symbol" w:hint="default"/>
      </w:rPr>
    </w:lvl>
    <w:lvl w:ilvl="4" w:tplc="04100003" w:tentative="1">
      <w:start w:val="1"/>
      <w:numFmt w:val="bullet"/>
      <w:lvlText w:val="o"/>
      <w:lvlJc w:val="left"/>
      <w:pPr>
        <w:ind w:left="4025" w:hanging="360"/>
      </w:pPr>
      <w:rPr>
        <w:rFonts w:ascii="Courier New" w:hAnsi="Courier New" w:cs="Courier New" w:hint="default"/>
      </w:rPr>
    </w:lvl>
    <w:lvl w:ilvl="5" w:tplc="04100005" w:tentative="1">
      <w:start w:val="1"/>
      <w:numFmt w:val="bullet"/>
      <w:lvlText w:val=""/>
      <w:lvlJc w:val="left"/>
      <w:pPr>
        <w:ind w:left="4745" w:hanging="360"/>
      </w:pPr>
      <w:rPr>
        <w:rFonts w:ascii="Wingdings" w:hAnsi="Wingdings" w:hint="default"/>
      </w:rPr>
    </w:lvl>
    <w:lvl w:ilvl="6" w:tplc="04100001" w:tentative="1">
      <w:start w:val="1"/>
      <w:numFmt w:val="bullet"/>
      <w:lvlText w:val=""/>
      <w:lvlJc w:val="left"/>
      <w:pPr>
        <w:ind w:left="5465" w:hanging="360"/>
      </w:pPr>
      <w:rPr>
        <w:rFonts w:ascii="Symbol" w:hAnsi="Symbol" w:hint="default"/>
      </w:rPr>
    </w:lvl>
    <w:lvl w:ilvl="7" w:tplc="04100003" w:tentative="1">
      <w:start w:val="1"/>
      <w:numFmt w:val="bullet"/>
      <w:lvlText w:val="o"/>
      <w:lvlJc w:val="left"/>
      <w:pPr>
        <w:ind w:left="6185" w:hanging="360"/>
      </w:pPr>
      <w:rPr>
        <w:rFonts w:ascii="Courier New" w:hAnsi="Courier New" w:cs="Courier New" w:hint="default"/>
      </w:rPr>
    </w:lvl>
    <w:lvl w:ilvl="8" w:tplc="04100005" w:tentative="1">
      <w:start w:val="1"/>
      <w:numFmt w:val="bullet"/>
      <w:lvlText w:val=""/>
      <w:lvlJc w:val="left"/>
      <w:pPr>
        <w:ind w:left="6905" w:hanging="360"/>
      </w:pPr>
      <w:rPr>
        <w:rFonts w:ascii="Wingdings" w:hAnsi="Wingdings" w:hint="default"/>
      </w:rPr>
    </w:lvl>
  </w:abstractNum>
  <w:abstractNum w:abstractNumId="6" w15:restartNumberingAfterBreak="0">
    <w:nsid w:val="063E3170"/>
    <w:multiLevelType w:val="singleLevel"/>
    <w:tmpl w:val="EE3E6500"/>
    <w:lvl w:ilvl="0">
      <w:start w:val="1"/>
      <w:numFmt w:val="bullet"/>
      <w:lvlText w:val=""/>
      <w:lvlJc w:val="left"/>
      <w:pPr>
        <w:tabs>
          <w:tab w:val="num" w:pos="360"/>
        </w:tabs>
        <w:ind w:left="360" w:hanging="360"/>
      </w:pPr>
      <w:rPr>
        <w:rFonts w:ascii="Wingdings" w:hAnsi="Wingdings" w:hint="default"/>
        <w:sz w:val="36"/>
        <w:szCs w:val="36"/>
      </w:rPr>
    </w:lvl>
  </w:abstractNum>
  <w:abstractNum w:abstractNumId="7" w15:restartNumberingAfterBreak="0">
    <w:nsid w:val="07F025BC"/>
    <w:multiLevelType w:val="hybridMultilevel"/>
    <w:tmpl w:val="BC72D560"/>
    <w:lvl w:ilvl="0" w:tplc="CF903EFE">
      <w:start w:val="1"/>
      <w:numFmt w:val="bullet"/>
      <w:lvlText w:val=""/>
      <w:lvlJc w:val="left"/>
      <w:pPr>
        <w:ind w:left="720" w:hanging="360"/>
      </w:pPr>
      <w:rPr>
        <w:rFonts w:ascii="Wingdings" w:hAnsi="Wingdings"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BB4918"/>
    <w:multiLevelType w:val="hybridMultilevel"/>
    <w:tmpl w:val="8ED4E34C"/>
    <w:lvl w:ilvl="0" w:tplc="FFFFFFFF">
      <w:start w:val="1"/>
      <w:numFmt w:val="decimal"/>
      <w:lvlText w:val="%1."/>
      <w:lvlJc w:val="left"/>
      <w:pPr>
        <w:tabs>
          <w:tab w:val="num" w:pos="360"/>
        </w:tabs>
        <w:ind w:left="360" w:hanging="360"/>
      </w:pPr>
      <w:rPr>
        <w:rFonts w:ascii="Arial" w:hAnsi="Arial" w:cs="Arial" w:hint="default"/>
        <w:b/>
        <w:i w:val="0"/>
        <w:color w:val="auto"/>
        <w:sz w:val="20"/>
        <w:szCs w:val="20"/>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lowerLetter"/>
      <w:lvlText w:val="%4)"/>
      <w:lvlJc w:val="left"/>
      <w:pPr>
        <w:tabs>
          <w:tab w:val="num" w:pos="2520"/>
        </w:tabs>
        <w:ind w:left="2520" w:hanging="360"/>
      </w:pPr>
      <w:rPr>
        <w:rFonts w:hint="default"/>
        <w:b/>
        <w:color w:val="000000"/>
        <w:sz w:val="22"/>
        <w:szCs w:val="22"/>
      </w:rPr>
    </w:lvl>
    <w:lvl w:ilvl="4" w:tplc="FFFFFFFF">
      <w:start w:val="1"/>
      <w:numFmt w:val="bullet"/>
      <w:lvlText w:val=""/>
      <w:lvlJc w:val="left"/>
      <w:pPr>
        <w:tabs>
          <w:tab w:val="num" w:pos="1760"/>
        </w:tabs>
        <w:ind w:left="1760" w:hanging="360"/>
      </w:pPr>
      <w:rPr>
        <w:rFonts w:ascii="Wingdings" w:hAnsi="Wingdings" w:hint="default"/>
        <w:b/>
        <w:color w:val="auto"/>
        <w:sz w:val="20"/>
        <w:szCs w:val="20"/>
      </w:rPr>
    </w:lvl>
    <w:lvl w:ilvl="5" w:tplc="FFFFFFFF">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15:restartNumberingAfterBreak="0">
    <w:nsid w:val="16C81CC8"/>
    <w:multiLevelType w:val="hybridMultilevel"/>
    <w:tmpl w:val="28F47A9E"/>
    <w:lvl w:ilvl="0" w:tplc="F14A5E40">
      <w:start w:val="1"/>
      <w:numFmt w:val="decimal"/>
      <w:lvlText w:val="%1)"/>
      <w:lvlJc w:val="left"/>
      <w:pPr>
        <w:ind w:left="720" w:hanging="360"/>
      </w:pPr>
      <w:rPr>
        <w:rFonts w:eastAsia="Segoe UI Symbol"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968602A"/>
    <w:multiLevelType w:val="hybridMultilevel"/>
    <w:tmpl w:val="FA7054E8"/>
    <w:lvl w:ilvl="0" w:tplc="CF903EFE">
      <w:start w:val="1"/>
      <w:numFmt w:val="bullet"/>
      <w:lvlText w:val=""/>
      <w:lvlJc w:val="left"/>
      <w:pPr>
        <w:ind w:left="3690" w:hanging="360"/>
      </w:pPr>
      <w:rPr>
        <w:rFonts w:ascii="Wingdings" w:hAnsi="Wingdings" w:hint="default"/>
        <w:sz w:val="28"/>
        <w:szCs w:val="28"/>
      </w:rPr>
    </w:lvl>
    <w:lvl w:ilvl="1" w:tplc="04100003">
      <w:start w:val="1"/>
      <w:numFmt w:val="bullet"/>
      <w:lvlText w:val="o"/>
      <w:lvlJc w:val="left"/>
      <w:pPr>
        <w:ind w:left="4213" w:hanging="360"/>
      </w:pPr>
      <w:rPr>
        <w:rFonts w:ascii="Courier New" w:hAnsi="Courier New" w:cs="Courier New" w:hint="default"/>
      </w:rPr>
    </w:lvl>
    <w:lvl w:ilvl="2" w:tplc="04100005" w:tentative="1">
      <w:start w:val="1"/>
      <w:numFmt w:val="bullet"/>
      <w:lvlText w:val=""/>
      <w:lvlJc w:val="left"/>
      <w:pPr>
        <w:ind w:left="4933" w:hanging="360"/>
      </w:pPr>
      <w:rPr>
        <w:rFonts w:ascii="Wingdings" w:hAnsi="Wingdings" w:hint="default"/>
      </w:rPr>
    </w:lvl>
    <w:lvl w:ilvl="3" w:tplc="04100001" w:tentative="1">
      <w:start w:val="1"/>
      <w:numFmt w:val="bullet"/>
      <w:lvlText w:val=""/>
      <w:lvlJc w:val="left"/>
      <w:pPr>
        <w:ind w:left="5653" w:hanging="360"/>
      </w:pPr>
      <w:rPr>
        <w:rFonts w:ascii="Symbol" w:hAnsi="Symbol" w:hint="default"/>
      </w:rPr>
    </w:lvl>
    <w:lvl w:ilvl="4" w:tplc="04100003" w:tentative="1">
      <w:start w:val="1"/>
      <w:numFmt w:val="bullet"/>
      <w:lvlText w:val="o"/>
      <w:lvlJc w:val="left"/>
      <w:pPr>
        <w:ind w:left="6373" w:hanging="360"/>
      </w:pPr>
      <w:rPr>
        <w:rFonts w:ascii="Courier New" w:hAnsi="Courier New" w:cs="Courier New" w:hint="default"/>
      </w:rPr>
    </w:lvl>
    <w:lvl w:ilvl="5" w:tplc="04100005" w:tentative="1">
      <w:start w:val="1"/>
      <w:numFmt w:val="bullet"/>
      <w:lvlText w:val=""/>
      <w:lvlJc w:val="left"/>
      <w:pPr>
        <w:ind w:left="7093" w:hanging="360"/>
      </w:pPr>
      <w:rPr>
        <w:rFonts w:ascii="Wingdings" w:hAnsi="Wingdings" w:hint="default"/>
      </w:rPr>
    </w:lvl>
    <w:lvl w:ilvl="6" w:tplc="04100001" w:tentative="1">
      <w:start w:val="1"/>
      <w:numFmt w:val="bullet"/>
      <w:lvlText w:val=""/>
      <w:lvlJc w:val="left"/>
      <w:pPr>
        <w:ind w:left="7813" w:hanging="360"/>
      </w:pPr>
      <w:rPr>
        <w:rFonts w:ascii="Symbol" w:hAnsi="Symbol" w:hint="default"/>
      </w:rPr>
    </w:lvl>
    <w:lvl w:ilvl="7" w:tplc="04100003" w:tentative="1">
      <w:start w:val="1"/>
      <w:numFmt w:val="bullet"/>
      <w:lvlText w:val="o"/>
      <w:lvlJc w:val="left"/>
      <w:pPr>
        <w:ind w:left="8533" w:hanging="360"/>
      </w:pPr>
      <w:rPr>
        <w:rFonts w:ascii="Courier New" w:hAnsi="Courier New" w:cs="Courier New" w:hint="default"/>
      </w:rPr>
    </w:lvl>
    <w:lvl w:ilvl="8" w:tplc="04100005" w:tentative="1">
      <w:start w:val="1"/>
      <w:numFmt w:val="bullet"/>
      <w:lvlText w:val=""/>
      <w:lvlJc w:val="left"/>
      <w:pPr>
        <w:ind w:left="9253" w:hanging="360"/>
      </w:pPr>
      <w:rPr>
        <w:rFonts w:ascii="Wingdings" w:hAnsi="Wingdings" w:hint="default"/>
      </w:rPr>
    </w:lvl>
  </w:abstractNum>
  <w:abstractNum w:abstractNumId="11" w15:restartNumberingAfterBreak="0">
    <w:nsid w:val="2C783BF4"/>
    <w:multiLevelType w:val="singleLevel"/>
    <w:tmpl w:val="A0B60E2E"/>
    <w:lvl w:ilvl="0">
      <w:start w:val="1"/>
      <w:numFmt w:val="bullet"/>
      <w:lvlText w:val=""/>
      <w:lvlJc w:val="left"/>
      <w:pPr>
        <w:ind w:left="720" w:hanging="360"/>
      </w:pPr>
      <w:rPr>
        <w:rFonts w:ascii="Wingdings" w:hAnsi="Wingdings" w:hint="default"/>
        <w:sz w:val="36"/>
        <w:szCs w:val="36"/>
      </w:rPr>
    </w:lvl>
  </w:abstractNum>
  <w:abstractNum w:abstractNumId="12" w15:restartNumberingAfterBreak="0">
    <w:nsid w:val="32C56541"/>
    <w:multiLevelType w:val="hybridMultilevel"/>
    <w:tmpl w:val="02BC686E"/>
    <w:lvl w:ilvl="0" w:tplc="155CAE6C">
      <w:numFmt w:val="bullet"/>
      <w:lvlText w:val="-"/>
      <w:lvlJc w:val="left"/>
      <w:pPr>
        <w:ind w:left="785" w:hanging="360"/>
      </w:pPr>
      <w:rPr>
        <w:rFonts w:ascii="Roma Neue" w:eastAsia="Calibri" w:hAnsi="Roma Neue" w:cs="Arial"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3" w15:restartNumberingAfterBreak="0">
    <w:nsid w:val="3480458E"/>
    <w:multiLevelType w:val="hybridMultilevel"/>
    <w:tmpl w:val="84DC7D90"/>
    <w:lvl w:ilvl="0" w:tplc="3BA8287C">
      <w:numFmt w:val="bullet"/>
      <w:lvlText w:val="-"/>
      <w:lvlJc w:val="left"/>
      <w:pPr>
        <w:ind w:left="786" w:hanging="360"/>
      </w:pPr>
      <w:rPr>
        <w:rFonts w:ascii="Roma Neue" w:eastAsia="Calibri" w:hAnsi="Roma Neue" w:cs="Aria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4" w15:restartNumberingAfterBreak="0">
    <w:nsid w:val="3915232A"/>
    <w:multiLevelType w:val="hybridMultilevel"/>
    <w:tmpl w:val="6D9EAA9C"/>
    <w:lvl w:ilvl="0" w:tplc="CF903EFE">
      <w:start w:val="1"/>
      <w:numFmt w:val="bullet"/>
      <w:lvlText w:val=""/>
      <w:lvlJc w:val="left"/>
      <w:pPr>
        <w:ind w:left="720" w:hanging="360"/>
      </w:pPr>
      <w:rPr>
        <w:rFonts w:ascii="Wingdings" w:hAnsi="Wingdings"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A010839"/>
    <w:multiLevelType w:val="hybridMultilevel"/>
    <w:tmpl w:val="32F8B892"/>
    <w:lvl w:ilvl="0" w:tplc="04100001">
      <w:start w:val="1"/>
      <w:numFmt w:val="bullet"/>
      <w:lvlText w:val=""/>
      <w:lvlJc w:val="left"/>
      <w:pPr>
        <w:ind w:left="1283" w:hanging="360"/>
      </w:pPr>
      <w:rPr>
        <w:rFonts w:ascii="Symbol" w:hAnsi="Symbol" w:hint="default"/>
      </w:rPr>
    </w:lvl>
    <w:lvl w:ilvl="1" w:tplc="04100003" w:tentative="1">
      <w:start w:val="1"/>
      <w:numFmt w:val="bullet"/>
      <w:lvlText w:val="o"/>
      <w:lvlJc w:val="left"/>
      <w:pPr>
        <w:ind w:left="2003" w:hanging="360"/>
      </w:pPr>
      <w:rPr>
        <w:rFonts w:ascii="Courier New" w:hAnsi="Courier New" w:cs="Courier New" w:hint="default"/>
      </w:rPr>
    </w:lvl>
    <w:lvl w:ilvl="2" w:tplc="04100005" w:tentative="1">
      <w:start w:val="1"/>
      <w:numFmt w:val="bullet"/>
      <w:lvlText w:val=""/>
      <w:lvlJc w:val="left"/>
      <w:pPr>
        <w:ind w:left="2723" w:hanging="360"/>
      </w:pPr>
      <w:rPr>
        <w:rFonts w:ascii="Wingdings" w:hAnsi="Wingdings" w:hint="default"/>
      </w:rPr>
    </w:lvl>
    <w:lvl w:ilvl="3" w:tplc="04100001" w:tentative="1">
      <w:start w:val="1"/>
      <w:numFmt w:val="bullet"/>
      <w:lvlText w:val=""/>
      <w:lvlJc w:val="left"/>
      <w:pPr>
        <w:ind w:left="3443" w:hanging="360"/>
      </w:pPr>
      <w:rPr>
        <w:rFonts w:ascii="Symbol" w:hAnsi="Symbol" w:hint="default"/>
      </w:rPr>
    </w:lvl>
    <w:lvl w:ilvl="4" w:tplc="04100003" w:tentative="1">
      <w:start w:val="1"/>
      <w:numFmt w:val="bullet"/>
      <w:lvlText w:val="o"/>
      <w:lvlJc w:val="left"/>
      <w:pPr>
        <w:ind w:left="4163" w:hanging="360"/>
      </w:pPr>
      <w:rPr>
        <w:rFonts w:ascii="Courier New" w:hAnsi="Courier New" w:cs="Courier New" w:hint="default"/>
      </w:rPr>
    </w:lvl>
    <w:lvl w:ilvl="5" w:tplc="04100005" w:tentative="1">
      <w:start w:val="1"/>
      <w:numFmt w:val="bullet"/>
      <w:lvlText w:val=""/>
      <w:lvlJc w:val="left"/>
      <w:pPr>
        <w:ind w:left="4883" w:hanging="360"/>
      </w:pPr>
      <w:rPr>
        <w:rFonts w:ascii="Wingdings" w:hAnsi="Wingdings" w:hint="default"/>
      </w:rPr>
    </w:lvl>
    <w:lvl w:ilvl="6" w:tplc="04100001" w:tentative="1">
      <w:start w:val="1"/>
      <w:numFmt w:val="bullet"/>
      <w:lvlText w:val=""/>
      <w:lvlJc w:val="left"/>
      <w:pPr>
        <w:ind w:left="5603" w:hanging="360"/>
      </w:pPr>
      <w:rPr>
        <w:rFonts w:ascii="Symbol" w:hAnsi="Symbol" w:hint="default"/>
      </w:rPr>
    </w:lvl>
    <w:lvl w:ilvl="7" w:tplc="04100003" w:tentative="1">
      <w:start w:val="1"/>
      <w:numFmt w:val="bullet"/>
      <w:lvlText w:val="o"/>
      <w:lvlJc w:val="left"/>
      <w:pPr>
        <w:ind w:left="6323" w:hanging="360"/>
      </w:pPr>
      <w:rPr>
        <w:rFonts w:ascii="Courier New" w:hAnsi="Courier New" w:cs="Courier New" w:hint="default"/>
      </w:rPr>
    </w:lvl>
    <w:lvl w:ilvl="8" w:tplc="04100005" w:tentative="1">
      <w:start w:val="1"/>
      <w:numFmt w:val="bullet"/>
      <w:lvlText w:val=""/>
      <w:lvlJc w:val="left"/>
      <w:pPr>
        <w:ind w:left="7043" w:hanging="360"/>
      </w:pPr>
      <w:rPr>
        <w:rFonts w:ascii="Wingdings" w:hAnsi="Wingdings" w:hint="default"/>
      </w:rPr>
    </w:lvl>
  </w:abstractNum>
  <w:abstractNum w:abstractNumId="16" w15:restartNumberingAfterBreak="0">
    <w:nsid w:val="3E5629C8"/>
    <w:multiLevelType w:val="hybridMultilevel"/>
    <w:tmpl w:val="8ED4E34C"/>
    <w:lvl w:ilvl="0" w:tplc="AABC9826">
      <w:start w:val="1"/>
      <w:numFmt w:val="decimal"/>
      <w:lvlText w:val="%1."/>
      <w:lvlJc w:val="left"/>
      <w:pPr>
        <w:tabs>
          <w:tab w:val="num" w:pos="360"/>
        </w:tabs>
        <w:ind w:left="360" w:hanging="360"/>
      </w:pPr>
      <w:rPr>
        <w:rFonts w:ascii="Arial" w:hAnsi="Arial" w:cs="Arial"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7" w15:restartNumberingAfterBreak="0">
    <w:nsid w:val="43D912DE"/>
    <w:multiLevelType w:val="hybridMultilevel"/>
    <w:tmpl w:val="1CCC453E"/>
    <w:lvl w:ilvl="0" w:tplc="CF903EFE">
      <w:start w:val="1"/>
      <w:numFmt w:val="bullet"/>
      <w:lvlText w:val=""/>
      <w:lvlJc w:val="left"/>
      <w:pPr>
        <w:ind w:left="720" w:hanging="360"/>
      </w:pPr>
      <w:rPr>
        <w:rFonts w:ascii="Wingdings" w:hAnsi="Wingdings"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47C0032"/>
    <w:multiLevelType w:val="hybridMultilevel"/>
    <w:tmpl w:val="803C2520"/>
    <w:lvl w:ilvl="0" w:tplc="04100005">
      <w:start w:val="1"/>
      <w:numFmt w:val="bullet"/>
      <w:lvlText w:val=""/>
      <w:lvlJc w:val="left"/>
      <w:pPr>
        <w:ind w:left="1275" w:hanging="360"/>
      </w:pPr>
      <w:rPr>
        <w:rFonts w:ascii="Wingdings" w:hAnsi="Wingdings" w:hint="default"/>
      </w:rPr>
    </w:lvl>
    <w:lvl w:ilvl="1" w:tplc="04100003" w:tentative="1">
      <w:start w:val="1"/>
      <w:numFmt w:val="bullet"/>
      <w:lvlText w:val="o"/>
      <w:lvlJc w:val="left"/>
      <w:pPr>
        <w:ind w:left="1995" w:hanging="360"/>
      </w:pPr>
      <w:rPr>
        <w:rFonts w:ascii="Courier New" w:hAnsi="Courier New" w:cs="Courier New" w:hint="default"/>
      </w:rPr>
    </w:lvl>
    <w:lvl w:ilvl="2" w:tplc="04100005" w:tentative="1">
      <w:start w:val="1"/>
      <w:numFmt w:val="bullet"/>
      <w:lvlText w:val=""/>
      <w:lvlJc w:val="left"/>
      <w:pPr>
        <w:ind w:left="2715" w:hanging="360"/>
      </w:pPr>
      <w:rPr>
        <w:rFonts w:ascii="Wingdings" w:hAnsi="Wingdings" w:hint="default"/>
      </w:rPr>
    </w:lvl>
    <w:lvl w:ilvl="3" w:tplc="04100001" w:tentative="1">
      <w:start w:val="1"/>
      <w:numFmt w:val="bullet"/>
      <w:lvlText w:val=""/>
      <w:lvlJc w:val="left"/>
      <w:pPr>
        <w:ind w:left="3435" w:hanging="360"/>
      </w:pPr>
      <w:rPr>
        <w:rFonts w:ascii="Symbol" w:hAnsi="Symbol" w:hint="default"/>
      </w:rPr>
    </w:lvl>
    <w:lvl w:ilvl="4" w:tplc="04100003" w:tentative="1">
      <w:start w:val="1"/>
      <w:numFmt w:val="bullet"/>
      <w:lvlText w:val="o"/>
      <w:lvlJc w:val="left"/>
      <w:pPr>
        <w:ind w:left="4155" w:hanging="360"/>
      </w:pPr>
      <w:rPr>
        <w:rFonts w:ascii="Courier New" w:hAnsi="Courier New" w:cs="Courier New" w:hint="default"/>
      </w:rPr>
    </w:lvl>
    <w:lvl w:ilvl="5" w:tplc="04100005" w:tentative="1">
      <w:start w:val="1"/>
      <w:numFmt w:val="bullet"/>
      <w:lvlText w:val=""/>
      <w:lvlJc w:val="left"/>
      <w:pPr>
        <w:ind w:left="4875" w:hanging="360"/>
      </w:pPr>
      <w:rPr>
        <w:rFonts w:ascii="Wingdings" w:hAnsi="Wingdings" w:hint="default"/>
      </w:rPr>
    </w:lvl>
    <w:lvl w:ilvl="6" w:tplc="04100001" w:tentative="1">
      <w:start w:val="1"/>
      <w:numFmt w:val="bullet"/>
      <w:lvlText w:val=""/>
      <w:lvlJc w:val="left"/>
      <w:pPr>
        <w:ind w:left="5595" w:hanging="360"/>
      </w:pPr>
      <w:rPr>
        <w:rFonts w:ascii="Symbol" w:hAnsi="Symbol" w:hint="default"/>
      </w:rPr>
    </w:lvl>
    <w:lvl w:ilvl="7" w:tplc="04100003" w:tentative="1">
      <w:start w:val="1"/>
      <w:numFmt w:val="bullet"/>
      <w:lvlText w:val="o"/>
      <w:lvlJc w:val="left"/>
      <w:pPr>
        <w:ind w:left="6315" w:hanging="360"/>
      </w:pPr>
      <w:rPr>
        <w:rFonts w:ascii="Courier New" w:hAnsi="Courier New" w:cs="Courier New" w:hint="default"/>
      </w:rPr>
    </w:lvl>
    <w:lvl w:ilvl="8" w:tplc="04100005" w:tentative="1">
      <w:start w:val="1"/>
      <w:numFmt w:val="bullet"/>
      <w:lvlText w:val=""/>
      <w:lvlJc w:val="left"/>
      <w:pPr>
        <w:ind w:left="7035" w:hanging="360"/>
      </w:pPr>
      <w:rPr>
        <w:rFonts w:ascii="Wingdings" w:hAnsi="Wingdings" w:hint="default"/>
      </w:rPr>
    </w:lvl>
  </w:abstractNum>
  <w:abstractNum w:abstractNumId="19" w15:restartNumberingAfterBreak="0">
    <w:nsid w:val="4ACF24D5"/>
    <w:multiLevelType w:val="hybridMultilevel"/>
    <w:tmpl w:val="949EE988"/>
    <w:lvl w:ilvl="0" w:tplc="9A16E8B8">
      <w:start w:val="1"/>
      <w:numFmt w:val="bullet"/>
      <w:lvlText w:val=""/>
      <w:lvlJc w:val="left"/>
      <w:pPr>
        <w:ind w:left="1440" w:hanging="360"/>
      </w:pPr>
      <w:rPr>
        <w:rFonts w:ascii="Wingdings" w:hAnsi="Wingdings"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D237625"/>
    <w:multiLevelType w:val="hybridMultilevel"/>
    <w:tmpl w:val="E82C6B9A"/>
    <w:lvl w:ilvl="0" w:tplc="0410000B">
      <w:start w:val="1"/>
      <w:numFmt w:val="bullet"/>
      <w:lvlText w:val=""/>
      <w:lvlJc w:val="left"/>
      <w:pPr>
        <w:ind w:left="1146" w:hanging="360"/>
      </w:pPr>
      <w:rPr>
        <w:rFonts w:ascii="Wingdings" w:hAnsi="Wingdings"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21" w15:restartNumberingAfterBreak="0">
    <w:nsid w:val="4E9E3D2D"/>
    <w:multiLevelType w:val="hybridMultilevel"/>
    <w:tmpl w:val="551099EA"/>
    <w:lvl w:ilvl="0" w:tplc="04100005">
      <w:start w:val="1"/>
      <w:numFmt w:val="bullet"/>
      <w:lvlText w:val=""/>
      <w:lvlJc w:val="left"/>
      <w:pPr>
        <w:ind w:left="1146" w:hanging="360"/>
      </w:pPr>
      <w:rPr>
        <w:rFonts w:ascii="Wingdings" w:hAnsi="Wingdings" w:cs="Wingdings" w:hint="default"/>
        <w:b/>
        <w:bCs/>
        <w:i w:val="0"/>
        <w:strike w:val="0"/>
        <w:dstrike w:val="0"/>
        <w:color w:val="000000"/>
        <w:sz w:val="28"/>
        <w:szCs w:val="28"/>
        <w:u w:val="none" w:color="000000"/>
        <w:bdr w:val="none" w:sz="0" w:space="0" w:color="auto"/>
        <w:shd w:val="clear" w:color="auto" w:fill="auto"/>
        <w:vertAlign w:val="superscrip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2" w15:restartNumberingAfterBreak="0">
    <w:nsid w:val="52FD72A9"/>
    <w:multiLevelType w:val="hybridMultilevel"/>
    <w:tmpl w:val="389E704E"/>
    <w:lvl w:ilvl="0" w:tplc="8E3AC0C8">
      <w:start w:val="1"/>
      <w:numFmt w:val="bullet"/>
      <w:lvlText w:val="-"/>
      <w:lvlJc w:val="left"/>
      <w:pPr>
        <w:ind w:left="720" w:hanging="360"/>
      </w:pPr>
      <w:rPr>
        <w:rFonts w:ascii="Arial" w:hAnsi="Arial" w:hint="default"/>
        <w:b/>
        <w:bCs/>
        <w:i w:val="0"/>
        <w:iCs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59042AB"/>
    <w:multiLevelType w:val="hybridMultilevel"/>
    <w:tmpl w:val="E8D4B028"/>
    <w:lvl w:ilvl="0" w:tplc="62A4C3B0">
      <w:start w:val="1"/>
      <w:numFmt w:val="decimal"/>
      <w:lvlText w:val="%1."/>
      <w:lvlJc w:val="left"/>
      <w:pPr>
        <w:ind w:left="360" w:hanging="360"/>
      </w:pPr>
      <w:rPr>
        <w:rFonts w:ascii="Roma Neue" w:hAnsi="Roma Neue" w:hint="default"/>
        <w:b/>
        <w:i w:val="0"/>
        <w:iCs/>
        <w:sz w:val="22"/>
        <w:szCs w:val="22"/>
      </w:rPr>
    </w:lvl>
    <w:lvl w:ilvl="1" w:tplc="35EE4312">
      <w:start w:val="1"/>
      <w:numFmt w:val="decimal"/>
      <w:lvlText w:val="%2)"/>
      <w:lvlJc w:val="left"/>
      <w:pPr>
        <w:ind w:left="2149" w:hanging="360"/>
      </w:pPr>
      <w:rPr>
        <w:rFonts w:cs="Tahoma" w:hint="default"/>
        <w:u w:val="none"/>
      </w:r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4" w15:restartNumberingAfterBreak="0">
    <w:nsid w:val="59391A78"/>
    <w:multiLevelType w:val="hybridMultilevel"/>
    <w:tmpl w:val="8BBE8376"/>
    <w:lvl w:ilvl="0" w:tplc="397E2786">
      <w:start w:val="1"/>
      <w:numFmt w:val="bullet"/>
      <w:lvlText w:val=""/>
      <w:lvlJc w:val="left"/>
      <w:pPr>
        <w:ind w:left="786" w:hanging="360"/>
      </w:pPr>
      <w:rPr>
        <w:rFonts w:ascii="Wingdings" w:hAnsi="Wingdings" w:hint="default"/>
        <w:sz w:val="30"/>
        <w:szCs w:val="3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5" w15:restartNumberingAfterBreak="0">
    <w:nsid w:val="5A3455DF"/>
    <w:multiLevelType w:val="hybridMultilevel"/>
    <w:tmpl w:val="3EAC97C8"/>
    <w:lvl w:ilvl="0" w:tplc="BE30BC6E">
      <w:start w:val="1"/>
      <w:numFmt w:val="bullet"/>
      <w:lvlText w:val="-"/>
      <w:lvlJc w:val="left"/>
      <w:pPr>
        <w:ind w:left="1440" w:hanging="360"/>
      </w:pPr>
      <w:rPr>
        <w:rFonts w:ascii="Garamond" w:eastAsia="Garamond" w:hAnsi="Garamond" w:cs="Garamond"/>
        <w:b/>
        <w:bCs/>
        <w:i w:val="0"/>
        <w:strike w:val="0"/>
        <w:dstrike w:val="0"/>
        <w:color w:val="000000"/>
        <w:sz w:val="28"/>
        <w:szCs w:val="28"/>
        <w:u w:val="none" w:color="000000"/>
        <w:bdr w:val="none" w:sz="0" w:space="0" w:color="auto"/>
        <w:shd w:val="clear" w:color="auto" w:fill="auto"/>
        <w:vertAlign w:val="superscrip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6" w15:restartNumberingAfterBreak="0">
    <w:nsid w:val="5B6458F3"/>
    <w:multiLevelType w:val="hybridMultilevel"/>
    <w:tmpl w:val="A65A5B1C"/>
    <w:lvl w:ilvl="0" w:tplc="B80642F2">
      <w:start w:val="1"/>
      <w:numFmt w:val="lowerRoman"/>
      <w:lvlText w:val="%1."/>
      <w:lvlJc w:val="right"/>
      <w:pPr>
        <w:ind w:left="720" w:hanging="360"/>
      </w:pPr>
      <w:rPr>
        <w:rFonts w:hint="default"/>
        <w:b/>
        <w:bCs/>
        <w:i/>
        <w:iCs/>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0FD17A0"/>
    <w:multiLevelType w:val="hybridMultilevel"/>
    <w:tmpl w:val="21344A4C"/>
    <w:lvl w:ilvl="0" w:tplc="6BFC15E4">
      <w:start w:val="14"/>
      <w:numFmt w:val="bullet"/>
      <w:lvlText w:val="-"/>
      <w:lvlJc w:val="left"/>
      <w:pPr>
        <w:ind w:left="1146" w:hanging="360"/>
      </w:pPr>
      <w:rPr>
        <w:rFonts w:ascii="Tahoma" w:eastAsia="Calibri" w:hAnsi="Tahoma" w:cs="Tahoma" w:hint="default"/>
        <w:strike w:val="0"/>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8" w15:restartNumberingAfterBreak="0">
    <w:nsid w:val="66BC77FE"/>
    <w:multiLevelType w:val="hybridMultilevel"/>
    <w:tmpl w:val="8E1C442C"/>
    <w:lvl w:ilvl="0" w:tplc="AAA4F2E2">
      <w:start w:val="1"/>
      <w:numFmt w:val="bullet"/>
      <w:lvlText w:val=""/>
      <w:lvlJc w:val="left"/>
      <w:pPr>
        <w:ind w:left="928" w:hanging="360"/>
      </w:pPr>
      <w:rPr>
        <w:rFonts w:ascii="Wingdings" w:hAnsi="Wingdings" w:hint="default"/>
        <w:sz w:val="30"/>
        <w:szCs w:val="30"/>
      </w:rPr>
    </w:lvl>
    <w:lvl w:ilvl="1" w:tplc="04100003" w:tentative="1">
      <w:start w:val="1"/>
      <w:numFmt w:val="bullet"/>
      <w:lvlText w:val="o"/>
      <w:lvlJc w:val="left"/>
      <w:pPr>
        <w:ind w:left="1156" w:hanging="360"/>
      </w:pPr>
      <w:rPr>
        <w:rFonts w:ascii="Courier New" w:hAnsi="Courier New" w:cs="Courier New" w:hint="default"/>
      </w:rPr>
    </w:lvl>
    <w:lvl w:ilvl="2" w:tplc="04100005" w:tentative="1">
      <w:start w:val="1"/>
      <w:numFmt w:val="bullet"/>
      <w:lvlText w:val=""/>
      <w:lvlJc w:val="left"/>
      <w:pPr>
        <w:ind w:left="1876" w:hanging="360"/>
      </w:pPr>
      <w:rPr>
        <w:rFonts w:ascii="Wingdings" w:hAnsi="Wingdings" w:hint="default"/>
      </w:rPr>
    </w:lvl>
    <w:lvl w:ilvl="3" w:tplc="04100001" w:tentative="1">
      <w:start w:val="1"/>
      <w:numFmt w:val="bullet"/>
      <w:lvlText w:val=""/>
      <w:lvlJc w:val="left"/>
      <w:pPr>
        <w:ind w:left="2596" w:hanging="360"/>
      </w:pPr>
      <w:rPr>
        <w:rFonts w:ascii="Symbol" w:hAnsi="Symbol" w:hint="default"/>
      </w:rPr>
    </w:lvl>
    <w:lvl w:ilvl="4" w:tplc="04100003" w:tentative="1">
      <w:start w:val="1"/>
      <w:numFmt w:val="bullet"/>
      <w:lvlText w:val="o"/>
      <w:lvlJc w:val="left"/>
      <w:pPr>
        <w:ind w:left="3316" w:hanging="360"/>
      </w:pPr>
      <w:rPr>
        <w:rFonts w:ascii="Courier New" w:hAnsi="Courier New" w:cs="Courier New" w:hint="default"/>
      </w:rPr>
    </w:lvl>
    <w:lvl w:ilvl="5" w:tplc="04100005" w:tentative="1">
      <w:start w:val="1"/>
      <w:numFmt w:val="bullet"/>
      <w:lvlText w:val=""/>
      <w:lvlJc w:val="left"/>
      <w:pPr>
        <w:ind w:left="4036" w:hanging="360"/>
      </w:pPr>
      <w:rPr>
        <w:rFonts w:ascii="Wingdings" w:hAnsi="Wingdings" w:hint="default"/>
      </w:rPr>
    </w:lvl>
    <w:lvl w:ilvl="6" w:tplc="04100001" w:tentative="1">
      <w:start w:val="1"/>
      <w:numFmt w:val="bullet"/>
      <w:lvlText w:val=""/>
      <w:lvlJc w:val="left"/>
      <w:pPr>
        <w:ind w:left="4756" w:hanging="360"/>
      </w:pPr>
      <w:rPr>
        <w:rFonts w:ascii="Symbol" w:hAnsi="Symbol" w:hint="default"/>
      </w:rPr>
    </w:lvl>
    <w:lvl w:ilvl="7" w:tplc="04100003" w:tentative="1">
      <w:start w:val="1"/>
      <w:numFmt w:val="bullet"/>
      <w:lvlText w:val="o"/>
      <w:lvlJc w:val="left"/>
      <w:pPr>
        <w:ind w:left="5476" w:hanging="360"/>
      </w:pPr>
      <w:rPr>
        <w:rFonts w:ascii="Courier New" w:hAnsi="Courier New" w:cs="Courier New" w:hint="default"/>
      </w:rPr>
    </w:lvl>
    <w:lvl w:ilvl="8" w:tplc="04100005" w:tentative="1">
      <w:start w:val="1"/>
      <w:numFmt w:val="bullet"/>
      <w:lvlText w:val=""/>
      <w:lvlJc w:val="left"/>
      <w:pPr>
        <w:ind w:left="6196" w:hanging="360"/>
      </w:pPr>
      <w:rPr>
        <w:rFonts w:ascii="Wingdings" w:hAnsi="Wingdings" w:hint="default"/>
      </w:rPr>
    </w:lvl>
  </w:abstractNum>
  <w:abstractNum w:abstractNumId="29" w15:restartNumberingAfterBreak="0">
    <w:nsid w:val="6BBC46A5"/>
    <w:multiLevelType w:val="hybridMultilevel"/>
    <w:tmpl w:val="C570F21C"/>
    <w:lvl w:ilvl="0" w:tplc="8E3AC0C8">
      <w:start w:val="1"/>
      <w:numFmt w:val="bullet"/>
      <w:lvlText w:val="-"/>
      <w:lvlJc w:val="left"/>
      <w:pPr>
        <w:ind w:left="1145" w:hanging="360"/>
      </w:pPr>
      <w:rPr>
        <w:rFonts w:ascii="Arial" w:hAnsi="Arial" w:hint="default"/>
        <w:b/>
        <w:bCs/>
        <w:i w:val="0"/>
        <w:iCs w:val="0"/>
        <w:color w:val="auto"/>
      </w:rPr>
    </w:lvl>
    <w:lvl w:ilvl="1" w:tplc="04100003" w:tentative="1">
      <w:start w:val="1"/>
      <w:numFmt w:val="bullet"/>
      <w:lvlText w:val="o"/>
      <w:lvlJc w:val="left"/>
      <w:pPr>
        <w:ind w:left="1865" w:hanging="360"/>
      </w:pPr>
      <w:rPr>
        <w:rFonts w:ascii="Courier New" w:hAnsi="Courier New" w:cs="Courier New" w:hint="default"/>
      </w:rPr>
    </w:lvl>
    <w:lvl w:ilvl="2" w:tplc="04100005" w:tentative="1">
      <w:start w:val="1"/>
      <w:numFmt w:val="bullet"/>
      <w:lvlText w:val=""/>
      <w:lvlJc w:val="left"/>
      <w:pPr>
        <w:ind w:left="2585" w:hanging="360"/>
      </w:pPr>
      <w:rPr>
        <w:rFonts w:ascii="Wingdings" w:hAnsi="Wingdings" w:hint="default"/>
      </w:rPr>
    </w:lvl>
    <w:lvl w:ilvl="3" w:tplc="04100001" w:tentative="1">
      <w:start w:val="1"/>
      <w:numFmt w:val="bullet"/>
      <w:lvlText w:val=""/>
      <w:lvlJc w:val="left"/>
      <w:pPr>
        <w:ind w:left="3305" w:hanging="360"/>
      </w:pPr>
      <w:rPr>
        <w:rFonts w:ascii="Symbol" w:hAnsi="Symbol" w:hint="default"/>
      </w:rPr>
    </w:lvl>
    <w:lvl w:ilvl="4" w:tplc="04100003" w:tentative="1">
      <w:start w:val="1"/>
      <w:numFmt w:val="bullet"/>
      <w:lvlText w:val="o"/>
      <w:lvlJc w:val="left"/>
      <w:pPr>
        <w:ind w:left="4025" w:hanging="360"/>
      </w:pPr>
      <w:rPr>
        <w:rFonts w:ascii="Courier New" w:hAnsi="Courier New" w:cs="Courier New" w:hint="default"/>
      </w:rPr>
    </w:lvl>
    <w:lvl w:ilvl="5" w:tplc="04100005" w:tentative="1">
      <w:start w:val="1"/>
      <w:numFmt w:val="bullet"/>
      <w:lvlText w:val=""/>
      <w:lvlJc w:val="left"/>
      <w:pPr>
        <w:ind w:left="4745" w:hanging="360"/>
      </w:pPr>
      <w:rPr>
        <w:rFonts w:ascii="Wingdings" w:hAnsi="Wingdings" w:hint="default"/>
      </w:rPr>
    </w:lvl>
    <w:lvl w:ilvl="6" w:tplc="04100001" w:tentative="1">
      <w:start w:val="1"/>
      <w:numFmt w:val="bullet"/>
      <w:lvlText w:val=""/>
      <w:lvlJc w:val="left"/>
      <w:pPr>
        <w:ind w:left="5465" w:hanging="360"/>
      </w:pPr>
      <w:rPr>
        <w:rFonts w:ascii="Symbol" w:hAnsi="Symbol" w:hint="default"/>
      </w:rPr>
    </w:lvl>
    <w:lvl w:ilvl="7" w:tplc="04100003" w:tentative="1">
      <w:start w:val="1"/>
      <w:numFmt w:val="bullet"/>
      <w:lvlText w:val="o"/>
      <w:lvlJc w:val="left"/>
      <w:pPr>
        <w:ind w:left="6185" w:hanging="360"/>
      </w:pPr>
      <w:rPr>
        <w:rFonts w:ascii="Courier New" w:hAnsi="Courier New" w:cs="Courier New" w:hint="default"/>
      </w:rPr>
    </w:lvl>
    <w:lvl w:ilvl="8" w:tplc="04100005" w:tentative="1">
      <w:start w:val="1"/>
      <w:numFmt w:val="bullet"/>
      <w:lvlText w:val=""/>
      <w:lvlJc w:val="left"/>
      <w:pPr>
        <w:ind w:left="6905" w:hanging="360"/>
      </w:pPr>
      <w:rPr>
        <w:rFonts w:ascii="Wingdings" w:hAnsi="Wingdings" w:hint="default"/>
      </w:rPr>
    </w:lvl>
  </w:abstractNum>
  <w:abstractNum w:abstractNumId="30" w15:restartNumberingAfterBreak="0">
    <w:nsid w:val="712F65D1"/>
    <w:multiLevelType w:val="hybridMultilevel"/>
    <w:tmpl w:val="B4E07A36"/>
    <w:lvl w:ilvl="0" w:tplc="EE3E6500">
      <w:start w:val="1"/>
      <w:numFmt w:val="bullet"/>
      <w:lvlText w:val=""/>
      <w:lvlJc w:val="left"/>
      <w:pPr>
        <w:ind w:left="1145" w:hanging="360"/>
      </w:pPr>
      <w:rPr>
        <w:rFonts w:ascii="Wingdings" w:hAnsi="Wingdings" w:hint="default"/>
        <w:sz w:val="36"/>
        <w:szCs w:val="36"/>
      </w:rPr>
    </w:lvl>
    <w:lvl w:ilvl="1" w:tplc="04100003" w:tentative="1">
      <w:start w:val="1"/>
      <w:numFmt w:val="bullet"/>
      <w:lvlText w:val="o"/>
      <w:lvlJc w:val="left"/>
      <w:pPr>
        <w:ind w:left="1865" w:hanging="360"/>
      </w:pPr>
      <w:rPr>
        <w:rFonts w:ascii="Courier New" w:hAnsi="Courier New" w:cs="Courier New" w:hint="default"/>
      </w:rPr>
    </w:lvl>
    <w:lvl w:ilvl="2" w:tplc="04100005" w:tentative="1">
      <w:start w:val="1"/>
      <w:numFmt w:val="bullet"/>
      <w:lvlText w:val=""/>
      <w:lvlJc w:val="left"/>
      <w:pPr>
        <w:ind w:left="2585" w:hanging="360"/>
      </w:pPr>
      <w:rPr>
        <w:rFonts w:ascii="Wingdings" w:hAnsi="Wingdings" w:hint="default"/>
      </w:rPr>
    </w:lvl>
    <w:lvl w:ilvl="3" w:tplc="04100001" w:tentative="1">
      <w:start w:val="1"/>
      <w:numFmt w:val="bullet"/>
      <w:lvlText w:val=""/>
      <w:lvlJc w:val="left"/>
      <w:pPr>
        <w:ind w:left="3305" w:hanging="360"/>
      </w:pPr>
      <w:rPr>
        <w:rFonts w:ascii="Symbol" w:hAnsi="Symbol" w:hint="default"/>
      </w:rPr>
    </w:lvl>
    <w:lvl w:ilvl="4" w:tplc="04100003" w:tentative="1">
      <w:start w:val="1"/>
      <w:numFmt w:val="bullet"/>
      <w:lvlText w:val="o"/>
      <w:lvlJc w:val="left"/>
      <w:pPr>
        <w:ind w:left="4025" w:hanging="360"/>
      </w:pPr>
      <w:rPr>
        <w:rFonts w:ascii="Courier New" w:hAnsi="Courier New" w:cs="Courier New" w:hint="default"/>
      </w:rPr>
    </w:lvl>
    <w:lvl w:ilvl="5" w:tplc="04100005" w:tentative="1">
      <w:start w:val="1"/>
      <w:numFmt w:val="bullet"/>
      <w:lvlText w:val=""/>
      <w:lvlJc w:val="left"/>
      <w:pPr>
        <w:ind w:left="4745" w:hanging="360"/>
      </w:pPr>
      <w:rPr>
        <w:rFonts w:ascii="Wingdings" w:hAnsi="Wingdings" w:hint="default"/>
      </w:rPr>
    </w:lvl>
    <w:lvl w:ilvl="6" w:tplc="04100001" w:tentative="1">
      <w:start w:val="1"/>
      <w:numFmt w:val="bullet"/>
      <w:lvlText w:val=""/>
      <w:lvlJc w:val="left"/>
      <w:pPr>
        <w:ind w:left="5465" w:hanging="360"/>
      </w:pPr>
      <w:rPr>
        <w:rFonts w:ascii="Symbol" w:hAnsi="Symbol" w:hint="default"/>
      </w:rPr>
    </w:lvl>
    <w:lvl w:ilvl="7" w:tplc="04100003" w:tentative="1">
      <w:start w:val="1"/>
      <w:numFmt w:val="bullet"/>
      <w:lvlText w:val="o"/>
      <w:lvlJc w:val="left"/>
      <w:pPr>
        <w:ind w:left="6185" w:hanging="360"/>
      </w:pPr>
      <w:rPr>
        <w:rFonts w:ascii="Courier New" w:hAnsi="Courier New" w:cs="Courier New" w:hint="default"/>
      </w:rPr>
    </w:lvl>
    <w:lvl w:ilvl="8" w:tplc="04100005" w:tentative="1">
      <w:start w:val="1"/>
      <w:numFmt w:val="bullet"/>
      <w:lvlText w:val=""/>
      <w:lvlJc w:val="left"/>
      <w:pPr>
        <w:ind w:left="6905" w:hanging="360"/>
      </w:pPr>
      <w:rPr>
        <w:rFonts w:ascii="Wingdings" w:hAnsi="Wingdings" w:hint="default"/>
      </w:rPr>
    </w:lvl>
  </w:abstractNum>
  <w:abstractNum w:abstractNumId="31" w15:restartNumberingAfterBreak="0">
    <w:nsid w:val="714778F7"/>
    <w:multiLevelType w:val="hybridMultilevel"/>
    <w:tmpl w:val="AC6EA606"/>
    <w:lvl w:ilvl="0" w:tplc="3BEE6EAE">
      <w:start w:val="4"/>
      <w:numFmt w:val="bullet"/>
      <w:lvlText w:val=""/>
      <w:lvlJc w:val="left"/>
      <w:pPr>
        <w:ind w:left="1200" w:hanging="360"/>
      </w:pPr>
      <w:rPr>
        <w:rFonts w:ascii="Symbol" w:eastAsia="Calibri" w:hAnsi="Symbol" w:cs="Arial" w:hint="default"/>
        <w:b/>
        <w:u w:val="single"/>
      </w:rPr>
    </w:lvl>
    <w:lvl w:ilvl="1" w:tplc="04100003" w:tentative="1">
      <w:start w:val="1"/>
      <w:numFmt w:val="bullet"/>
      <w:lvlText w:val="o"/>
      <w:lvlJc w:val="left"/>
      <w:pPr>
        <w:ind w:left="1920" w:hanging="360"/>
      </w:pPr>
      <w:rPr>
        <w:rFonts w:ascii="Courier New" w:hAnsi="Courier New" w:cs="Courier New" w:hint="default"/>
      </w:rPr>
    </w:lvl>
    <w:lvl w:ilvl="2" w:tplc="04100005" w:tentative="1">
      <w:start w:val="1"/>
      <w:numFmt w:val="bullet"/>
      <w:lvlText w:val=""/>
      <w:lvlJc w:val="left"/>
      <w:pPr>
        <w:ind w:left="2640" w:hanging="360"/>
      </w:pPr>
      <w:rPr>
        <w:rFonts w:ascii="Wingdings" w:hAnsi="Wingdings" w:hint="default"/>
      </w:rPr>
    </w:lvl>
    <w:lvl w:ilvl="3" w:tplc="04100001" w:tentative="1">
      <w:start w:val="1"/>
      <w:numFmt w:val="bullet"/>
      <w:lvlText w:val=""/>
      <w:lvlJc w:val="left"/>
      <w:pPr>
        <w:ind w:left="3360" w:hanging="360"/>
      </w:pPr>
      <w:rPr>
        <w:rFonts w:ascii="Symbol" w:hAnsi="Symbol" w:hint="default"/>
      </w:rPr>
    </w:lvl>
    <w:lvl w:ilvl="4" w:tplc="04100003" w:tentative="1">
      <w:start w:val="1"/>
      <w:numFmt w:val="bullet"/>
      <w:lvlText w:val="o"/>
      <w:lvlJc w:val="left"/>
      <w:pPr>
        <w:ind w:left="4080" w:hanging="360"/>
      </w:pPr>
      <w:rPr>
        <w:rFonts w:ascii="Courier New" w:hAnsi="Courier New" w:cs="Courier New" w:hint="default"/>
      </w:rPr>
    </w:lvl>
    <w:lvl w:ilvl="5" w:tplc="04100005" w:tentative="1">
      <w:start w:val="1"/>
      <w:numFmt w:val="bullet"/>
      <w:lvlText w:val=""/>
      <w:lvlJc w:val="left"/>
      <w:pPr>
        <w:ind w:left="4800" w:hanging="360"/>
      </w:pPr>
      <w:rPr>
        <w:rFonts w:ascii="Wingdings" w:hAnsi="Wingdings" w:hint="default"/>
      </w:rPr>
    </w:lvl>
    <w:lvl w:ilvl="6" w:tplc="04100001" w:tentative="1">
      <w:start w:val="1"/>
      <w:numFmt w:val="bullet"/>
      <w:lvlText w:val=""/>
      <w:lvlJc w:val="left"/>
      <w:pPr>
        <w:ind w:left="5520" w:hanging="360"/>
      </w:pPr>
      <w:rPr>
        <w:rFonts w:ascii="Symbol" w:hAnsi="Symbol" w:hint="default"/>
      </w:rPr>
    </w:lvl>
    <w:lvl w:ilvl="7" w:tplc="04100003" w:tentative="1">
      <w:start w:val="1"/>
      <w:numFmt w:val="bullet"/>
      <w:lvlText w:val="o"/>
      <w:lvlJc w:val="left"/>
      <w:pPr>
        <w:ind w:left="6240" w:hanging="360"/>
      </w:pPr>
      <w:rPr>
        <w:rFonts w:ascii="Courier New" w:hAnsi="Courier New" w:cs="Courier New" w:hint="default"/>
      </w:rPr>
    </w:lvl>
    <w:lvl w:ilvl="8" w:tplc="04100005" w:tentative="1">
      <w:start w:val="1"/>
      <w:numFmt w:val="bullet"/>
      <w:lvlText w:val=""/>
      <w:lvlJc w:val="left"/>
      <w:pPr>
        <w:ind w:left="6960" w:hanging="360"/>
      </w:pPr>
      <w:rPr>
        <w:rFonts w:ascii="Wingdings" w:hAnsi="Wingdings" w:hint="default"/>
      </w:rPr>
    </w:lvl>
  </w:abstractNum>
  <w:abstractNum w:abstractNumId="32" w15:restartNumberingAfterBreak="0">
    <w:nsid w:val="73654862"/>
    <w:multiLevelType w:val="hybridMultilevel"/>
    <w:tmpl w:val="4976C050"/>
    <w:lvl w:ilvl="0" w:tplc="63FE9D3A">
      <w:start w:val="1"/>
      <w:numFmt w:val="bullet"/>
      <w:lvlText w:val=""/>
      <w:lvlJc w:val="left"/>
      <w:pPr>
        <w:ind w:left="720" w:hanging="360"/>
      </w:pPr>
      <w:rPr>
        <w:rFonts w:ascii="Wingdings" w:hAnsi="Wingdings"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C157BA9"/>
    <w:multiLevelType w:val="hybridMultilevel"/>
    <w:tmpl w:val="63BA74E2"/>
    <w:lvl w:ilvl="0" w:tplc="04100009">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4" w15:restartNumberingAfterBreak="0">
    <w:nsid w:val="7E8E6933"/>
    <w:multiLevelType w:val="hybridMultilevel"/>
    <w:tmpl w:val="E5DCE6E4"/>
    <w:lvl w:ilvl="0" w:tplc="7764D79A">
      <w:start w:val="1"/>
      <w:numFmt w:val="bullet"/>
      <w:lvlText w:val=""/>
      <w:lvlJc w:val="left"/>
      <w:pPr>
        <w:ind w:left="644" w:hanging="360"/>
      </w:pPr>
      <w:rPr>
        <w:rFonts w:ascii="Wingdings" w:hAnsi="Wingdings" w:hint="default"/>
        <w:sz w:val="28"/>
        <w:szCs w:val="28"/>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16cid:durableId="80568102">
    <w:abstractNumId w:val="4"/>
  </w:num>
  <w:num w:numId="2" w16cid:durableId="587933552">
    <w:abstractNumId w:val="6"/>
  </w:num>
  <w:num w:numId="3" w16cid:durableId="1575434736">
    <w:abstractNumId w:val="11"/>
  </w:num>
  <w:num w:numId="4" w16cid:durableId="2128886448">
    <w:abstractNumId w:val="9"/>
  </w:num>
  <w:num w:numId="5" w16cid:durableId="1459178686">
    <w:abstractNumId w:val="25"/>
  </w:num>
  <w:num w:numId="6" w16cid:durableId="1893760684">
    <w:abstractNumId w:val="24"/>
  </w:num>
  <w:num w:numId="7" w16cid:durableId="39984828">
    <w:abstractNumId w:val="34"/>
  </w:num>
  <w:num w:numId="8" w16cid:durableId="636304297">
    <w:abstractNumId w:val="32"/>
  </w:num>
  <w:num w:numId="9" w16cid:durableId="1230310143">
    <w:abstractNumId w:val="10"/>
  </w:num>
  <w:num w:numId="10" w16cid:durableId="2116821904">
    <w:abstractNumId w:val="33"/>
  </w:num>
  <w:num w:numId="11" w16cid:durableId="1966891537">
    <w:abstractNumId w:val="15"/>
  </w:num>
  <w:num w:numId="12" w16cid:durableId="18390345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89389792">
    <w:abstractNumId w:val="33"/>
  </w:num>
  <w:num w:numId="14" w16cid:durableId="2092464843">
    <w:abstractNumId w:val="16"/>
  </w:num>
  <w:num w:numId="15" w16cid:durableId="2092194523">
    <w:abstractNumId w:val="18"/>
  </w:num>
  <w:num w:numId="16" w16cid:durableId="1654986291">
    <w:abstractNumId w:val="8"/>
  </w:num>
  <w:num w:numId="17" w16cid:durableId="1164007081">
    <w:abstractNumId w:val="27"/>
  </w:num>
  <w:num w:numId="18" w16cid:durableId="1704475972">
    <w:abstractNumId w:val="23"/>
  </w:num>
  <w:num w:numId="19" w16cid:durableId="1250501647">
    <w:abstractNumId w:val="5"/>
  </w:num>
  <w:num w:numId="20" w16cid:durableId="665013555">
    <w:abstractNumId w:val="28"/>
  </w:num>
  <w:num w:numId="21" w16cid:durableId="1799107325">
    <w:abstractNumId w:val="17"/>
  </w:num>
  <w:num w:numId="22" w16cid:durableId="18286745">
    <w:abstractNumId w:val="7"/>
  </w:num>
  <w:num w:numId="23" w16cid:durableId="1814103131">
    <w:abstractNumId w:val="14"/>
  </w:num>
  <w:num w:numId="24" w16cid:durableId="768820163">
    <w:abstractNumId w:val="19"/>
  </w:num>
  <w:num w:numId="25" w16cid:durableId="1550651091">
    <w:abstractNumId w:val="30"/>
  </w:num>
  <w:num w:numId="26" w16cid:durableId="1520510231">
    <w:abstractNumId w:val="12"/>
  </w:num>
  <w:num w:numId="27" w16cid:durableId="625426486">
    <w:abstractNumId w:val="13"/>
  </w:num>
  <w:num w:numId="28" w16cid:durableId="1670449781">
    <w:abstractNumId w:val="21"/>
  </w:num>
  <w:num w:numId="29" w16cid:durableId="359477613">
    <w:abstractNumId w:val="22"/>
  </w:num>
  <w:num w:numId="30" w16cid:durableId="462962754">
    <w:abstractNumId w:val="26"/>
  </w:num>
  <w:num w:numId="31" w16cid:durableId="743378590">
    <w:abstractNumId w:val="20"/>
  </w:num>
  <w:num w:numId="32" w16cid:durableId="72552007">
    <w:abstractNumId w:val="29"/>
  </w:num>
  <w:num w:numId="33" w16cid:durableId="1442644191">
    <w:abstractNumId w:val="31"/>
  </w:num>
  <w:num w:numId="34" w16cid:durableId="11008368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cumentProtection w:edit="forms" w:enforcement="1" w:cryptProviderType="rsaAES" w:cryptAlgorithmClass="hash" w:cryptAlgorithmType="typeAny" w:cryptAlgorithmSid="14" w:cryptSpinCount="100000" w:hash="SzsfLL9pi2D7NaHi8A7pfo6d+m/6ZpwEEpLw1LEFB62KdT/HX8uku+Q7XiNqVZ/QkAwPko4JLyaEpW39J28R/Q==" w:salt="8OkICfTrucUDjU7kwG2eFg=="/>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F72"/>
    <w:rsid w:val="00002215"/>
    <w:rsid w:val="000031FE"/>
    <w:rsid w:val="00004971"/>
    <w:rsid w:val="00006E0F"/>
    <w:rsid w:val="00010FFD"/>
    <w:rsid w:val="00011B21"/>
    <w:rsid w:val="000121CC"/>
    <w:rsid w:val="00012FC8"/>
    <w:rsid w:val="0001610A"/>
    <w:rsid w:val="0001633F"/>
    <w:rsid w:val="000204CF"/>
    <w:rsid w:val="000212C3"/>
    <w:rsid w:val="00021495"/>
    <w:rsid w:val="000216A7"/>
    <w:rsid w:val="00021D83"/>
    <w:rsid w:val="000237FE"/>
    <w:rsid w:val="000248EC"/>
    <w:rsid w:val="00025EBC"/>
    <w:rsid w:val="00026C9E"/>
    <w:rsid w:val="00026CB3"/>
    <w:rsid w:val="00026DFC"/>
    <w:rsid w:val="00030BC6"/>
    <w:rsid w:val="00032395"/>
    <w:rsid w:val="00034667"/>
    <w:rsid w:val="00035EB3"/>
    <w:rsid w:val="0003707C"/>
    <w:rsid w:val="000374D2"/>
    <w:rsid w:val="00037CA2"/>
    <w:rsid w:val="0004267E"/>
    <w:rsid w:val="0004285A"/>
    <w:rsid w:val="000436EF"/>
    <w:rsid w:val="00045F49"/>
    <w:rsid w:val="0004734D"/>
    <w:rsid w:val="00047637"/>
    <w:rsid w:val="00047C2D"/>
    <w:rsid w:val="00050A0D"/>
    <w:rsid w:val="00050F91"/>
    <w:rsid w:val="00052B63"/>
    <w:rsid w:val="00053A87"/>
    <w:rsid w:val="00053BBF"/>
    <w:rsid w:val="00053FEB"/>
    <w:rsid w:val="00054844"/>
    <w:rsid w:val="00054B14"/>
    <w:rsid w:val="00055145"/>
    <w:rsid w:val="000554AE"/>
    <w:rsid w:val="000569EF"/>
    <w:rsid w:val="0005784A"/>
    <w:rsid w:val="00057E46"/>
    <w:rsid w:val="00057F84"/>
    <w:rsid w:val="00060D91"/>
    <w:rsid w:val="000645DD"/>
    <w:rsid w:val="0006581B"/>
    <w:rsid w:val="0006590D"/>
    <w:rsid w:val="000675E0"/>
    <w:rsid w:val="00067856"/>
    <w:rsid w:val="00070C46"/>
    <w:rsid w:val="00071079"/>
    <w:rsid w:val="00074764"/>
    <w:rsid w:val="000774D3"/>
    <w:rsid w:val="00077ACD"/>
    <w:rsid w:val="0008293A"/>
    <w:rsid w:val="00082D87"/>
    <w:rsid w:val="000843E3"/>
    <w:rsid w:val="000844BE"/>
    <w:rsid w:val="000850DA"/>
    <w:rsid w:val="00085CD5"/>
    <w:rsid w:val="00086713"/>
    <w:rsid w:val="000871F0"/>
    <w:rsid w:val="0008781E"/>
    <w:rsid w:val="0009323A"/>
    <w:rsid w:val="00094BF9"/>
    <w:rsid w:val="000952E9"/>
    <w:rsid w:val="000969EE"/>
    <w:rsid w:val="00097132"/>
    <w:rsid w:val="000974BA"/>
    <w:rsid w:val="000A1662"/>
    <w:rsid w:val="000A1A7A"/>
    <w:rsid w:val="000A2113"/>
    <w:rsid w:val="000A25F5"/>
    <w:rsid w:val="000A3404"/>
    <w:rsid w:val="000A53C7"/>
    <w:rsid w:val="000A567F"/>
    <w:rsid w:val="000A64E4"/>
    <w:rsid w:val="000A6DBB"/>
    <w:rsid w:val="000A6F73"/>
    <w:rsid w:val="000A7CBD"/>
    <w:rsid w:val="000B0787"/>
    <w:rsid w:val="000B29F6"/>
    <w:rsid w:val="000B3A5B"/>
    <w:rsid w:val="000B43B6"/>
    <w:rsid w:val="000B44BD"/>
    <w:rsid w:val="000B4FA1"/>
    <w:rsid w:val="000B659B"/>
    <w:rsid w:val="000B7231"/>
    <w:rsid w:val="000B76A6"/>
    <w:rsid w:val="000C053E"/>
    <w:rsid w:val="000C1E6D"/>
    <w:rsid w:val="000C21A8"/>
    <w:rsid w:val="000C2DDC"/>
    <w:rsid w:val="000C33E6"/>
    <w:rsid w:val="000C36D8"/>
    <w:rsid w:val="000C3878"/>
    <w:rsid w:val="000D05D3"/>
    <w:rsid w:val="000D13AE"/>
    <w:rsid w:val="000D141B"/>
    <w:rsid w:val="000D27D6"/>
    <w:rsid w:val="000D293D"/>
    <w:rsid w:val="000D305B"/>
    <w:rsid w:val="000D3519"/>
    <w:rsid w:val="000D3D6D"/>
    <w:rsid w:val="000D3DDF"/>
    <w:rsid w:val="000D4878"/>
    <w:rsid w:val="000D4D8A"/>
    <w:rsid w:val="000D55CC"/>
    <w:rsid w:val="000D6A2F"/>
    <w:rsid w:val="000E18A7"/>
    <w:rsid w:val="000E21A1"/>
    <w:rsid w:val="000E37D4"/>
    <w:rsid w:val="000E4200"/>
    <w:rsid w:val="000E43F8"/>
    <w:rsid w:val="000E459A"/>
    <w:rsid w:val="000E59DA"/>
    <w:rsid w:val="000E5D6E"/>
    <w:rsid w:val="000E6E98"/>
    <w:rsid w:val="000E7732"/>
    <w:rsid w:val="000E7F59"/>
    <w:rsid w:val="000F0582"/>
    <w:rsid w:val="000F0B70"/>
    <w:rsid w:val="000F1BBC"/>
    <w:rsid w:val="000F1CE9"/>
    <w:rsid w:val="000F25DE"/>
    <w:rsid w:val="000F3DA9"/>
    <w:rsid w:val="000F48FE"/>
    <w:rsid w:val="000F4A7D"/>
    <w:rsid w:val="000F4BC6"/>
    <w:rsid w:val="000F5D36"/>
    <w:rsid w:val="000F6B4C"/>
    <w:rsid w:val="000F7EFF"/>
    <w:rsid w:val="001001FE"/>
    <w:rsid w:val="00100C65"/>
    <w:rsid w:val="00101B98"/>
    <w:rsid w:val="001032AD"/>
    <w:rsid w:val="00103940"/>
    <w:rsid w:val="00103B8B"/>
    <w:rsid w:val="00104886"/>
    <w:rsid w:val="00105354"/>
    <w:rsid w:val="00106C91"/>
    <w:rsid w:val="001103BD"/>
    <w:rsid w:val="00110573"/>
    <w:rsid w:val="001105E7"/>
    <w:rsid w:val="00110FCF"/>
    <w:rsid w:val="001114AE"/>
    <w:rsid w:val="00111ADC"/>
    <w:rsid w:val="00111CDB"/>
    <w:rsid w:val="0011233A"/>
    <w:rsid w:val="00112387"/>
    <w:rsid w:val="0011288B"/>
    <w:rsid w:val="00113E8D"/>
    <w:rsid w:val="00115152"/>
    <w:rsid w:val="0011754B"/>
    <w:rsid w:val="00117A3D"/>
    <w:rsid w:val="001226E6"/>
    <w:rsid w:val="00124E24"/>
    <w:rsid w:val="00125315"/>
    <w:rsid w:val="00126249"/>
    <w:rsid w:val="00126CAB"/>
    <w:rsid w:val="00126CFE"/>
    <w:rsid w:val="0013196E"/>
    <w:rsid w:val="00134F16"/>
    <w:rsid w:val="00135895"/>
    <w:rsid w:val="001359B0"/>
    <w:rsid w:val="0013724E"/>
    <w:rsid w:val="0013741C"/>
    <w:rsid w:val="00140AB6"/>
    <w:rsid w:val="00140DF4"/>
    <w:rsid w:val="00143317"/>
    <w:rsid w:val="0014331E"/>
    <w:rsid w:val="001434A3"/>
    <w:rsid w:val="00145F62"/>
    <w:rsid w:val="001460AE"/>
    <w:rsid w:val="00146F13"/>
    <w:rsid w:val="00152357"/>
    <w:rsid w:val="00152D57"/>
    <w:rsid w:val="001536F5"/>
    <w:rsid w:val="001551A8"/>
    <w:rsid w:val="001564CF"/>
    <w:rsid w:val="00162406"/>
    <w:rsid w:val="00163150"/>
    <w:rsid w:val="00163DF7"/>
    <w:rsid w:val="00164778"/>
    <w:rsid w:val="001664E5"/>
    <w:rsid w:val="00167B86"/>
    <w:rsid w:val="00170150"/>
    <w:rsid w:val="00170DA4"/>
    <w:rsid w:val="001743F8"/>
    <w:rsid w:val="00174743"/>
    <w:rsid w:val="00175A98"/>
    <w:rsid w:val="001765A2"/>
    <w:rsid w:val="00177F4A"/>
    <w:rsid w:val="00180FE5"/>
    <w:rsid w:val="00180FF3"/>
    <w:rsid w:val="00181882"/>
    <w:rsid w:val="00182826"/>
    <w:rsid w:val="00182F1A"/>
    <w:rsid w:val="00183942"/>
    <w:rsid w:val="00183C32"/>
    <w:rsid w:val="001851AB"/>
    <w:rsid w:val="00185724"/>
    <w:rsid w:val="00186126"/>
    <w:rsid w:val="00190766"/>
    <w:rsid w:val="001914E0"/>
    <w:rsid w:val="00191577"/>
    <w:rsid w:val="0019345D"/>
    <w:rsid w:val="001943A7"/>
    <w:rsid w:val="00196036"/>
    <w:rsid w:val="0019720E"/>
    <w:rsid w:val="001A0B3C"/>
    <w:rsid w:val="001A1118"/>
    <w:rsid w:val="001A24A1"/>
    <w:rsid w:val="001A2788"/>
    <w:rsid w:val="001A4177"/>
    <w:rsid w:val="001A4190"/>
    <w:rsid w:val="001A41B6"/>
    <w:rsid w:val="001A68C6"/>
    <w:rsid w:val="001A7257"/>
    <w:rsid w:val="001A741E"/>
    <w:rsid w:val="001A75AC"/>
    <w:rsid w:val="001B1434"/>
    <w:rsid w:val="001B3343"/>
    <w:rsid w:val="001B5A54"/>
    <w:rsid w:val="001C04D6"/>
    <w:rsid w:val="001C1DFA"/>
    <w:rsid w:val="001C23EB"/>
    <w:rsid w:val="001C2811"/>
    <w:rsid w:val="001C3627"/>
    <w:rsid w:val="001C7D0E"/>
    <w:rsid w:val="001D0188"/>
    <w:rsid w:val="001D0C3B"/>
    <w:rsid w:val="001D2189"/>
    <w:rsid w:val="001D3303"/>
    <w:rsid w:val="001D39D0"/>
    <w:rsid w:val="001D3EE0"/>
    <w:rsid w:val="001D4629"/>
    <w:rsid w:val="001D4B0D"/>
    <w:rsid w:val="001D5708"/>
    <w:rsid w:val="001D6AE2"/>
    <w:rsid w:val="001D7D8E"/>
    <w:rsid w:val="001E0306"/>
    <w:rsid w:val="001E06AA"/>
    <w:rsid w:val="001E0B29"/>
    <w:rsid w:val="001E1065"/>
    <w:rsid w:val="001E1578"/>
    <w:rsid w:val="001E2B6F"/>
    <w:rsid w:val="001E2C38"/>
    <w:rsid w:val="001E3844"/>
    <w:rsid w:val="001E4055"/>
    <w:rsid w:val="001E427B"/>
    <w:rsid w:val="001E7200"/>
    <w:rsid w:val="001F0D2C"/>
    <w:rsid w:val="001F1910"/>
    <w:rsid w:val="001F4395"/>
    <w:rsid w:val="001F495B"/>
    <w:rsid w:val="001F5380"/>
    <w:rsid w:val="001F5FD9"/>
    <w:rsid w:val="00200455"/>
    <w:rsid w:val="00200D12"/>
    <w:rsid w:val="00202148"/>
    <w:rsid w:val="00202FF1"/>
    <w:rsid w:val="00203777"/>
    <w:rsid w:val="00205614"/>
    <w:rsid w:val="00206CC3"/>
    <w:rsid w:val="002079DC"/>
    <w:rsid w:val="00210E4B"/>
    <w:rsid w:val="00212DD4"/>
    <w:rsid w:val="00212E7F"/>
    <w:rsid w:val="0021317A"/>
    <w:rsid w:val="00214521"/>
    <w:rsid w:val="0021580F"/>
    <w:rsid w:val="002161A6"/>
    <w:rsid w:val="00216457"/>
    <w:rsid w:val="002166D3"/>
    <w:rsid w:val="00217D3C"/>
    <w:rsid w:val="00221D43"/>
    <w:rsid w:val="00221ED3"/>
    <w:rsid w:val="002223B8"/>
    <w:rsid w:val="00223939"/>
    <w:rsid w:val="0022488F"/>
    <w:rsid w:val="00227227"/>
    <w:rsid w:val="002275CD"/>
    <w:rsid w:val="00230E31"/>
    <w:rsid w:val="0023106C"/>
    <w:rsid w:val="00231368"/>
    <w:rsid w:val="002337FF"/>
    <w:rsid w:val="00235499"/>
    <w:rsid w:val="002360F7"/>
    <w:rsid w:val="0023644D"/>
    <w:rsid w:val="00237BCE"/>
    <w:rsid w:val="002412AE"/>
    <w:rsid w:val="00242825"/>
    <w:rsid w:val="00244B9F"/>
    <w:rsid w:val="00244CEC"/>
    <w:rsid w:val="002466C1"/>
    <w:rsid w:val="00250D1D"/>
    <w:rsid w:val="002518F7"/>
    <w:rsid w:val="00251DB9"/>
    <w:rsid w:val="00257C71"/>
    <w:rsid w:val="002617A6"/>
    <w:rsid w:val="0026360E"/>
    <w:rsid w:val="00263AFE"/>
    <w:rsid w:val="00265ABC"/>
    <w:rsid w:val="00265CA2"/>
    <w:rsid w:val="0027185A"/>
    <w:rsid w:val="00272F85"/>
    <w:rsid w:val="0027350C"/>
    <w:rsid w:val="00273C77"/>
    <w:rsid w:val="00273E3F"/>
    <w:rsid w:val="0027424C"/>
    <w:rsid w:val="00276D94"/>
    <w:rsid w:val="00277DE6"/>
    <w:rsid w:val="002802F5"/>
    <w:rsid w:val="002803F4"/>
    <w:rsid w:val="00280665"/>
    <w:rsid w:val="00280F2D"/>
    <w:rsid w:val="00280F4F"/>
    <w:rsid w:val="00281D7C"/>
    <w:rsid w:val="002826AF"/>
    <w:rsid w:val="00282A49"/>
    <w:rsid w:val="00283024"/>
    <w:rsid w:val="00283925"/>
    <w:rsid w:val="00284D3C"/>
    <w:rsid w:val="002850CC"/>
    <w:rsid w:val="0028613F"/>
    <w:rsid w:val="00287085"/>
    <w:rsid w:val="00287347"/>
    <w:rsid w:val="00287B95"/>
    <w:rsid w:val="00287D7B"/>
    <w:rsid w:val="0029039E"/>
    <w:rsid w:val="002908D5"/>
    <w:rsid w:val="00290ECD"/>
    <w:rsid w:val="002924FF"/>
    <w:rsid w:val="00292722"/>
    <w:rsid w:val="00296664"/>
    <w:rsid w:val="0029733A"/>
    <w:rsid w:val="00297C11"/>
    <w:rsid w:val="002A0D87"/>
    <w:rsid w:val="002A1A61"/>
    <w:rsid w:val="002A1B29"/>
    <w:rsid w:val="002A2764"/>
    <w:rsid w:val="002A4C7B"/>
    <w:rsid w:val="002A50C5"/>
    <w:rsid w:val="002A5256"/>
    <w:rsid w:val="002A6F6D"/>
    <w:rsid w:val="002B05E8"/>
    <w:rsid w:val="002B060D"/>
    <w:rsid w:val="002B2AAC"/>
    <w:rsid w:val="002B2B8B"/>
    <w:rsid w:val="002B2C4A"/>
    <w:rsid w:val="002B3DA2"/>
    <w:rsid w:val="002B4604"/>
    <w:rsid w:val="002B4932"/>
    <w:rsid w:val="002B56BC"/>
    <w:rsid w:val="002B64BA"/>
    <w:rsid w:val="002C1D27"/>
    <w:rsid w:val="002C5B62"/>
    <w:rsid w:val="002C5BE8"/>
    <w:rsid w:val="002C5F43"/>
    <w:rsid w:val="002C6EA2"/>
    <w:rsid w:val="002C71BF"/>
    <w:rsid w:val="002C7EBF"/>
    <w:rsid w:val="002D003D"/>
    <w:rsid w:val="002D0231"/>
    <w:rsid w:val="002D062B"/>
    <w:rsid w:val="002D1281"/>
    <w:rsid w:val="002D276F"/>
    <w:rsid w:val="002D471B"/>
    <w:rsid w:val="002D48F2"/>
    <w:rsid w:val="002D501E"/>
    <w:rsid w:val="002D550C"/>
    <w:rsid w:val="002D6C0E"/>
    <w:rsid w:val="002E381E"/>
    <w:rsid w:val="002E3972"/>
    <w:rsid w:val="002E4DC0"/>
    <w:rsid w:val="002E6942"/>
    <w:rsid w:val="002E7874"/>
    <w:rsid w:val="002F097C"/>
    <w:rsid w:val="002F0C2B"/>
    <w:rsid w:val="002F23ED"/>
    <w:rsid w:val="002F3467"/>
    <w:rsid w:val="002F3A4B"/>
    <w:rsid w:val="002F61BB"/>
    <w:rsid w:val="002F68B2"/>
    <w:rsid w:val="002F6B4B"/>
    <w:rsid w:val="002F7C78"/>
    <w:rsid w:val="002F7F9F"/>
    <w:rsid w:val="00300CAC"/>
    <w:rsid w:val="003012C9"/>
    <w:rsid w:val="00304A60"/>
    <w:rsid w:val="00304CFE"/>
    <w:rsid w:val="00305DCE"/>
    <w:rsid w:val="00306B04"/>
    <w:rsid w:val="00310F38"/>
    <w:rsid w:val="00312176"/>
    <w:rsid w:val="00312316"/>
    <w:rsid w:val="00314E56"/>
    <w:rsid w:val="00316C27"/>
    <w:rsid w:val="00321758"/>
    <w:rsid w:val="00322B20"/>
    <w:rsid w:val="00324991"/>
    <w:rsid w:val="00326031"/>
    <w:rsid w:val="00327CCD"/>
    <w:rsid w:val="003310B9"/>
    <w:rsid w:val="0033193B"/>
    <w:rsid w:val="00332430"/>
    <w:rsid w:val="003328CA"/>
    <w:rsid w:val="003362D7"/>
    <w:rsid w:val="003372F1"/>
    <w:rsid w:val="0033794E"/>
    <w:rsid w:val="0034102E"/>
    <w:rsid w:val="00342AF7"/>
    <w:rsid w:val="00343415"/>
    <w:rsid w:val="00343D83"/>
    <w:rsid w:val="003440A0"/>
    <w:rsid w:val="00345239"/>
    <w:rsid w:val="0034524E"/>
    <w:rsid w:val="0034670A"/>
    <w:rsid w:val="00347148"/>
    <w:rsid w:val="00350780"/>
    <w:rsid w:val="00351EFF"/>
    <w:rsid w:val="0035214A"/>
    <w:rsid w:val="00352D18"/>
    <w:rsid w:val="00353DDB"/>
    <w:rsid w:val="0035438F"/>
    <w:rsid w:val="00355280"/>
    <w:rsid w:val="00355E5D"/>
    <w:rsid w:val="00357C27"/>
    <w:rsid w:val="00360455"/>
    <w:rsid w:val="00361328"/>
    <w:rsid w:val="00361594"/>
    <w:rsid w:val="00361F8C"/>
    <w:rsid w:val="0036270E"/>
    <w:rsid w:val="003631BE"/>
    <w:rsid w:val="0036409A"/>
    <w:rsid w:val="00364BCB"/>
    <w:rsid w:val="00365293"/>
    <w:rsid w:val="00366432"/>
    <w:rsid w:val="003708C6"/>
    <w:rsid w:val="00371C6F"/>
    <w:rsid w:val="003731E1"/>
    <w:rsid w:val="00373DC6"/>
    <w:rsid w:val="00373FF6"/>
    <w:rsid w:val="00375430"/>
    <w:rsid w:val="00375F9D"/>
    <w:rsid w:val="0037679E"/>
    <w:rsid w:val="003779D3"/>
    <w:rsid w:val="00377A64"/>
    <w:rsid w:val="00377B42"/>
    <w:rsid w:val="0038061F"/>
    <w:rsid w:val="003806C5"/>
    <w:rsid w:val="00380ABD"/>
    <w:rsid w:val="00380BD6"/>
    <w:rsid w:val="003816BD"/>
    <w:rsid w:val="003818C4"/>
    <w:rsid w:val="003819A6"/>
    <w:rsid w:val="00381ABB"/>
    <w:rsid w:val="00384247"/>
    <w:rsid w:val="00384A3D"/>
    <w:rsid w:val="00385ED1"/>
    <w:rsid w:val="00386DB0"/>
    <w:rsid w:val="00390348"/>
    <w:rsid w:val="00395113"/>
    <w:rsid w:val="003953B3"/>
    <w:rsid w:val="00395AF0"/>
    <w:rsid w:val="0039628D"/>
    <w:rsid w:val="0039701B"/>
    <w:rsid w:val="003A0536"/>
    <w:rsid w:val="003A06FD"/>
    <w:rsid w:val="003A0928"/>
    <w:rsid w:val="003A0979"/>
    <w:rsid w:val="003A28FD"/>
    <w:rsid w:val="003A30F0"/>
    <w:rsid w:val="003A4ED5"/>
    <w:rsid w:val="003A576C"/>
    <w:rsid w:val="003A5C20"/>
    <w:rsid w:val="003A61F8"/>
    <w:rsid w:val="003A6ADA"/>
    <w:rsid w:val="003A6CD7"/>
    <w:rsid w:val="003A79A3"/>
    <w:rsid w:val="003B0CBF"/>
    <w:rsid w:val="003B32E4"/>
    <w:rsid w:val="003B6509"/>
    <w:rsid w:val="003B6DFD"/>
    <w:rsid w:val="003B7F29"/>
    <w:rsid w:val="003C0E65"/>
    <w:rsid w:val="003C1FCB"/>
    <w:rsid w:val="003C41DC"/>
    <w:rsid w:val="003C44A5"/>
    <w:rsid w:val="003C45E7"/>
    <w:rsid w:val="003C5FF9"/>
    <w:rsid w:val="003C6B7F"/>
    <w:rsid w:val="003C7025"/>
    <w:rsid w:val="003C706E"/>
    <w:rsid w:val="003C750E"/>
    <w:rsid w:val="003D070D"/>
    <w:rsid w:val="003D34A3"/>
    <w:rsid w:val="003D4315"/>
    <w:rsid w:val="003D4D0D"/>
    <w:rsid w:val="003D6774"/>
    <w:rsid w:val="003D7C83"/>
    <w:rsid w:val="003E1831"/>
    <w:rsid w:val="003E1BA5"/>
    <w:rsid w:val="003E24F1"/>
    <w:rsid w:val="003E29A8"/>
    <w:rsid w:val="003E47A7"/>
    <w:rsid w:val="003E4DF5"/>
    <w:rsid w:val="003E59BC"/>
    <w:rsid w:val="003E5DAD"/>
    <w:rsid w:val="003F0A76"/>
    <w:rsid w:val="003F157D"/>
    <w:rsid w:val="003F1C4D"/>
    <w:rsid w:val="003F2755"/>
    <w:rsid w:val="003F3540"/>
    <w:rsid w:val="003F3E94"/>
    <w:rsid w:val="003F4450"/>
    <w:rsid w:val="003F4E5B"/>
    <w:rsid w:val="003F7743"/>
    <w:rsid w:val="0040018A"/>
    <w:rsid w:val="00400313"/>
    <w:rsid w:val="004009A1"/>
    <w:rsid w:val="0040100F"/>
    <w:rsid w:val="004010B9"/>
    <w:rsid w:val="004017A2"/>
    <w:rsid w:val="00401ACC"/>
    <w:rsid w:val="00402234"/>
    <w:rsid w:val="004067CD"/>
    <w:rsid w:val="004102F6"/>
    <w:rsid w:val="0041046F"/>
    <w:rsid w:val="00410797"/>
    <w:rsid w:val="00411281"/>
    <w:rsid w:val="004113F5"/>
    <w:rsid w:val="00411B4F"/>
    <w:rsid w:val="004144B4"/>
    <w:rsid w:val="0041518B"/>
    <w:rsid w:val="00415229"/>
    <w:rsid w:val="004153AD"/>
    <w:rsid w:val="00417184"/>
    <w:rsid w:val="004172C8"/>
    <w:rsid w:val="004202A3"/>
    <w:rsid w:val="00423845"/>
    <w:rsid w:val="00423EF9"/>
    <w:rsid w:val="00423FBC"/>
    <w:rsid w:val="0042529D"/>
    <w:rsid w:val="0042553B"/>
    <w:rsid w:val="00425F65"/>
    <w:rsid w:val="004265A5"/>
    <w:rsid w:val="00426F86"/>
    <w:rsid w:val="0042716A"/>
    <w:rsid w:val="004305A9"/>
    <w:rsid w:val="004310F8"/>
    <w:rsid w:val="004318CA"/>
    <w:rsid w:val="00431940"/>
    <w:rsid w:val="0043377F"/>
    <w:rsid w:val="00434357"/>
    <w:rsid w:val="004347A8"/>
    <w:rsid w:val="004350E1"/>
    <w:rsid w:val="00437509"/>
    <w:rsid w:val="00437C6D"/>
    <w:rsid w:val="00437DC1"/>
    <w:rsid w:val="004417EB"/>
    <w:rsid w:val="0044503F"/>
    <w:rsid w:val="00445352"/>
    <w:rsid w:val="00445437"/>
    <w:rsid w:val="00446654"/>
    <w:rsid w:val="00446DEA"/>
    <w:rsid w:val="00447A74"/>
    <w:rsid w:val="004502E4"/>
    <w:rsid w:val="00450609"/>
    <w:rsid w:val="00451360"/>
    <w:rsid w:val="0045258F"/>
    <w:rsid w:val="00452BBC"/>
    <w:rsid w:val="0045395E"/>
    <w:rsid w:val="00453FB6"/>
    <w:rsid w:val="004549B8"/>
    <w:rsid w:val="0045521F"/>
    <w:rsid w:val="0045687F"/>
    <w:rsid w:val="00460A6C"/>
    <w:rsid w:val="0046158A"/>
    <w:rsid w:val="00461C12"/>
    <w:rsid w:val="0046321D"/>
    <w:rsid w:val="0046347A"/>
    <w:rsid w:val="004640E8"/>
    <w:rsid w:val="004647C6"/>
    <w:rsid w:val="00466604"/>
    <w:rsid w:val="004678ED"/>
    <w:rsid w:val="004721E1"/>
    <w:rsid w:val="0047293C"/>
    <w:rsid w:val="004729FD"/>
    <w:rsid w:val="00473EE5"/>
    <w:rsid w:val="0047436B"/>
    <w:rsid w:val="00474A13"/>
    <w:rsid w:val="00474CF2"/>
    <w:rsid w:val="004753F9"/>
    <w:rsid w:val="004775BF"/>
    <w:rsid w:val="00481EF4"/>
    <w:rsid w:val="004821D7"/>
    <w:rsid w:val="004824B5"/>
    <w:rsid w:val="0048684C"/>
    <w:rsid w:val="00486E92"/>
    <w:rsid w:val="0048762C"/>
    <w:rsid w:val="00490030"/>
    <w:rsid w:val="00494280"/>
    <w:rsid w:val="00495828"/>
    <w:rsid w:val="00495CD1"/>
    <w:rsid w:val="00495E7F"/>
    <w:rsid w:val="00496E81"/>
    <w:rsid w:val="00497E69"/>
    <w:rsid w:val="004A0160"/>
    <w:rsid w:val="004A34B4"/>
    <w:rsid w:val="004A636E"/>
    <w:rsid w:val="004A6B80"/>
    <w:rsid w:val="004A6E25"/>
    <w:rsid w:val="004A6F29"/>
    <w:rsid w:val="004A7383"/>
    <w:rsid w:val="004B12DD"/>
    <w:rsid w:val="004B3B2E"/>
    <w:rsid w:val="004B4CAF"/>
    <w:rsid w:val="004B613C"/>
    <w:rsid w:val="004B62E8"/>
    <w:rsid w:val="004B6757"/>
    <w:rsid w:val="004B70ED"/>
    <w:rsid w:val="004B7EE4"/>
    <w:rsid w:val="004C0719"/>
    <w:rsid w:val="004C09BC"/>
    <w:rsid w:val="004C244A"/>
    <w:rsid w:val="004C2B77"/>
    <w:rsid w:val="004C3859"/>
    <w:rsid w:val="004C38CB"/>
    <w:rsid w:val="004C3B3D"/>
    <w:rsid w:val="004C42F6"/>
    <w:rsid w:val="004C5974"/>
    <w:rsid w:val="004D0434"/>
    <w:rsid w:val="004D1212"/>
    <w:rsid w:val="004D1A96"/>
    <w:rsid w:val="004D6538"/>
    <w:rsid w:val="004D6FD4"/>
    <w:rsid w:val="004D7463"/>
    <w:rsid w:val="004D76DF"/>
    <w:rsid w:val="004D779C"/>
    <w:rsid w:val="004E11CF"/>
    <w:rsid w:val="004E13B3"/>
    <w:rsid w:val="004E2B4F"/>
    <w:rsid w:val="004E2E62"/>
    <w:rsid w:val="004E3D63"/>
    <w:rsid w:val="004E3E75"/>
    <w:rsid w:val="004E4C1E"/>
    <w:rsid w:val="004E5800"/>
    <w:rsid w:val="004E5CCC"/>
    <w:rsid w:val="004F170C"/>
    <w:rsid w:val="004F173E"/>
    <w:rsid w:val="004F17B1"/>
    <w:rsid w:val="004F1C7A"/>
    <w:rsid w:val="004F2E73"/>
    <w:rsid w:val="004F2F4D"/>
    <w:rsid w:val="004F2FAD"/>
    <w:rsid w:val="004F3343"/>
    <w:rsid w:val="004F44E1"/>
    <w:rsid w:val="004F65B4"/>
    <w:rsid w:val="004F6607"/>
    <w:rsid w:val="004F6DCB"/>
    <w:rsid w:val="0050013B"/>
    <w:rsid w:val="00503FA2"/>
    <w:rsid w:val="00505E4E"/>
    <w:rsid w:val="005072B5"/>
    <w:rsid w:val="00511131"/>
    <w:rsid w:val="005123EE"/>
    <w:rsid w:val="00512792"/>
    <w:rsid w:val="00512B31"/>
    <w:rsid w:val="005136F7"/>
    <w:rsid w:val="00513B53"/>
    <w:rsid w:val="00514B41"/>
    <w:rsid w:val="0051727A"/>
    <w:rsid w:val="00517339"/>
    <w:rsid w:val="005179D1"/>
    <w:rsid w:val="00520DEF"/>
    <w:rsid w:val="0052108B"/>
    <w:rsid w:val="005212D9"/>
    <w:rsid w:val="00522312"/>
    <w:rsid w:val="00522955"/>
    <w:rsid w:val="00522E88"/>
    <w:rsid w:val="005233C1"/>
    <w:rsid w:val="00524CB3"/>
    <w:rsid w:val="00524F5D"/>
    <w:rsid w:val="005252B6"/>
    <w:rsid w:val="0052795A"/>
    <w:rsid w:val="00527B9E"/>
    <w:rsid w:val="005307F1"/>
    <w:rsid w:val="00530ACF"/>
    <w:rsid w:val="00530F13"/>
    <w:rsid w:val="00531BEA"/>
    <w:rsid w:val="00532D38"/>
    <w:rsid w:val="00533FDF"/>
    <w:rsid w:val="005345B4"/>
    <w:rsid w:val="005354B2"/>
    <w:rsid w:val="005354D9"/>
    <w:rsid w:val="00536090"/>
    <w:rsid w:val="00536E45"/>
    <w:rsid w:val="00537747"/>
    <w:rsid w:val="005419E6"/>
    <w:rsid w:val="00541F1C"/>
    <w:rsid w:val="005428B6"/>
    <w:rsid w:val="00542A0B"/>
    <w:rsid w:val="00542B24"/>
    <w:rsid w:val="00543954"/>
    <w:rsid w:val="00543C38"/>
    <w:rsid w:val="00544674"/>
    <w:rsid w:val="005449CB"/>
    <w:rsid w:val="005449D1"/>
    <w:rsid w:val="00545860"/>
    <w:rsid w:val="00546D13"/>
    <w:rsid w:val="00546E15"/>
    <w:rsid w:val="00550432"/>
    <w:rsid w:val="00550663"/>
    <w:rsid w:val="0055100D"/>
    <w:rsid w:val="00552391"/>
    <w:rsid w:val="00555CAA"/>
    <w:rsid w:val="00556140"/>
    <w:rsid w:val="00556720"/>
    <w:rsid w:val="00556A23"/>
    <w:rsid w:val="00556C67"/>
    <w:rsid w:val="0056011F"/>
    <w:rsid w:val="005612AA"/>
    <w:rsid w:val="005627D2"/>
    <w:rsid w:val="00562E5B"/>
    <w:rsid w:val="005636D9"/>
    <w:rsid w:val="0056510A"/>
    <w:rsid w:val="005731F6"/>
    <w:rsid w:val="005732CA"/>
    <w:rsid w:val="00573B9F"/>
    <w:rsid w:val="00573E0C"/>
    <w:rsid w:val="0057410B"/>
    <w:rsid w:val="00575721"/>
    <w:rsid w:val="00575F44"/>
    <w:rsid w:val="00576411"/>
    <w:rsid w:val="00576E4E"/>
    <w:rsid w:val="005770FF"/>
    <w:rsid w:val="0058031D"/>
    <w:rsid w:val="00581EE0"/>
    <w:rsid w:val="005833DB"/>
    <w:rsid w:val="005835AA"/>
    <w:rsid w:val="00583B44"/>
    <w:rsid w:val="005843D6"/>
    <w:rsid w:val="00584C3E"/>
    <w:rsid w:val="00585DA0"/>
    <w:rsid w:val="00590DA1"/>
    <w:rsid w:val="0059174E"/>
    <w:rsid w:val="00593897"/>
    <w:rsid w:val="0059484D"/>
    <w:rsid w:val="00594BB4"/>
    <w:rsid w:val="00595F4B"/>
    <w:rsid w:val="00596CF4"/>
    <w:rsid w:val="0059704B"/>
    <w:rsid w:val="005A0886"/>
    <w:rsid w:val="005A2045"/>
    <w:rsid w:val="005A22CA"/>
    <w:rsid w:val="005A26D9"/>
    <w:rsid w:val="005A42CC"/>
    <w:rsid w:val="005A7020"/>
    <w:rsid w:val="005B024E"/>
    <w:rsid w:val="005B0D3E"/>
    <w:rsid w:val="005B11A6"/>
    <w:rsid w:val="005B208D"/>
    <w:rsid w:val="005B218E"/>
    <w:rsid w:val="005B302D"/>
    <w:rsid w:val="005B3600"/>
    <w:rsid w:val="005B4EFE"/>
    <w:rsid w:val="005B55EE"/>
    <w:rsid w:val="005B5D72"/>
    <w:rsid w:val="005B6F21"/>
    <w:rsid w:val="005C0867"/>
    <w:rsid w:val="005C0A5A"/>
    <w:rsid w:val="005C2091"/>
    <w:rsid w:val="005C347F"/>
    <w:rsid w:val="005C36ED"/>
    <w:rsid w:val="005C7C9D"/>
    <w:rsid w:val="005D0C6E"/>
    <w:rsid w:val="005D0FE3"/>
    <w:rsid w:val="005D2B12"/>
    <w:rsid w:val="005D37E4"/>
    <w:rsid w:val="005D3C45"/>
    <w:rsid w:val="005D4145"/>
    <w:rsid w:val="005D50C7"/>
    <w:rsid w:val="005D5B55"/>
    <w:rsid w:val="005D6882"/>
    <w:rsid w:val="005D6BEB"/>
    <w:rsid w:val="005E0A25"/>
    <w:rsid w:val="005E27CE"/>
    <w:rsid w:val="005E38E0"/>
    <w:rsid w:val="005E50BD"/>
    <w:rsid w:val="005E5497"/>
    <w:rsid w:val="005E66B0"/>
    <w:rsid w:val="005E7BAB"/>
    <w:rsid w:val="005E7D6C"/>
    <w:rsid w:val="005E7F1D"/>
    <w:rsid w:val="005F4338"/>
    <w:rsid w:val="005F4CE4"/>
    <w:rsid w:val="005F5148"/>
    <w:rsid w:val="005F78C9"/>
    <w:rsid w:val="006038B1"/>
    <w:rsid w:val="006039A3"/>
    <w:rsid w:val="00603D77"/>
    <w:rsid w:val="00603DDF"/>
    <w:rsid w:val="00603E26"/>
    <w:rsid w:val="006046C6"/>
    <w:rsid w:val="00604D62"/>
    <w:rsid w:val="0060511F"/>
    <w:rsid w:val="00605179"/>
    <w:rsid w:val="00605408"/>
    <w:rsid w:val="00605AC4"/>
    <w:rsid w:val="006074DA"/>
    <w:rsid w:val="00607C81"/>
    <w:rsid w:val="006116E8"/>
    <w:rsid w:val="00611C73"/>
    <w:rsid w:val="0061220B"/>
    <w:rsid w:val="006123A3"/>
    <w:rsid w:val="006126D9"/>
    <w:rsid w:val="00612C89"/>
    <w:rsid w:val="00614762"/>
    <w:rsid w:val="00614D6A"/>
    <w:rsid w:val="006151F2"/>
    <w:rsid w:val="00615DE0"/>
    <w:rsid w:val="00616652"/>
    <w:rsid w:val="0061738B"/>
    <w:rsid w:val="006178F9"/>
    <w:rsid w:val="006212BA"/>
    <w:rsid w:val="0062194F"/>
    <w:rsid w:val="00621C24"/>
    <w:rsid w:val="00623D22"/>
    <w:rsid w:val="00623F40"/>
    <w:rsid w:val="006247DD"/>
    <w:rsid w:val="00625D37"/>
    <w:rsid w:val="00626F0B"/>
    <w:rsid w:val="00631511"/>
    <w:rsid w:val="006320D6"/>
    <w:rsid w:val="0064047D"/>
    <w:rsid w:val="00640E1C"/>
    <w:rsid w:val="00640F57"/>
    <w:rsid w:val="006416D2"/>
    <w:rsid w:val="00642057"/>
    <w:rsid w:val="0064228D"/>
    <w:rsid w:val="00644BB9"/>
    <w:rsid w:val="00644F17"/>
    <w:rsid w:val="00645515"/>
    <w:rsid w:val="00646453"/>
    <w:rsid w:val="00646CB2"/>
    <w:rsid w:val="00646F87"/>
    <w:rsid w:val="006506D0"/>
    <w:rsid w:val="006525CC"/>
    <w:rsid w:val="00652E3F"/>
    <w:rsid w:val="00653301"/>
    <w:rsid w:val="0065344A"/>
    <w:rsid w:val="006543D5"/>
    <w:rsid w:val="00654A51"/>
    <w:rsid w:val="00656980"/>
    <w:rsid w:val="00656ABC"/>
    <w:rsid w:val="00656B02"/>
    <w:rsid w:val="00656D39"/>
    <w:rsid w:val="006576A0"/>
    <w:rsid w:val="00660D24"/>
    <w:rsid w:val="006616C5"/>
    <w:rsid w:val="006621CF"/>
    <w:rsid w:val="00662912"/>
    <w:rsid w:val="006646DA"/>
    <w:rsid w:val="006651CE"/>
    <w:rsid w:val="00665990"/>
    <w:rsid w:val="0067021A"/>
    <w:rsid w:val="00670387"/>
    <w:rsid w:val="00673B4E"/>
    <w:rsid w:val="00674766"/>
    <w:rsid w:val="006757CC"/>
    <w:rsid w:val="00675B5C"/>
    <w:rsid w:val="006762BD"/>
    <w:rsid w:val="006778CA"/>
    <w:rsid w:val="00677F9B"/>
    <w:rsid w:val="006805A6"/>
    <w:rsid w:val="00681BAD"/>
    <w:rsid w:val="00682E33"/>
    <w:rsid w:val="006865DB"/>
    <w:rsid w:val="0069119B"/>
    <w:rsid w:val="00692787"/>
    <w:rsid w:val="00692E2C"/>
    <w:rsid w:val="006936A5"/>
    <w:rsid w:val="00693DC4"/>
    <w:rsid w:val="00694D0E"/>
    <w:rsid w:val="00694E6E"/>
    <w:rsid w:val="006953FD"/>
    <w:rsid w:val="00695F21"/>
    <w:rsid w:val="00696503"/>
    <w:rsid w:val="00696656"/>
    <w:rsid w:val="00696669"/>
    <w:rsid w:val="006A09F6"/>
    <w:rsid w:val="006A139F"/>
    <w:rsid w:val="006A1944"/>
    <w:rsid w:val="006A1C0D"/>
    <w:rsid w:val="006A2A9E"/>
    <w:rsid w:val="006A39B4"/>
    <w:rsid w:val="006A3D78"/>
    <w:rsid w:val="006A45F4"/>
    <w:rsid w:val="006A47A3"/>
    <w:rsid w:val="006A5EB3"/>
    <w:rsid w:val="006A76DF"/>
    <w:rsid w:val="006B082D"/>
    <w:rsid w:val="006B2392"/>
    <w:rsid w:val="006B2D6F"/>
    <w:rsid w:val="006B2DD1"/>
    <w:rsid w:val="006B3147"/>
    <w:rsid w:val="006B32CB"/>
    <w:rsid w:val="006B33DD"/>
    <w:rsid w:val="006B3690"/>
    <w:rsid w:val="006B40C7"/>
    <w:rsid w:val="006B47A3"/>
    <w:rsid w:val="006B6866"/>
    <w:rsid w:val="006B6F04"/>
    <w:rsid w:val="006C0187"/>
    <w:rsid w:val="006C163B"/>
    <w:rsid w:val="006C1917"/>
    <w:rsid w:val="006C2D06"/>
    <w:rsid w:val="006C37E0"/>
    <w:rsid w:val="006C5C86"/>
    <w:rsid w:val="006C6463"/>
    <w:rsid w:val="006C6620"/>
    <w:rsid w:val="006C7827"/>
    <w:rsid w:val="006C7869"/>
    <w:rsid w:val="006C7880"/>
    <w:rsid w:val="006D0049"/>
    <w:rsid w:val="006D0D27"/>
    <w:rsid w:val="006D51FD"/>
    <w:rsid w:val="006D59F4"/>
    <w:rsid w:val="006D5ADE"/>
    <w:rsid w:val="006D5B19"/>
    <w:rsid w:val="006D604B"/>
    <w:rsid w:val="006D6223"/>
    <w:rsid w:val="006D7B07"/>
    <w:rsid w:val="006E079D"/>
    <w:rsid w:val="006E102C"/>
    <w:rsid w:val="006E457E"/>
    <w:rsid w:val="006E570D"/>
    <w:rsid w:val="006E743A"/>
    <w:rsid w:val="006E76B7"/>
    <w:rsid w:val="006E7CF2"/>
    <w:rsid w:val="006F03DB"/>
    <w:rsid w:val="006F047C"/>
    <w:rsid w:val="006F1B9D"/>
    <w:rsid w:val="006F1EEE"/>
    <w:rsid w:val="006F248D"/>
    <w:rsid w:val="006F3DBD"/>
    <w:rsid w:val="006F4E3F"/>
    <w:rsid w:val="006F4F48"/>
    <w:rsid w:val="006F5DDA"/>
    <w:rsid w:val="006F6212"/>
    <w:rsid w:val="006F6356"/>
    <w:rsid w:val="006F6B6D"/>
    <w:rsid w:val="00702B0B"/>
    <w:rsid w:val="007047D4"/>
    <w:rsid w:val="00705C7E"/>
    <w:rsid w:val="007068C1"/>
    <w:rsid w:val="00706B95"/>
    <w:rsid w:val="00706C2B"/>
    <w:rsid w:val="00706CFC"/>
    <w:rsid w:val="00707B90"/>
    <w:rsid w:val="00707CB1"/>
    <w:rsid w:val="00713787"/>
    <w:rsid w:val="00713CE4"/>
    <w:rsid w:val="00714E58"/>
    <w:rsid w:val="00715130"/>
    <w:rsid w:val="007157CF"/>
    <w:rsid w:val="00715BDB"/>
    <w:rsid w:val="00716814"/>
    <w:rsid w:val="00716D5F"/>
    <w:rsid w:val="00717BE1"/>
    <w:rsid w:val="0072018B"/>
    <w:rsid w:val="007218E0"/>
    <w:rsid w:val="00722DBB"/>
    <w:rsid w:val="00723DDA"/>
    <w:rsid w:val="00725F72"/>
    <w:rsid w:val="00726476"/>
    <w:rsid w:val="00726DFC"/>
    <w:rsid w:val="00727E35"/>
    <w:rsid w:val="00733F40"/>
    <w:rsid w:val="00734238"/>
    <w:rsid w:val="0073484B"/>
    <w:rsid w:val="0074061D"/>
    <w:rsid w:val="00740EEB"/>
    <w:rsid w:val="00740F41"/>
    <w:rsid w:val="00741375"/>
    <w:rsid w:val="00741471"/>
    <w:rsid w:val="00742393"/>
    <w:rsid w:val="00743997"/>
    <w:rsid w:val="0074638C"/>
    <w:rsid w:val="00746BBD"/>
    <w:rsid w:val="00747CF6"/>
    <w:rsid w:val="00747E48"/>
    <w:rsid w:val="007509CD"/>
    <w:rsid w:val="00751A39"/>
    <w:rsid w:val="00752294"/>
    <w:rsid w:val="00752EC2"/>
    <w:rsid w:val="00754A59"/>
    <w:rsid w:val="007562A5"/>
    <w:rsid w:val="007570ED"/>
    <w:rsid w:val="00757AB7"/>
    <w:rsid w:val="00762163"/>
    <w:rsid w:val="00762F26"/>
    <w:rsid w:val="00764F8A"/>
    <w:rsid w:val="0076535D"/>
    <w:rsid w:val="0076645B"/>
    <w:rsid w:val="00767634"/>
    <w:rsid w:val="00767E7D"/>
    <w:rsid w:val="007707D3"/>
    <w:rsid w:val="00772DAA"/>
    <w:rsid w:val="00772E8B"/>
    <w:rsid w:val="00772FDF"/>
    <w:rsid w:val="00774A2D"/>
    <w:rsid w:val="00774D6D"/>
    <w:rsid w:val="00774F8F"/>
    <w:rsid w:val="0077565B"/>
    <w:rsid w:val="00775D84"/>
    <w:rsid w:val="00776A19"/>
    <w:rsid w:val="00780C9B"/>
    <w:rsid w:val="00781815"/>
    <w:rsid w:val="00783248"/>
    <w:rsid w:val="007832B6"/>
    <w:rsid w:val="0078371D"/>
    <w:rsid w:val="00785499"/>
    <w:rsid w:val="00786EEB"/>
    <w:rsid w:val="00793B90"/>
    <w:rsid w:val="0079403C"/>
    <w:rsid w:val="007942F4"/>
    <w:rsid w:val="00794B0D"/>
    <w:rsid w:val="007961F1"/>
    <w:rsid w:val="00796D59"/>
    <w:rsid w:val="007973EC"/>
    <w:rsid w:val="007A0382"/>
    <w:rsid w:val="007A03CD"/>
    <w:rsid w:val="007A1EE5"/>
    <w:rsid w:val="007A2EB0"/>
    <w:rsid w:val="007A3751"/>
    <w:rsid w:val="007A5DD5"/>
    <w:rsid w:val="007A71C2"/>
    <w:rsid w:val="007A78D8"/>
    <w:rsid w:val="007B1F0C"/>
    <w:rsid w:val="007B23BA"/>
    <w:rsid w:val="007B339D"/>
    <w:rsid w:val="007B48E0"/>
    <w:rsid w:val="007B630B"/>
    <w:rsid w:val="007B72FC"/>
    <w:rsid w:val="007B7892"/>
    <w:rsid w:val="007B790E"/>
    <w:rsid w:val="007C0529"/>
    <w:rsid w:val="007C2DB4"/>
    <w:rsid w:val="007C3C94"/>
    <w:rsid w:val="007C518F"/>
    <w:rsid w:val="007C67E9"/>
    <w:rsid w:val="007C7BCD"/>
    <w:rsid w:val="007D1E93"/>
    <w:rsid w:val="007D2950"/>
    <w:rsid w:val="007D442B"/>
    <w:rsid w:val="007D50F2"/>
    <w:rsid w:val="007D534A"/>
    <w:rsid w:val="007D64FD"/>
    <w:rsid w:val="007E1364"/>
    <w:rsid w:val="007E138C"/>
    <w:rsid w:val="007E1B3D"/>
    <w:rsid w:val="007E211F"/>
    <w:rsid w:val="007E29E9"/>
    <w:rsid w:val="007E2DF1"/>
    <w:rsid w:val="007E3988"/>
    <w:rsid w:val="007E5613"/>
    <w:rsid w:val="007E5DD5"/>
    <w:rsid w:val="007E5E02"/>
    <w:rsid w:val="007E65FD"/>
    <w:rsid w:val="007E7155"/>
    <w:rsid w:val="007E724D"/>
    <w:rsid w:val="007E779A"/>
    <w:rsid w:val="007E79B0"/>
    <w:rsid w:val="007E7CC3"/>
    <w:rsid w:val="007F3787"/>
    <w:rsid w:val="007F3BE1"/>
    <w:rsid w:val="007F3CE6"/>
    <w:rsid w:val="007F4ABD"/>
    <w:rsid w:val="007F5EA4"/>
    <w:rsid w:val="007F6216"/>
    <w:rsid w:val="007F7C24"/>
    <w:rsid w:val="00800073"/>
    <w:rsid w:val="00800A87"/>
    <w:rsid w:val="00800F93"/>
    <w:rsid w:val="008010AC"/>
    <w:rsid w:val="00802389"/>
    <w:rsid w:val="00803982"/>
    <w:rsid w:val="00803D9E"/>
    <w:rsid w:val="00804473"/>
    <w:rsid w:val="00804608"/>
    <w:rsid w:val="008062CF"/>
    <w:rsid w:val="008063C7"/>
    <w:rsid w:val="008074AD"/>
    <w:rsid w:val="00807645"/>
    <w:rsid w:val="00810FDE"/>
    <w:rsid w:val="008114DC"/>
    <w:rsid w:val="00814D6E"/>
    <w:rsid w:val="0081547A"/>
    <w:rsid w:val="0081562F"/>
    <w:rsid w:val="00815772"/>
    <w:rsid w:val="00816B59"/>
    <w:rsid w:val="00823259"/>
    <w:rsid w:val="00823519"/>
    <w:rsid w:val="00824160"/>
    <w:rsid w:val="008257AD"/>
    <w:rsid w:val="00826877"/>
    <w:rsid w:val="00827D16"/>
    <w:rsid w:val="00830804"/>
    <w:rsid w:val="00830BCD"/>
    <w:rsid w:val="008328C1"/>
    <w:rsid w:val="00832D81"/>
    <w:rsid w:val="008339A8"/>
    <w:rsid w:val="008340E2"/>
    <w:rsid w:val="00834890"/>
    <w:rsid w:val="008353E2"/>
    <w:rsid w:val="00835783"/>
    <w:rsid w:val="008362AB"/>
    <w:rsid w:val="00836D5D"/>
    <w:rsid w:val="00840210"/>
    <w:rsid w:val="008405FA"/>
    <w:rsid w:val="00844808"/>
    <w:rsid w:val="00845DA5"/>
    <w:rsid w:val="008472EA"/>
    <w:rsid w:val="00850209"/>
    <w:rsid w:val="0085092E"/>
    <w:rsid w:val="00850CD6"/>
    <w:rsid w:val="00851076"/>
    <w:rsid w:val="008540BA"/>
    <w:rsid w:val="00855968"/>
    <w:rsid w:val="00861B05"/>
    <w:rsid w:val="008625FA"/>
    <w:rsid w:val="0086261A"/>
    <w:rsid w:val="00865E8C"/>
    <w:rsid w:val="00867230"/>
    <w:rsid w:val="0087211B"/>
    <w:rsid w:val="008723A0"/>
    <w:rsid w:val="008724B7"/>
    <w:rsid w:val="00872B40"/>
    <w:rsid w:val="008756FD"/>
    <w:rsid w:val="0087601C"/>
    <w:rsid w:val="0087672A"/>
    <w:rsid w:val="00877C01"/>
    <w:rsid w:val="00880A55"/>
    <w:rsid w:val="008847E7"/>
    <w:rsid w:val="00886143"/>
    <w:rsid w:val="0088701A"/>
    <w:rsid w:val="008901E6"/>
    <w:rsid w:val="008910D6"/>
    <w:rsid w:val="00891334"/>
    <w:rsid w:val="00893076"/>
    <w:rsid w:val="00894F28"/>
    <w:rsid w:val="00897734"/>
    <w:rsid w:val="008978CF"/>
    <w:rsid w:val="00897BBE"/>
    <w:rsid w:val="008A0E41"/>
    <w:rsid w:val="008A2DD8"/>
    <w:rsid w:val="008A4060"/>
    <w:rsid w:val="008A5D1F"/>
    <w:rsid w:val="008B18C5"/>
    <w:rsid w:val="008B2A6B"/>
    <w:rsid w:val="008B3A00"/>
    <w:rsid w:val="008B46C2"/>
    <w:rsid w:val="008B526A"/>
    <w:rsid w:val="008B5330"/>
    <w:rsid w:val="008B6A68"/>
    <w:rsid w:val="008B6C15"/>
    <w:rsid w:val="008B6D5C"/>
    <w:rsid w:val="008B70C2"/>
    <w:rsid w:val="008B792B"/>
    <w:rsid w:val="008B7ADB"/>
    <w:rsid w:val="008C0B12"/>
    <w:rsid w:val="008C2AA5"/>
    <w:rsid w:val="008C2CBE"/>
    <w:rsid w:val="008C3A1B"/>
    <w:rsid w:val="008C3E26"/>
    <w:rsid w:val="008C5037"/>
    <w:rsid w:val="008C62E0"/>
    <w:rsid w:val="008C758A"/>
    <w:rsid w:val="008D030E"/>
    <w:rsid w:val="008D0F29"/>
    <w:rsid w:val="008D365A"/>
    <w:rsid w:val="008D3799"/>
    <w:rsid w:val="008D3916"/>
    <w:rsid w:val="008D3A99"/>
    <w:rsid w:val="008D3E5B"/>
    <w:rsid w:val="008D4720"/>
    <w:rsid w:val="008D4812"/>
    <w:rsid w:val="008D4B0B"/>
    <w:rsid w:val="008D6DE5"/>
    <w:rsid w:val="008D75BA"/>
    <w:rsid w:val="008D780D"/>
    <w:rsid w:val="008D7B4F"/>
    <w:rsid w:val="008D7E1F"/>
    <w:rsid w:val="008E01A1"/>
    <w:rsid w:val="008E16CC"/>
    <w:rsid w:val="008E2BED"/>
    <w:rsid w:val="008E2E72"/>
    <w:rsid w:val="008E3C2B"/>
    <w:rsid w:val="008E523F"/>
    <w:rsid w:val="008E578D"/>
    <w:rsid w:val="008E616B"/>
    <w:rsid w:val="008E623F"/>
    <w:rsid w:val="008E6876"/>
    <w:rsid w:val="008E756E"/>
    <w:rsid w:val="008E77BB"/>
    <w:rsid w:val="008F003C"/>
    <w:rsid w:val="008F04A4"/>
    <w:rsid w:val="008F0C8D"/>
    <w:rsid w:val="008F14FE"/>
    <w:rsid w:val="008F19F9"/>
    <w:rsid w:val="008F4B05"/>
    <w:rsid w:val="008F6591"/>
    <w:rsid w:val="00900657"/>
    <w:rsid w:val="009006D4"/>
    <w:rsid w:val="00900D85"/>
    <w:rsid w:val="0090163B"/>
    <w:rsid w:val="00901DBC"/>
    <w:rsid w:val="00902560"/>
    <w:rsid w:val="00905A99"/>
    <w:rsid w:val="009061B0"/>
    <w:rsid w:val="009067A5"/>
    <w:rsid w:val="00907782"/>
    <w:rsid w:val="00915800"/>
    <w:rsid w:val="0091616D"/>
    <w:rsid w:val="009165B5"/>
    <w:rsid w:val="009168F9"/>
    <w:rsid w:val="0092154C"/>
    <w:rsid w:val="00923D8E"/>
    <w:rsid w:val="00923DAF"/>
    <w:rsid w:val="00924929"/>
    <w:rsid w:val="009250D7"/>
    <w:rsid w:val="009253C7"/>
    <w:rsid w:val="00925845"/>
    <w:rsid w:val="00926305"/>
    <w:rsid w:val="0092667F"/>
    <w:rsid w:val="00927649"/>
    <w:rsid w:val="00930D01"/>
    <w:rsid w:val="00930D06"/>
    <w:rsid w:val="00931717"/>
    <w:rsid w:val="00931E48"/>
    <w:rsid w:val="009336C1"/>
    <w:rsid w:val="0093457C"/>
    <w:rsid w:val="00936D8F"/>
    <w:rsid w:val="00937C6D"/>
    <w:rsid w:val="00940BFE"/>
    <w:rsid w:val="009415AB"/>
    <w:rsid w:val="009448C9"/>
    <w:rsid w:val="00944E70"/>
    <w:rsid w:val="00945737"/>
    <w:rsid w:val="00945AEC"/>
    <w:rsid w:val="00945FA9"/>
    <w:rsid w:val="00946351"/>
    <w:rsid w:val="0094686A"/>
    <w:rsid w:val="009472A3"/>
    <w:rsid w:val="0095196D"/>
    <w:rsid w:val="00951E1B"/>
    <w:rsid w:val="009531A4"/>
    <w:rsid w:val="00953F7B"/>
    <w:rsid w:val="00954CDF"/>
    <w:rsid w:val="00955602"/>
    <w:rsid w:val="00956388"/>
    <w:rsid w:val="00957E1A"/>
    <w:rsid w:val="00957E1C"/>
    <w:rsid w:val="00962B30"/>
    <w:rsid w:val="00962DF9"/>
    <w:rsid w:val="0096365D"/>
    <w:rsid w:val="00963BD9"/>
    <w:rsid w:val="009653B4"/>
    <w:rsid w:val="00972F11"/>
    <w:rsid w:val="00974F7A"/>
    <w:rsid w:val="00976A59"/>
    <w:rsid w:val="00977E24"/>
    <w:rsid w:val="00980779"/>
    <w:rsid w:val="00980807"/>
    <w:rsid w:val="009813D2"/>
    <w:rsid w:val="0098166D"/>
    <w:rsid w:val="00981AE2"/>
    <w:rsid w:val="00982054"/>
    <w:rsid w:val="0098253C"/>
    <w:rsid w:val="00982943"/>
    <w:rsid w:val="009834D7"/>
    <w:rsid w:val="00984B6E"/>
    <w:rsid w:val="00985E17"/>
    <w:rsid w:val="00986039"/>
    <w:rsid w:val="009862A9"/>
    <w:rsid w:val="0098782F"/>
    <w:rsid w:val="009920CE"/>
    <w:rsid w:val="00992A4A"/>
    <w:rsid w:val="00993406"/>
    <w:rsid w:val="00993A2A"/>
    <w:rsid w:val="00993BCD"/>
    <w:rsid w:val="00993CEF"/>
    <w:rsid w:val="009945A5"/>
    <w:rsid w:val="0099467A"/>
    <w:rsid w:val="00996D2A"/>
    <w:rsid w:val="0099730A"/>
    <w:rsid w:val="009973C5"/>
    <w:rsid w:val="009A0BEF"/>
    <w:rsid w:val="009A117A"/>
    <w:rsid w:val="009A6457"/>
    <w:rsid w:val="009A7436"/>
    <w:rsid w:val="009A766C"/>
    <w:rsid w:val="009B04EE"/>
    <w:rsid w:val="009B0902"/>
    <w:rsid w:val="009B101D"/>
    <w:rsid w:val="009B1291"/>
    <w:rsid w:val="009B1634"/>
    <w:rsid w:val="009B3611"/>
    <w:rsid w:val="009B3665"/>
    <w:rsid w:val="009B4356"/>
    <w:rsid w:val="009B53F6"/>
    <w:rsid w:val="009B56BF"/>
    <w:rsid w:val="009B7450"/>
    <w:rsid w:val="009B7493"/>
    <w:rsid w:val="009C01F5"/>
    <w:rsid w:val="009C067C"/>
    <w:rsid w:val="009C1349"/>
    <w:rsid w:val="009C22EF"/>
    <w:rsid w:val="009C2645"/>
    <w:rsid w:val="009C2A94"/>
    <w:rsid w:val="009C4719"/>
    <w:rsid w:val="009C4EE0"/>
    <w:rsid w:val="009C5318"/>
    <w:rsid w:val="009D1157"/>
    <w:rsid w:val="009D18AF"/>
    <w:rsid w:val="009D1919"/>
    <w:rsid w:val="009D3F6C"/>
    <w:rsid w:val="009D4000"/>
    <w:rsid w:val="009D425F"/>
    <w:rsid w:val="009D4390"/>
    <w:rsid w:val="009D534E"/>
    <w:rsid w:val="009D67FB"/>
    <w:rsid w:val="009D6CCE"/>
    <w:rsid w:val="009D6FD8"/>
    <w:rsid w:val="009D78C5"/>
    <w:rsid w:val="009D7A2E"/>
    <w:rsid w:val="009E123A"/>
    <w:rsid w:val="009E1CD5"/>
    <w:rsid w:val="009E3904"/>
    <w:rsid w:val="009E390B"/>
    <w:rsid w:val="009E4D8F"/>
    <w:rsid w:val="009E7B6D"/>
    <w:rsid w:val="009F0D85"/>
    <w:rsid w:val="009F148A"/>
    <w:rsid w:val="009F157C"/>
    <w:rsid w:val="009F39D8"/>
    <w:rsid w:val="009F40C8"/>
    <w:rsid w:val="009F47EF"/>
    <w:rsid w:val="009F59F5"/>
    <w:rsid w:val="00A0026E"/>
    <w:rsid w:val="00A012E4"/>
    <w:rsid w:val="00A012FB"/>
    <w:rsid w:val="00A0357B"/>
    <w:rsid w:val="00A04AB3"/>
    <w:rsid w:val="00A04E0B"/>
    <w:rsid w:val="00A0523E"/>
    <w:rsid w:val="00A054AF"/>
    <w:rsid w:val="00A058FD"/>
    <w:rsid w:val="00A05DF8"/>
    <w:rsid w:val="00A062BC"/>
    <w:rsid w:val="00A06D73"/>
    <w:rsid w:val="00A07E08"/>
    <w:rsid w:val="00A07FC1"/>
    <w:rsid w:val="00A12495"/>
    <w:rsid w:val="00A1457E"/>
    <w:rsid w:val="00A1504F"/>
    <w:rsid w:val="00A153B3"/>
    <w:rsid w:val="00A2079C"/>
    <w:rsid w:val="00A21523"/>
    <w:rsid w:val="00A217A1"/>
    <w:rsid w:val="00A22928"/>
    <w:rsid w:val="00A23251"/>
    <w:rsid w:val="00A248F1"/>
    <w:rsid w:val="00A24C40"/>
    <w:rsid w:val="00A25554"/>
    <w:rsid w:val="00A25AC9"/>
    <w:rsid w:val="00A2666E"/>
    <w:rsid w:val="00A268F0"/>
    <w:rsid w:val="00A272DF"/>
    <w:rsid w:val="00A300F1"/>
    <w:rsid w:val="00A30946"/>
    <w:rsid w:val="00A30AF8"/>
    <w:rsid w:val="00A31847"/>
    <w:rsid w:val="00A32097"/>
    <w:rsid w:val="00A33F90"/>
    <w:rsid w:val="00A35061"/>
    <w:rsid w:val="00A35B1B"/>
    <w:rsid w:val="00A36BB3"/>
    <w:rsid w:val="00A37597"/>
    <w:rsid w:val="00A37C20"/>
    <w:rsid w:val="00A37D89"/>
    <w:rsid w:val="00A4113C"/>
    <w:rsid w:val="00A414CB"/>
    <w:rsid w:val="00A42879"/>
    <w:rsid w:val="00A429AE"/>
    <w:rsid w:val="00A53031"/>
    <w:rsid w:val="00A55080"/>
    <w:rsid w:val="00A55C1F"/>
    <w:rsid w:val="00A56788"/>
    <w:rsid w:val="00A56CE2"/>
    <w:rsid w:val="00A570C2"/>
    <w:rsid w:val="00A57D31"/>
    <w:rsid w:val="00A60592"/>
    <w:rsid w:val="00A6104B"/>
    <w:rsid w:val="00A61286"/>
    <w:rsid w:val="00A61729"/>
    <w:rsid w:val="00A63962"/>
    <w:rsid w:val="00A67A13"/>
    <w:rsid w:val="00A67DBE"/>
    <w:rsid w:val="00A709B8"/>
    <w:rsid w:val="00A71955"/>
    <w:rsid w:val="00A72EC9"/>
    <w:rsid w:val="00A74CE5"/>
    <w:rsid w:val="00A751AD"/>
    <w:rsid w:val="00A7594D"/>
    <w:rsid w:val="00A819AF"/>
    <w:rsid w:val="00A81FCE"/>
    <w:rsid w:val="00A82CF5"/>
    <w:rsid w:val="00A82F16"/>
    <w:rsid w:val="00A83927"/>
    <w:rsid w:val="00A83BE5"/>
    <w:rsid w:val="00A85322"/>
    <w:rsid w:val="00A86E64"/>
    <w:rsid w:val="00A872D5"/>
    <w:rsid w:val="00A87F1B"/>
    <w:rsid w:val="00A940CC"/>
    <w:rsid w:val="00A94F5C"/>
    <w:rsid w:val="00A95A3F"/>
    <w:rsid w:val="00A95E1D"/>
    <w:rsid w:val="00A9663B"/>
    <w:rsid w:val="00A97511"/>
    <w:rsid w:val="00A97D03"/>
    <w:rsid w:val="00A97F14"/>
    <w:rsid w:val="00AA0CC3"/>
    <w:rsid w:val="00AA1856"/>
    <w:rsid w:val="00AA533E"/>
    <w:rsid w:val="00AA5957"/>
    <w:rsid w:val="00AA6082"/>
    <w:rsid w:val="00AA776E"/>
    <w:rsid w:val="00AA78C2"/>
    <w:rsid w:val="00AB0097"/>
    <w:rsid w:val="00AB0316"/>
    <w:rsid w:val="00AB2220"/>
    <w:rsid w:val="00AB2901"/>
    <w:rsid w:val="00AB535C"/>
    <w:rsid w:val="00AB5853"/>
    <w:rsid w:val="00AB5B03"/>
    <w:rsid w:val="00AB5F60"/>
    <w:rsid w:val="00AC1948"/>
    <w:rsid w:val="00AC2C35"/>
    <w:rsid w:val="00AC37ED"/>
    <w:rsid w:val="00AC4208"/>
    <w:rsid w:val="00AC4582"/>
    <w:rsid w:val="00AC5CF7"/>
    <w:rsid w:val="00AC709F"/>
    <w:rsid w:val="00AC7834"/>
    <w:rsid w:val="00AC7BD4"/>
    <w:rsid w:val="00AD0599"/>
    <w:rsid w:val="00AD168B"/>
    <w:rsid w:val="00AD25AC"/>
    <w:rsid w:val="00AD285E"/>
    <w:rsid w:val="00AD2BA3"/>
    <w:rsid w:val="00AD4D17"/>
    <w:rsid w:val="00AD5105"/>
    <w:rsid w:val="00AD5930"/>
    <w:rsid w:val="00AD5B96"/>
    <w:rsid w:val="00AD6031"/>
    <w:rsid w:val="00AD662A"/>
    <w:rsid w:val="00AD6A16"/>
    <w:rsid w:val="00AD7B05"/>
    <w:rsid w:val="00AE09C4"/>
    <w:rsid w:val="00AE11B1"/>
    <w:rsid w:val="00AE2639"/>
    <w:rsid w:val="00AE2F42"/>
    <w:rsid w:val="00AE40C7"/>
    <w:rsid w:val="00AE48AE"/>
    <w:rsid w:val="00AE5C00"/>
    <w:rsid w:val="00AE78C0"/>
    <w:rsid w:val="00AF1A43"/>
    <w:rsid w:val="00AF3F7E"/>
    <w:rsid w:val="00AF4F1F"/>
    <w:rsid w:val="00AF5A8D"/>
    <w:rsid w:val="00AF5D55"/>
    <w:rsid w:val="00AF61A4"/>
    <w:rsid w:val="00AF6506"/>
    <w:rsid w:val="00B005BE"/>
    <w:rsid w:val="00B02E15"/>
    <w:rsid w:val="00B03CEF"/>
    <w:rsid w:val="00B0459D"/>
    <w:rsid w:val="00B04A8E"/>
    <w:rsid w:val="00B04C54"/>
    <w:rsid w:val="00B053C5"/>
    <w:rsid w:val="00B11A9F"/>
    <w:rsid w:val="00B12ED3"/>
    <w:rsid w:val="00B13AAD"/>
    <w:rsid w:val="00B142C3"/>
    <w:rsid w:val="00B14CC7"/>
    <w:rsid w:val="00B16992"/>
    <w:rsid w:val="00B206FC"/>
    <w:rsid w:val="00B20A83"/>
    <w:rsid w:val="00B21AB9"/>
    <w:rsid w:val="00B22A52"/>
    <w:rsid w:val="00B2321B"/>
    <w:rsid w:val="00B23FB8"/>
    <w:rsid w:val="00B24C75"/>
    <w:rsid w:val="00B24F4E"/>
    <w:rsid w:val="00B2508A"/>
    <w:rsid w:val="00B25484"/>
    <w:rsid w:val="00B25DFA"/>
    <w:rsid w:val="00B27918"/>
    <w:rsid w:val="00B327FB"/>
    <w:rsid w:val="00B32D52"/>
    <w:rsid w:val="00B32EA6"/>
    <w:rsid w:val="00B32FAB"/>
    <w:rsid w:val="00B34273"/>
    <w:rsid w:val="00B36220"/>
    <w:rsid w:val="00B37985"/>
    <w:rsid w:val="00B41718"/>
    <w:rsid w:val="00B41AE5"/>
    <w:rsid w:val="00B41F3D"/>
    <w:rsid w:val="00B4283A"/>
    <w:rsid w:val="00B445EE"/>
    <w:rsid w:val="00B450A0"/>
    <w:rsid w:val="00B459BB"/>
    <w:rsid w:val="00B45E17"/>
    <w:rsid w:val="00B46146"/>
    <w:rsid w:val="00B462C0"/>
    <w:rsid w:val="00B46C13"/>
    <w:rsid w:val="00B47904"/>
    <w:rsid w:val="00B5559D"/>
    <w:rsid w:val="00B60E88"/>
    <w:rsid w:val="00B61597"/>
    <w:rsid w:val="00B62AD6"/>
    <w:rsid w:val="00B639D4"/>
    <w:rsid w:val="00B6555E"/>
    <w:rsid w:val="00B6567C"/>
    <w:rsid w:val="00B657B9"/>
    <w:rsid w:val="00B67D3C"/>
    <w:rsid w:val="00B702E1"/>
    <w:rsid w:val="00B71278"/>
    <w:rsid w:val="00B712CF"/>
    <w:rsid w:val="00B71623"/>
    <w:rsid w:val="00B72D9F"/>
    <w:rsid w:val="00B73194"/>
    <w:rsid w:val="00B7371A"/>
    <w:rsid w:val="00B74013"/>
    <w:rsid w:val="00B759E5"/>
    <w:rsid w:val="00B76182"/>
    <w:rsid w:val="00B77942"/>
    <w:rsid w:val="00B800AD"/>
    <w:rsid w:val="00B81B03"/>
    <w:rsid w:val="00B82414"/>
    <w:rsid w:val="00B82464"/>
    <w:rsid w:val="00B82D7B"/>
    <w:rsid w:val="00B83AF7"/>
    <w:rsid w:val="00B83F77"/>
    <w:rsid w:val="00B911B2"/>
    <w:rsid w:val="00B927E5"/>
    <w:rsid w:val="00B92E9F"/>
    <w:rsid w:val="00B943C6"/>
    <w:rsid w:val="00B94C20"/>
    <w:rsid w:val="00B95040"/>
    <w:rsid w:val="00B951B8"/>
    <w:rsid w:val="00BA1669"/>
    <w:rsid w:val="00BA2B4B"/>
    <w:rsid w:val="00BA46C4"/>
    <w:rsid w:val="00BA4C07"/>
    <w:rsid w:val="00BA77B9"/>
    <w:rsid w:val="00BB02DF"/>
    <w:rsid w:val="00BB0DFD"/>
    <w:rsid w:val="00BB0EF6"/>
    <w:rsid w:val="00BB18EC"/>
    <w:rsid w:val="00BB3B96"/>
    <w:rsid w:val="00BB49B4"/>
    <w:rsid w:val="00BB5519"/>
    <w:rsid w:val="00BB55B1"/>
    <w:rsid w:val="00BC077F"/>
    <w:rsid w:val="00BC19FC"/>
    <w:rsid w:val="00BC1DCB"/>
    <w:rsid w:val="00BC3AE6"/>
    <w:rsid w:val="00BC45B8"/>
    <w:rsid w:val="00BC6AB1"/>
    <w:rsid w:val="00BC7BD5"/>
    <w:rsid w:val="00BD14AC"/>
    <w:rsid w:val="00BD24AC"/>
    <w:rsid w:val="00BD3273"/>
    <w:rsid w:val="00BD3E1C"/>
    <w:rsid w:val="00BD4E48"/>
    <w:rsid w:val="00BD50A5"/>
    <w:rsid w:val="00BD5188"/>
    <w:rsid w:val="00BD7A81"/>
    <w:rsid w:val="00BE1CCA"/>
    <w:rsid w:val="00BE2F9E"/>
    <w:rsid w:val="00BE319D"/>
    <w:rsid w:val="00BE3297"/>
    <w:rsid w:val="00BE34E2"/>
    <w:rsid w:val="00BE57BC"/>
    <w:rsid w:val="00BE6E81"/>
    <w:rsid w:val="00BE76AE"/>
    <w:rsid w:val="00BF0192"/>
    <w:rsid w:val="00BF326C"/>
    <w:rsid w:val="00BF546C"/>
    <w:rsid w:val="00BF58C9"/>
    <w:rsid w:val="00BF5F12"/>
    <w:rsid w:val="00BF69C0"/>
    <w:rsid w:val="00BF7B70"/>
    <w:rsid w:val="00C018C4"/>
    <w:rsid w:val="00C028B5"/>
    <w:rsid w:val="00C0350E"/>
    <w:rsid w:val="00C0508D"/>
    <w:rsid w:val="00C055A1"/>
    <w:rsid w:val="00C062F4"/>
    <w:rsid w:val="00C06BE4"/>
    <w:rsid w:val="00C06D7E"/>
    <w:rsid w:val="00C072F2"/>
    <w:rsid w:val="00C079A8"/>
    <w:rsid w:val="00C07DAE"/>
    <w:rsid w:val="00C11485"/>
    <w:rsid w:val="00C1175D"/>
    <w:rsid w:val="00C11FDD"/>
    <w:rsid w:val="00C15998"/>
    <w:rsid w:val="00C15D83"/>
    <w:rsid w:val="00C16274"/>
    <w:rsid w:val="00C2004C"/>
    <w:rsid w:val="00C2033A"/>
    <w:rsid w:val="00C213EC"/>
    <w:rsid w:val="00C21A83"/>
    <w:rsid w:val="00C22526"/>
    <w:rsid w:val="00C22824"/>
    <w:rsid w:val="00C22885"/>
    <w:rsid w:val="00C22A7C"/>
    <w:rsid w:val="00C22EA8"/>
    <w:rsid w:val="00C233BB"/>
    <w:rsid w:val="00C2341B"/>
    <w:rsid w:val="00C242A9"/>
    <w:rsid w:val="00C265AB"/>
    <w:rsid w:val="00C27B62"/>
    <w:rsid w:val="00C27BED"/>
    <w:rsid w:val="00C30ADF"/>
    <w:rsid w:val="00C30FF7"/>
    <w:rsid w:val="00C31187"/>
    <w:rsid w:val="00C33318"/>
    <w:rsid w:val="00C34156"/>
    <w:rsid w:val="00C343A7"/>
    <w:rsid w:val="00C34494"/>
    <w:rsid w:val="00C34C8F"/>
    <w:rsid w:val="00C3501E"/>
    <w:rsid w:val="00C362F9"/>
    <w:rsid w:val="00C36A56"/>
    <w:rsid w:val="00C36C21"/>
    <w:rsid w:val="00C41B6D"/>
    <w:rsid w:val="00C42953"/>
    <w:rsid w:val="00C42980"/>
    <w:rsid w:val="00C430FA"/>
    <w:rsid w:val="00C43891"/>
    <w:rsid w:val="00C442C8"/>
    <w:rsid w:val="00C4527C"/>
    <w:rsid w:val="00C46153"/>
    <w:rsid w:val="00C47319"/>
    <w:rsid w:val="00C505A8"/>
    <w:rsid w:val="00C51586"/>
    <w:rsid w:val="00C515B8"/>
    <w:rsid w:val="00C52497"/>
    <w:rsid w:val="00C52FD5"/>
    <w:rsid w:val="00C54790"/>
    <w:rsid w:val="00C55D00"/>
    <w:rsid w:val="00C57EAE"/>
    <w:rsid w:val="00C57FC6"/>
    <w:rsid w:val="00C60F92"/>
    <w:rsid w:val="00C61D78"/>
    <w:rsid w:val="00C62CC3"/>
    <w:rsid w:val="00C63016"/>
    <w:rsid w:val="00C63C47"/>
    <w:rsid w:val="00C643FC"/>
    <w:rsid w:val="00C64628"/>
    <w:rsid w:val="00C66AA7"/>
    <w:rsid w:val="00C7067C"/>
    <w:rsid w:val="00C70A5B"/>
    <w:rsid w:val="00C70C66"/>
    <w:rsid w:val="00C7106B"/>
    <w:rsid w:val="00C73AE3"/>
    <w:rsid w:val="00C747B7"/>
    <w:rsid w:val="00C769D0"/>
    <w:rsid w:val="00C7727D"/>
    <w:rsid w:val="00C77F20"/>
    <w:rsid w:val="00C80120"/>
    <w:rsid w:val="00C809D5"/>
    <w:rsid w:val="00C81B31"/>
    <w:rsid w:val="00C82C2D"/>
    <w:rsid w:val="00C83AAF"/>
    <w:rsid w:val="00C83DA7"/>
    <w:rsid w:val="00C84C17"/>
    <w:rsid w:val="00C84F9A"/>
    <w:rsid w:val="00C86B44"/>
    <w:rsid w:val="00C87237"/>
    <w:rsid w:val="00C8795A"/>
    <w:rsid w:val="00C87A06"/>
    <w:rsid w:val="00C87F67"/>
    <w:rsid w:val="00C9001F"/>
    <w:rsid w:val="00C902E9"/>
    <w:rsid w:val="00C92417"/>
    <w:rsid w:val="00C9599F"/>
    <w:rsid w:val="00C95D98"/>
    <w:rsid w:val="00C97788"/>
    <w:rsid w:val="00CA06B6"/>
    <w:rsid w:val="00CA2198"/>
    <w:rsid w:val="00CA2236"/>
    <w:rsid w:val="00CA33F4"/>
    <w:rsid w:val="00CA508F"/>
    <w:rsid w:val="00CA5469"/>
    <w:rsid w:val="00CA5FBA"/>
    <w:rsid w:val="00CB0675"/>
    <w:rsid w:val="00CB0CF0"/>
    <w:rsid w:val="00CB336E"/>
    <w:rsid w:val="00CB41DE"/>
    <w:rsid w:val="00CB42A0"/>
    <w:rsid w:val="00CB437F"/>
    <w:rsid w:val="00CB7A25"/>
    <w:rsid w:val="00CC0E97"/>
    <w:rsid w:val="00CC16C3"/>
    <w:rsid w:val="00CC2A7D"/>
    <w:rsid w:val="00CC4489"/>
    <w:rsid w:val="00CC5C38"/>
    <w:rsid w:val="00CC622A"/>
    <w:rsid w:val="00CC6687"/>
    <w:rsid w:val="00CC7512"/>
    <w:rsid w:val="00CD0628"/>
    <w:rsid w:val="00CD3143"/>
    <w:rsid w:val="00CD3258"/>
    <w:rsid w:val="00CD499F"/>
    <w:rsid w:val="00CD5299"/>
    <w:rsid w:val="00CD5EBA"/>
    <w:rsid w:val="00CD6088"/>
    <w:rsid w:val="00CD6F97"/>
    <w:rsid w:val="00CD735E"/>
    <w:rsid w:val="00CE0295"/>
    <w:rsid w:val="00CE0B9A"/>
    <w:rsid w:val="00CE1889"/>
    <w:rsid w:val="00CE3B45"/>
    <w:rsid w:val="00CE4F07"/>
    <w:rsid w:val="00CF0CF8"/>
    <w:rsid w:val="00CF12A5"/>
    <w:rsid w:val="00CF3AA0"/>
    <w:rsid w:val="00CF464A"/>
    <w:rsid w:val="00CF4BD4"/>
    <w:rsid w:val="00CF4C02"/>
    <w:rsid w:val="00CF4E94"/>
    <w:rsid w:val="00CF5679"/>
    <w:rsid w:val="00CF59F7"/>
    <w:rsid w:val="00CF7CC6"/>
    <w:rsid w:val="00D00281"/>
    <w:rsid w:val="00D01D23"/>
    <w:rsid w:val="00D027F0"/>
    <w:rsid w:val="00D04349"/>
    <w:rsid w:val="00D04D58"/>
    <w:rsid w:val="00D04E94"/>
    <w:rsid w:val="00D05F35"/>
    <w:rsid w:val="00D06877"/>
    <w:rsid w:val="00D07761"/>
    <w:rsid w:val="00D11EAF"/>
    <w:rsid w:val="00D13BCA"/>
    <w:rsid w:val="00D1573D"/>
    <w:rsid w:val="00D15F78"/>
    <w:rsid w:val="00D16645"/>
    <w:rsid w:val="00D21284"/>
    <w:rsid w:val="00D2155F"/>
    <w:rsid w:val="00D23A96"/>
    <w:rsid w:val="00D23AF7"/>
    <w:rsid w:val="00D2469E"/>
    <w:rsid w:val="00D250C5"/>
    <w:rsid w:val="00D264F5"/>
    <w:rsid w:val="00D2690D"/>
    <w:rsid w:val="00D26DD4"/>
    <w:rsid w:val="00D274D7"/>
    <w:rsid w:val="00D2763B"/>
    <w:rsid w:val="00D31A78"/>
    <w:rsid w:val="00D33209"/>
    <w:rsid w:val="00D36014"/>
    <w:rsid w:val="00D3604C"/>
    <w:rsid w:val="00D36470"/>
    <w:rsid w:val="00D36AFB"/>
    <w:rsid w:val="00D40059"/>
    <w:rsid w:val="00D42546"/>
    <w:rsid w:val="00D42C91"/>
    <w:rsid w:val="00D42DAF"/>
    <w:rsid w:val="00D45600"/>
    <w:rsid w:val="00D46132"/>
    <w:rsid w:val="00D4637D"/>
    <w:rsid w:val="00D47D41"/>
    <w:rsid w:val="00D50278"/>
    <w:rsid w:val="00D52425"/>
    <w:rsid w:val="00D52CCF"/>
    <w:rsid w:val="00D53DB8"/>
    <w:rsid w:val="00D55473"/>
    <w:rsid w:val="00D55999"/>
    <w:rsid w:val="00D56B60"/>
    <w:rsid w:val="00D56D18"/>
    <w:rsid w:val="00D604C3"/>
    <w:rsid w:val="00D61645"/>
    <w:rsid w:val="00D61AF4"/>
    <w:rsid w:val="00D62E19"/>
    <w:rsid w:val="00D62E2C"/>
    <w:rsid w:val="00D639E7"/>
    <w:rsid w:val="00D641DC"/>
    <w:rsid w:val="00D64E99"/>
    <w:rsid w:val="00D664C5"/>
    <w:rsid w:val="00D66FBA"/>
    <w:rsid w:val="00D67585"/>
    <w:rsid w:val="00D700D4"/>
    <w:rsid w:val="00D702C9"/>
    <w:rsid w:val="00D71612"/>
    <w:rsid w:val="00D71D8F"/>
    <w:rsid w:val="00D72306"/>
    <w:rsid w:val="00D742B3"/>
    <w:rsid w:val="00D74C01"/>
    <w:rsid w:val="00D75119"/>
    <w:rsid w:val="00D76C2E"/>
    <w:rsid w:val="00D771BA"/>
    <w:rsid w:val="00D77274"/>
    <w:rsid w:val="00D77461"/>
    <w:rsid w:val="00D8119A"/>
    <w:rsid w:val="00D8195A"/>
    <w:rsid w:val="00D833C4"/>
    <w:rsid w:val="00D85B9D"/>
    <w:rsid w:val="00D85E1F"/>
    <w:rsid w:val="00D864F0"/>
    <w:rsid w:val="00D87D4D"/>
    <w:rsid w:val="00D87D92"/>
    <w:rsid w:val="00D87F8B"/>
    <w:rsid w:val="00D90621"/>
    <w:rsid w:val="00D90787"/>
    <w:rsid w:val="00D94FF3"/>
    <w:rsid w:val="00D95F11"/>
    <w:rsid w:val="00D96105"/>
    <w:rsid w:val="00DA065D"/>
    <w:rsid w:val="00DA19CC"/>
    <w:rsid w:val="00DA1B7B"/>
    <w:rsid w:val="00DA24BD"/>
    <w:rsid w:val="00DA30DF"/>
    <w:rsid w:val="00DA4EE6"/>
    <w:rsid w:val="00DA7616"/>
    <w:rsid w:val="00DA76A8"/>
    <w:rsid w:val="00DB20A3"/>
    <w:rsid w:val="00DB2C4D"/>
    <w:rsid w:val="00DB5994"/>
    <w:rsid w:val="00DC128C"/>
    <w:rsid w:val="00DC1F80"/>
    <w:rsid w:val="00DC2C57"/>
    <w:rsid w:val="00DC34D7"/>
    <w:rsid w:val="00DC3BA5"/>
    <w:rsid w:val="00DC4A12"/>
    <w:rsid w:val="00DC5BE7"/>
    <w:rsid w:val="00DC7E2E"/>
    <w:rsid w:val="00DD0056"/>
    <w:rsid w:val="00DD01BF"/>
    <w:rsid w:val="00DD1338"/>
    <w:rsid w:val="00DD21FF"/>
    <w:rsid w:val="00DD2842"/>
    <w:rsid w:val="00DD318C"/>
    <w:rsid w:val="00DD3F3C"/>
    <w:rsid w:val="00DD492C"/>
    <w:rsid w:val="00DD4BF4"/>
    <w:rsid w:val="00DD4F4A"/>
    <w:rsid w:val="00DD7A74"/>
    <w:rsid w:val="00DE0E73"/>
    <w:rsid w:val="00DE111A"/>
    <w:rsid w:val="00DE1BF5"/>
    <w:rsid w:val="00DE2FF6"/>
    <w:rsid w:val="00DE3343"/>
    <w:rsid w:val="00DE3534"/>
    <w:rsid w:val="00DE3BEB"/>
    <w:rsid w:val="00DE42DA"/>
    <w:rsid w:val="00DE547B"/>
    <w:rsid w:val="00DF4BD2"/>
    <w:rsid w:val="00DF4EF6"/>
    <w:rsid w:val="00DF60E9"/>
    <w:rsid w:val="00DF6DAF"/>
    <w:rsid w:val="00DF6E88"/>
    <w:rsid w:val="00DF79E0"/>
    <w:rsid w:val="00E01697"/>
    <w:rsid w:val="00E047D4"/>
    <w:rsid w:val="00E06A1A"/>
    <w:rsid w:val="00E06DE0"/>
    <w:rsid w:val="00E12445"/>
    <w:rsid w:val="00E1270A"/>
    <w:rsid w:val="00E132C2"/>
    <w:rsid w:val="00E13691"/>
    <w:rsid w:val="00E14827"/>
    <w:rsid w:val="00E1686E"/>
    <w:rsid w:val="00E17E93"/>
    <w:rsid w:val="00E17EC8"/>
    <w:rsid w:val="00E204DE"/>
    <w:rsid w:val="00E21553"/>
    <w:rsid w:val="00E21672"/>
    <w:rsid w:val="00E22752"/>
    <w:rsid w:val="00E228F4"/>
    <w:rsid w:val="00E24163"/>
    <w:rsid w:val="00E24723"/>
    <w:rsid w:val="00E26C09"/>
    <w:rsid w:val="00E26F8C"/>
    <w:rsid w:val="00E2760F"/>
    <w:rsid w:val="00E27619"/>
    <w:rsid w:val="00E3069D"/>
    <w:rsid w:val="00E312A4"/>
    <w:rsid w:val="00E32B40"/>
    <w:rsid w:val="00E3338E"/>
    <w:rsid w:val="00E342CB"/>
    <w:rsid w:val="00E35424"/>
    <w:rsid w:val="00E40E7D"/>
    <w:rsid w:val="00E4348F"/>
    <w:rsid w:val="00E43CF1"/>
    <w:rsid w:val="00E43E53"/>
    <w:rsid w:val="00E4468E"/>
    <w:rsid w:val="00E451D2"/>
    <w:rsid w:val="00E46AD8"/>
    <w:rsid w:val="00E47618"/>
    <w:rsid w:val="00E5026A"/>
    <w:rsid w:val="00E504F2"/>
    <w:rsid w:val="00E54E04"/>
    <w:rsid w:val="00E554A0"/>
    <w:rsid w:val="00E5594F"/>
    <w:rsid w:val="00E55A31"/>
    <w:rsid w:val="00E56DFB"/>
    <w:rsid w:val="00E5728F"/>
    <w:rsid w:val="00E57B05"/>
    <w:rsid w:val="00E57F1C"/>
    <w:rsid w:val="00E61605"/>
    <w:rsid w:val="00E61B4C"/>
    <w:rsid w:val="00E63438"/>
    <w:rsid w:val="00E63D3E"/>
    <w:rsid w:val="00E643B9"/>
    <w:rsid w:val="00E64935"/>
    <w:rsid w:val="00E64B90"/>
    <w:rsid w:val="00E67235"/>
    <w:rsid w:val="00E674B2"/>
    <w:rsid w:val="00E677C1"/>
    <w:rsid w:val="00E70D43"/>
    <w:rsid w:val="00E726DB"/>
    <w:rsid w:val="00E72F9A"/>
    <w:rsid w:val="00E73C3D"/>
    <w:rsid w:val="00E75934"/>
    <w:rsid w:val="00E76A93"/>
    <w:rsid w:val="00E77424"/>
    <w:rsid w:val="00E7789E"/>
    <w:rsid w:val="00E8155F"/>
    <w:rsid w:val="00E81EE4"/>
    <w:rsid w:val="00E828CA"/>
    <w:rsid w:val="00E84155"/>
    <w:rsid w:val="00E84962"/>
    <w:rsid w:val="00E84E86"/>
    <w:rsid w:val="00E86BC3"/>
    <w:rsid w:val="00E87BB6"/>
    <w:rsid w:val="00E902C3"/>
    <w:rsid w:val="00E90388"/>
    <w:rsid w:val="00E90E56"/>
    <w:rsid w:val="00E90E65"/>
    <w:rsid w:val="00E91706"/>
    <w:rsid w:val="00E92C64"/>
    <w:rsid w:val="00E93077"/>
    <w:rsid w:val="00E93A8D"/>
    <w:rsid w:val="00E9477B"/>
    <w:rsid w:val="00E9506E"/>
    <w:rsid w:val="00E95E4C"/>
    <w:rsid w:val="00E964B2"/>
    <w:rsid w:val="00E96CEA"/>
    <w:rsid w:val="00E96FE7"/>
    <w:rsid w:val="00EA07B7"/>
    <w:rsid w:val="00EA38E7"/>
    <w:rsid w:val="00EA4250"/>
    <w:rsid w:val="00EA4E53"/>
    <w:rsid w:val="00EA5045"/>
    <w:rsid w:val="00EA6923"/>
    <w:rsid w:val="00EA6FC0"/>
    <w:rsid w:val="00EA78CE"/>
    <w:rsid w:val="00EB00B9"/>
    <w:rsid w:val="00EB146B"/>
    <w:rsid w:val="00EB19E9"/>
    <w:rsid w:val="00EB3A20"/>
    <w:rsid w:val="00EB3B34"/>
    <w:rsid w:val="00EB4293"/>
    <w:rsid w:val="00EB68E2"/>
    <w:rsid w:val="00EB7D83"/>
    <w:rsid w:val="00EC297B"/>
    <w:rsid w:val="00EC40BC"/>
    <w:rsid w:val="00EC64F3"/>
    <w:rsid w:val="00EC65B2"/>
    <w:rsid w:val="00EC7AB8"/>
    <w:rsid w:val="00ED07E3"/>
    <w:rsid w:val="00ED13FA"/>
    <w:rsid w:val="00ED4E67"/>
    <w:rsid w:val="00ED50CB"/>
    <w:rsid w:val="00ED6149"/>
    <w:rsid w:val="00ED61FD"/>
    <w:rsid w:val="00EE0084"/>
    <w:rsid w:val="00EE0144"/>
    <w:rsid w:val="00EE12FF"/>
    <w:rsid w:val="00EE2559"/>
    <w:rsid w:val="00EE262C"/>
    <w:rsid w:val="00EE284B"/>
    <w:rsid w:val="00EE2B77"/>
    <w:rsid w:val="00EE300C"/>
    <w:rsid w:val="00EE3683"/>
    <w:rsid w:val="00EE392E"/>
    <w:rsid w:val="00EE5CF8"/>
    <w:rsid w:val="00EE69C5"/>
    <w:rsid w:val="00EF0035"/>
    <w:rsid w:val="00EF080C"/>
    <w:rsid w:val="00EF1D09"/>
    <w:rsid w:val="00EF2217"/>
    <w:rsid w:val="00EF373F"/>
    <w:rsid w:val="00EF3B6E"/>
    <w:rsid w:val="00EF5A7D"/>
    <w:rsid w:val="00EF5CE9"/>
    <w:rsid w:val="00EF6C5A"/>
    <w:rsid w:val="00EF6D1B"/>
    <w:rsid w:val="00EF6E8E"/>
    <w:rsid w:val="00EF78AD"/>
    <w:rsid w:val="00EF7A79"/>
    <w:rsid w:val="00F00A60"/>
    <w:rsid w:val="00F023F3"/>
    <w:rsid w:val="00F0345E"/>
    <w:rsid w:val="00F04BD1"/>
    <w:rsid w:val="00F05197"/>
    <w:rsid w:val="00F057CE"/>
    <w:rsid w:val="00F063D8"/>
    <w:rsid w:val="00F1001C"/>
    <w:rsid w:val="00F10150"/>
    <w:rsid w:val="00F11185"/>
    <w:rsid w:val="00F125F8"/>
    <w:rsid w:val="00F12C7E"/>
    <w:rsid w:val="00F130C1"/>
    <w:rsid w:val="00F132E0"/>
    <w:rsid w:val="00F14925"/>
    <w:rsid w:val="00F1650A"/>
    <w:rsid w:val="00F16C4E"/>
    <w:rsid w:val="00F17108"/>
    <w:rsid w:val="00F206FB"/>
    <w:rsid w:val="00F21838"/>
    <w:rsid w:val="00F21E86"/>
    <w:rsid w:val="00F222AC"/>
    <w:rsid w:val="00F222FF"/>
    <w:rsid w:val="00F22522"/>
    <w:rsid w:val="00F238A7"/>
    <w:rsid w:val="00F23C95"/>
    <w:rsid w:val="00F24527"/>
    <w:rsid w:val="00F25144"/>
    <w:rsid w:val="00F253D3"/>
    <w:rsid w:val="00F255D7"/>
    <w:rsid w:val="00F25E77"/>
    <w:rsid w:val="00F26821"/>
    <w:rsid w:val="00F26D62"/>
    <w:rsid w:val="00F30D70"/>
    <w:rsid w:val="00F31981"/>
    <w:rsid w:val="00F31A62"/>
    <w:rsid w:val="00F32630"/>
    <w:rsid w:val="00F32687"/>
    <w:rsid w:val="00F34AEB"/>
    <w:rsid w:val="00F370F6"/>
    <w:rsid w:val="00F40679"/>
    <w:rsid w:val="00F40FB6"/>
    <w:rsid w:val="00F41DEB"/>
    <w:rsid w:val="00F42982"/>
    <w:rsid w:val="00F439DD"/>
    <w:rsid w:val="00F43D48"/>
    <w:rsid w:val="00F4404F"/>
    <w:rsid w:val="00F44089"/>
    <w:rsid w:val="00F44622"/>
    <w:rsid w:val="00F44908"/>
    <w:rsid w:val="00F4556C"/>
    <w:rsid w:val="00F45D21"/>
    <w:rsid w:val="00F46F4D"/>
    <w:rsid w:val="00F500D7"/>
    <w:rsid w:val="00F50D6A"/>
    <w:rsid w:val="00F50FB3"/>
    <w:rsid w:val="00F51E58"/>
    <w:rsid w:val="00F52804"/>
    <w:rsid w:val="00F54103"/>
    <w:rsid w:val="00F55CBE"/>
    <w:rsid w:val="00F56526"/>
    <w:rsid w:val="00F57498"/>
    <w:rsid w:val="00F610D9"/>
    <w:rsid w:val="00F629E1"/>
    <w:rsid w:val="00F64E0C"/>
    <w:rsid w:val="00F65FA0"/>
    <w:rsid w:val="00F66A08"/>
    <w:rsid w:val="00F67EB6"/>
    <w:rsid w:val="00F70A11"/>
    <w:rsid w:val="00F73425"/>
    <w:rsid w:val="00F738CB"/>
    <w:rsid w:val="00F74CC3"/>
    <w:rsid w:val="00F75759"/>
    <w:rsid w:val="00F758A6"/>
    <w:rsid w:val="00F805D9"/>
    <w:rsid w:val="00F81777"/>
    <w:rsid w:val="00F8309A"/>
    <w:rsid w:val="00F830B5"/>
    <w:rsid w:val="00F835A5"/>
    <w:rsid w:val="00F83CD9"/>
    <w:rsid w:val="00F84B71"/>
    <w:rsid w:val="00F85DBC"/>
    <w:rsid w:val="00F8683F"/>
    <w:rsid w:val="00F8685E"/>
    <w:rsid w:val="00F86AA9"/>
    <w:rsid w:val="00F87ED3"/>
    <w:rsid w:val="00F900A4"/>
    <w:rsid w:val="00F90CC0"/>
    <w:rsid w:val="00F90DB2"/>
    <w:rsid w:val="00F9128C"/>
    <w:rsid w:val="00F91CDE"/>
    <w:rsid w:val="00F91F6B"/>
    <w:rsid w:val="00F930A7"/>
    <w:rsid w:val="00F93C4A"/>
    <w:rsid w:val="00F93E07"/>
    <w:rsid w:val="00F94BDB"/>
    <w:rsid w:val="00FA034E"/>
    <w:rsid w:val="00FA057F"/>
    <w:rsid w:val="00FA0A0F"/>
    <w:rsid w:val="00FA29C2"/>
    <w:rsid w:val="00FA3165"/>
    <w:rsid w:val="00FA4470"/>
    <w:rsid w:val="00FA496F"/>
    <w:rsid w:val="00FB0EED"/>
    <w:rsid w:val="00FB1166"/>
    <w:rsid w:val="00FB181C"/>
    <w:rsid w:val="00FB2DB7"/>
    <w:rsid w:val="00FB5392"/>
    <w:rsid w:val="00FB5D87"/>
    <w:rsid w:val="00FB65D6"/>
    <w:rsid w:val="00FB7BA4"/>
    <w:rsid w:val="00FC007F"/>
    <w:rsid w:val="00FC11FA"/>
    <w:rsid w:val="00FC1DDD"/>
    <w:rsid w:val="00FC2D06"/>
    <w:rsid w:val="00FC37D5"/>
    <w:rsid w:val="00FC3BA4"/>
    <w:rsid w:val="00FC491A"/>
    <w:rsid w:val="00FC4A8C"/>
    <w:rsid w:val="00FC4C9D"/>
    <w:rsid w:val="00FC6FEA"/>
    <w:rsid w:val="00FC7422"/>
    <w:rsid w:val="00FD09B4"/>
    <w:rsid w:val="00FD19C3"/>
    <w:rsid w:val="00FD2488"/>
    <w:rsid w:val="00FD25BA"/>
    <w:rsid w:val="00FD26F2"/>
    <w:rsid w:val="00FD4A14"/>
    <w:rsid w:val="00FD55F1"/>
    <w:rsid w:val="00FD5B37"/>
    <w:rsid w:val="00FD5BB2"/>
    <w:rsid w:val="00FD6C4E"/>
    <w:rsid w:val="00FD736A"/>
    <w:rsid w:val="00FE13E2"/>
    <w:rsid w:val="00FE1869"/>
    <w:rsid w:val="00FE2858"/>
    <w:rsid w:val="00FE2EB5"/>
    <w:rsid w:val="00FE3570"/>
    <w:rsid w:val="00FE3DAB"/>
    <w:rsid w:val="00FE4824"/>
    <w:rsid w:val="00FE4BB2"/>
    <w:rsid w:val="00FE5097"/>
    <w:rsid w:val="00FE5BBB"/>
    <w:rsid w:val="00FE6074"/>
    <w:rsid w:val="00FE65B4"/>
    <w:rsid w:val="00FE6949"/>
    <w:rsid w:val="00FF169A"/>
    <w:rsid w:val="00FF27B9"/>
    <w:rsid w:val="00FF3132"/>
    <w:rsid w:val="00FF7C9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AE7E30"/>
  <w15:docId w15:val="{3715791A-7FF7-4F01-968E-D9B0E4A85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5344A"/>
    <w:rPr>
      <w:rFonts w:ascii="Calibri" w:eastAsia="Calibri" w:hAnsi="Calibri" w:cs="Times New Roman"/>
    </w:rPr>
  </w:style>
  <w:style w:type="paragraph" w:styleId="Titolo1">
    <w:name w:val="heading 1"/>
    <w:basedOn w:val="Normale"/>
    <w:next w:val="Normale"/>
    <w:link w:val="Titolo1Carattere"/>
    <w:qFormat/>
    <w:rsid w:val="00A6104B"/>
    <w:pPr>
      <w:keepNext/>
      <w:spacing w:before="240" w:after="60" w:line="240" w:lineRule="auto"/>
      <w:outlineLvl w:val="0"/>
    </w:pPr>
    <w:rPr>
      <w:rFonts w:ascii="Univers 55" w:eastAsia="Times New Roman" w:hAnsi="Univers 55"/>
      <w:b/>
      <w:kern w:val="28"/>
      <w:sz w:val="28"/>
      <w:szCs w:val="20"/>
      <w:lang w:eastAsia="it-IT"/>
    </w:rPr>
  </w:style>
  <w:style w:type="paragraph" w:styleId="Titolo3">
    <w:name w:val="heading 3"/>
    <w:basedOn w:val="Normale"/>
    <w:next w:val="Normale"/>
    <w:link w:val="Titolo3Carattere"/>
    <w:qFormat/>
    <w:rsid w:val="00A6104B"/>
    <w:pPr>
      <w:keepNext/>
      <w:spacing w:before="240" w:after="60" w:line="240" w:lineRule="auto"/>
      <w:outlineLvl w:val="2"/>
    </w:pPr>
    <w:rPr>
      <w:rFonts w:ascii="Arial" w:eastAsia="Times New Roman" w:hAnsi="Arial" w:cs="Arial"/>
      <w:b/>
      <w:bCs/>
      <w:sz w:val="26"/>
      <w:szCs w:val="26"/>
      <w:lang w:eastAsia="it-IT"/>
    </w:rPr>
  </w:style>
  <w:style w:type="paragraph" w:styleId="Titolo5">
    <w:name w:val="heading 5"/>
    <w:basedOn w:val="Normale"/>
    <w:next w:val="Normale"/>
    <w:link w:val="Titolo5Carattere"/>
    <w:uiPriority w:val="9"/>
    <w:semiHidden/>
    <w:unhideWhenUsed/>
    <w:qFormat/>
    <w:rsid w:val="0051727A"/>
    <w:pPr>
      <w:keepNext/>
      <w:keepLines/>
      <w:spacing w:before="40" w:after="0"/>
      <w:outlineLvl w:val="4"/>
    </w:pPr>
    <w:rPr>
      <w:rFonts w:asciiTheme="majorHAnsi" w:eastAsiaTheme="majorEastAsia" w:hAnsiTheme="majorHAnsi" w:cstheme="majorBidi"/>
      <w:color w:val="365F91" w:themeColor="accent1" w:themeShade="BF"/>
    </w:rPr>
  </w:style>
  <w:style w:type="paragraph" w:styleId="Titolo6">
    <w:name w:val="heading 6"/>
    <w:basedOn w:val="Normale"/>
    <w:next w:val="Normale"/>
    <w:link w:val="Titolo6Carattere"/>
    <w:qFormat/>
    <w:rsid w:val="00A6104B"/>
    <w:pPr>
      <w:spacing w:before="240" w:after="60" w:line="240" w:lineRule="auto"/>
      <w:outlineLvl w:val="5"/>
    </w:pPr>
    <w:rPr>
      <w:rFonts w:ascii="Times New Roman" w:eastAsia="Times New Roman" w:hAnsi="Times New Roman"/>
      <w:b/>
      <w:bCs/>
      <w:lang w:eastAsia="it-IT"/>
    </w:rPr>
  </w:style>
  <w:style w:type="paragraph" w:styleId="Titolo7">
    <w:name w:val="heading 7"/>
    <w:basedOn w:val="Normale"/>
    <w:next w:val="Normale"/>
    <w:link w:val="Titolo7Carattere"/>
    <w:qFormat/>
    <w:rsid w:val="00A6104B"/>
    <w:pPr>
      <w:spacing w:before="240" w:after="60" w:line="240" w:lineRule="auto"/>
      <w:outlineLvl w:val="6"/>
    </w:pPr>
    <w:rPr>
      <w:rFonts w:ascii="Times New Roman" w:eastAsia="Times New Roman" w:hAnsi="Times New Roman"/>
      <w:sz w:val="24"/>
      <w:szCs w:val="24"/>
      <w:lang w:eastAsia="it-IT"/>
    </w:rPr>
  </w:style>
  <w:style w:type="paragraph" w:styleId="Titolo9">
    <w:name w:val="heading 9"/>
    <w:basedOn w:val="Normale"/>
    <w:next w:val="Normale"/>
    <w:link w:val="Titolo9Carattere"/>
    <w:qFormat/>
    <w:rsid w:val="00A6104B"/>
    <w:pPr>
      <w:spacing w:before="240" w:after="60" w:line="240" w:lineRule="auto"/>
      <w:outlineLvl w:val="8"/>
    </w:pPr>
    <w:rPr>
      <w:rFonts w:ascii="Arial" w:eastAsia="Times New Roman" w:hAnsi="Arial" w:cs="Arial"/>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A6104B"/>
    <w:rPr>
      <w:rFonts w:ascii="Univers 55" w:eastAsia="Times New Roman" w:hAnsi="Univers 55" w:cs="Times New Roman"/>
      <w:b/>
      <w:kern w:val="28"/>
      <w:sz w:val="28"/>
      <w:szCs w:val="20"/>
      <w:lang w:eastAsia="it-IT"/>
    </w:rPr>
  </w:style>
  <w:style w:type="character" w:customStyle="1" w:styleId="Titolo3Carattere">
    <w:name w:val="Titolo 3 Carattere"/>
    <w:basedOn w:val="Carpredefinitoparagrafo"/>
    <w:link w:val="Titolo3"/>
    <w:rsid w:val="00A6104B"/>
    <w:rPr>
      <w:rFonts w:ascii="Arial" w:eastAsia="Times New Roman" w:hAnsi="Arial" w:cs="Arial"/>
      <w:b/>
      <w:bCs/>
      <w:sz w:val="26"/>
      <w:szCs w:val="26"/>
      <w:lang w:eastAsia="it-IT"/>
    </w:rPr>
  </w:style>
  <w:style w:type="character" w:customStyle="1" w:styleId="Titolo6Carattere">
    <w:name w:val="Titolo 6 Carattere"/>
    <w:basedOn w:val="Carpredefinitoparagrafo"/>
    <w:link w:val="Titolo6"/>
    <w:rsid w:val="00A6104B"/>
    <w:rPr>
      <w:rFonts w:ascii="Times New Roman" w:eastAsia="Times New Roman" w:hAnsi="Times New Roman" w:cs="Times New Roman"/>
      <w:b/>
      <w:bCs/>
      <w:lang w:eastAsia="it-IT"/>
    </w:rPr>
  </w:style>
  <w:style w:type="character" w:customStyle="1" w:styleId="Titolo7Carattere">
    <w:name w:val="Titolo 7 Carattere"/>
    <w:basedOn w:val="Carpredefinitoparagrafo"/>
    <w:link w:val="Titolo7"/>
    <w:rsid w:val="00A6104B"/>
    <w:rPr>
      <w:rFonts w:ascii="Times New Roman" w:eastAsia="Times New Roman" w:hAnsi="Times New Roman" w:cs="Times New Roman"/>
      <w:sz w:val="24"/>
      <w:szCs w:val="24"/>
      <w:lang w:eastAsia="it-IT"/>
    </w:rPr>
  </w:style>
  <w:style w:type="character" w:customStyle="1" w:styleId="Titolo9Carattere">
    <w:name w:val="Titolo 9 Carattere"/>
    <w:basedOn w:val="Carpredefinitoparagrafo"/>
    <w:link w:val="Titolo9"/>
    <w:rsid w:val="00A6104B"/>
    <w:rPr>
      <w:rFonts w:ascii="Arial" w:eastAsia="Times New Roman" w:hAnsi="Arial" w:cs="Arial"/>
      <w:lang w:eastAsia="it-IT"/>
    </w:rPr>
  </w:style>
  <w:style w:type="paragraph" w:styleId="Intestazione">
    <w:name w:val="header"/>
    <w:basedOn w:val="Normale"/>
    <w:link w:val="IntestazioneCarattere"/>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IntestazioneCarattere">
    <w:name w:val="Intestazione Carattere"/>
    <w:basedOn w:val="Carpredefinitoparagrafo"/>
    <w:link w:val="Intestazione"/>
    <w:rsid w:val="00A6104B"/>
    <w:rPr>
      <w:rFonts w:ascii="Univers 55" w:eastAsia="Times New Roman" w:hAnsi="Univers 55" w:cs="Times New Roman"/>
      <w:sz w:val="20"/>
      <w:szCs w:val="20"/>
      <w:lang w:eastAsia="it-IT"/>
    </w:rPr>
  </w:style>
  <w:style w:type="paragraph" w:styleId="Pidipagina">
    <w:name w:val="footer"/>
    <w:basedOn w:val="Normale"/>
    <w:link w:val="PidipaginaCarattere"/>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PidipaginaCarattere">
    <w:name w:val="Piè di pagina Carattere"/>
    <w:basedOn w:val="Carpredefinitoparagrafo"/>
    <w:link w:val="Pidipagina"/>
    <w:rsid w:val="00A6104B"/>
    <w:rPr>
      <w:rFonts w:ascii="Univers 55" w:eastAsia="Times New Roman" w:hAnsi="Univers 55" w:cs="Times New Roman"/>
      <w:sz w:val="20"/>
      <w:szCs w:val="20"/>
      <w:lang w:eastAsia="it-IT"/>
    </w:rPr>
  </w:style>
  <w:style w:type="paragraph" w:styleId="Rientrocorpodeltesto2">
    <w:name w:val="Body Text Indent 2"/>
    <w:basedOn w:val="Normale"/>
    <w:link w:val="Rientrocorpodeltesto2Carattere"/>
    <w:rsid w:val="00A6104B"/>
    <w:pPr>
      <w:tabs>
        <w:tab w:val="left" w:pos="6000"/>
      </w:tabs>
      <w:spacing w:after="0" w:line="280" w:lineRule="exact"/>
      <w:ind w:left="3700" w:hanging="1100"/>
      <w:jc w:val="both"/>
    </w:pPr>
    <w:rPr>
      <w:rFonts w:ascii="Univers 55" w:eastAsia="Times New Roman" w:hAnsi="Univers 55"/>
      <w:sz w:val="20"/>
      <w:szCs w:val="20"/>
      <w:lang w:eastAsia="it-IT"/>
    </w:rPr>
  </w:style>
  <w:style w:type="character" w:customStyle="1" w:styleId="Rientrocorpodeltesto2Carattere">
    <w:name w:val="Rientro corpo del testo 2 Carattere"/>
    <w:basedOn w:val="Carpredefinitoparagrafo"/>
    <w:link w:val="Rientrocorpodeltesto2"/>
    <w:rsid w:val="00A6104B"/>
    <w:rPr>
      <w:rFonts w:ascii="Univers 55" w:eastAsia="Times New Roman" w:hAnsi="Univers 55" w:cs="Times New Roman"/>
      <w:sz w:val="20"/>
      <w:szCs w:val="20"/>
      <w:lang w:eastAsia="it-IT"/>
    </w:rPr>
  </w:style>
  <w:style w:type="paragraph" w:styleId="Corpodeltesto2">
    <w:name w:val="Body Text 2"/>
    <w:basedOn w:val="Normale"/>
    <w:link w:val="Corpodeltesto2Carattere"/>
    <w:rsid w:val="00A6104B"/>
    <w:pPr>
      <w:tabs>
        <w:tab w:val="left" w:pos="-1843"/>
      </w:tabs>
      <w:spacing w:after="120" w:line="240" w:lineRule="auto"/>
      <w:jc w:val="both"/>
    </w:pPr>
    <w:rPr>
      <w:rFonts w:ascii="Tahoma" w:eastAsia="Times New Roman" w:hAnsi="Tahoma"/>
      <w:szCs w:val="20"/>
      <w:lang w:eastAsia="it-IT"/>
    </w:rPr>
  </w:style>
  <w:style w:type="character" w:customStyle="1" w:styleId="Corpodeltesto2Carattere">
    <w:name w:val="Corpo del testo 2 Carattere"/>
    <w:basedOn w:val="Carpredefinitoparagrafo"/>
    <w:link w:val="Corpodeltesto2"/>
    <w:rsid w:val="00A6104B"/>
    <w:rPr>
      <w:rFonts w:ascii="Tahoma" w:eastAsia="Times New Roman" w:hAnsi="Tahoma" w:cs="Times New Roman"/>
      <w:szCs w:val="20"/>
      <w:lang w:eastAsia="it-IT"/>
    </w:rPr>
  </w:style>
  <w:style w:type="paragraph" w:styleId="Rientrocorpodeltesto">
    <w:name w:val="Body Text Indent"/>
    <w:basedOn w:val="Normale"/>
    <w:link w:val="RientrocorpodeltestoCarattere"/>
    <w:rsid w:val="00A6104B"/>
    <w:pPr>
      <w:spacing w:after="120" w:line="240" w:lineRule="auto"/>
      <w:ind w:left="283"/>
    </w:pPr>
    <w:rPr>
      <w:rFonts w:ascii="Univers 55" w:eastAsia="Times New Roman" w:hAnsi="Univers 55"/>
      <w:sz w:val="20"/>
      <w:szCs w:val="20"/>
      <w:lang w:eastAsia="it-IT"/>
    </w:rPr>
  </w:style>
  <w:style w:type="character" w:customStyle="1" w:styleId="RientrocorpodeltestoCarattere">
    <w:name w:val="Rientro corpo del testo Carattere"/>
    <w:basedOn w:val="Carpredefinitoparagrafo"/>
    <w:link w:val="Rientrocorpodeltesto"/>
    <w:rsid w:val="00A6104B"/>
    <w:rPr>
      <w:rFonts w:ascii="Univers 55" w:eastAsia="Times New Roman" w:hAnsi="Univers 55" w:cs="Times New Roman"/>
      <w:sz w:val="20"/>
      <w:szCs w:val="20"/>
      <w:lang w:eastAsia="it-IT"/>
    </w:rPr>
  </w:style>
  <w:style w:type="character" w:styleId="Collegamentoipertestuale">
    <w:name w:val="Hyperlink"/>
    <w:rsid w:val="00A6104B"/>
    <w:rPr>
      <w:color w:val="0000FF"/>
      <w:u w:val="single"/>
    </w:rPr>
  </w:style>
  <w:style w:type="paragraph" w:styleId="Corpotesto">
    <w:name w:val="Body Text"/>
    <w:basedOn w:val="Normale"/>
    <w:link w:val="CorpotestoCarattere"/>
    <w:rsid w:val="00A6104B"/>
    <w:pPr>
      <w:overflowPunct w:val="0"/>
      <w:autoSpaceDE w:val="0"/>
      <w:autoSpaceDN w:val="0"/>
      <w:adjustRightInd w:val="0"/>
      <w:spacing w:before="30" w:after="30" w:line="240" w:lineRule="auto"/>
      <w:ind w:firstLine="567"/>
      <w:jc w:val="both"/>
      <w:textAlignment w:val="baseline"/>
    </w:pPr>
    <w:rPr>
      <w:rFonts w:ascii="Arial" w:eastAsia="Times New Roman" w:hAnsi="Arial"/>
      <w:sz w:val="24"/>
      <w:szCs w:val="20"/>
      <w:lang w:eastAsia="it-IT"/>
    </w:rPr>
  </w:style>
  <w:style w:type="character" w:customStyle="1" w:styleId="CorpotestoCarattere">
    <w:name w:val="Corpo testo Carattere"/>
    <w:basedOn w:val="Carpredefinitoparagrafo"/>
    <w:link w:val="Corpotesto"/>
    <w:rsid w:val="00A6104B"/>
    <w:rPr>
      <w:rFonts w:ascii="Arial" w:eastAsia="Times New Roman" w:hAnsi="Arial" w:cs="Times New Roman"/>
      <w:sz w:val="24"/>
      <w:szCs w:val="20"/>
      <w:lang w:eastAsia="it-IT"/>
    </w:rPr>
  </w:style>
  <w:style w:type="paragraph" w:styleId="Rientrocorpodeltesto3">
    <w:name w:val="Body Text Indent 3"/>
    <w:basedOn w:val="Normale"/>
    <w:link w:val="Rientrocorpodeltesto3Carattere"/>
    <w:rsid w:val="00A6104B"/>
    <w:pPr>
      <w:spacing w:after="120" w:line="240" w:lineRule="auto"/>
      <w:ind w:left="283"/>
    </w:pPr>
    <w:rPr>
      <w:rFonts w:ascii="Univers 55" w:eastAsia="Times New Roman" w:hAnsi="Univers 55"/>
      <w:sz w:val="16"/>
      <w:szCs w:val="16"/>
      <w:lang w:eastAsia="it-IT"/>
    </w:rPr>
  </w:style>
  <w:style w:type="character" w:customStyle="1" w:styleId="Rientrocorpodeltesto3Carattere">
    <w:name w:val="Rientro corpo del testo 3 Carattere"/>
    <w:basedOn w:val="Carpredefinitoparagrafo"/>
    <w:link w:val="Rientrocorpodeltesto3"/>
    <w:rsid w:val="00A6104B"/>
    <w:rPr>
      <w:rFonts w:ascii="Univers 55" w:eastAsia="Times New Roman" w:hAnsi="Univers 55" w:cs="Times New Roman"/>
      <w:sz w:val="16"/>
      <w:szCs w:val="16"/>
      <w:lang w:eastAsia="it-IT"/>
    </w:rPr>
  </w:style>
  <w:style w:type="paragraph" w:styleId="Testonormale">
    <w:name w:val="Plain Text"/>
    <w:basedOn w:val="Normale"/>
    <w:link w:val="TestonormaleCarattere"/>
    <w:rsid w:val="00A6104B"/>
    <w:pPr>
      <w:spacing w:after="0" w:line="240" w:lineRule="auto"/>
    </w:pPr>
    <w:rPr>
      <w:rFonts w:ascii="Courier New" w:eastAsia="Times New Roman" w:hAnsi="Courier New"/>
      <w:sz w:val="20"/>
      <w:szCs w:val="20"/>
      <w:lang w:eastAsia="it-IT"/>
    </w:rPr>
  </w:style>
  <w:style w:type="character" w:customStyle="1" w:styleId="TestonormaleCarattere">
    <w:name w:val="Testo normale Carattere"/>
    <w:basedOn w:val="Carpredefinitoparagrafo"/>
    <w:link w:val="Testonormale"/>
    <w:rsid w:val="00A6104B"/>
    <w:rPr>
      <w:rFonts w:ascii="Courier New" w:eastAsia="Times New Roman" w:hAnsi="Courier New" w:cs="Times New Roman"/>
      <w:sz w:val="20"/>
      <w:szCs w:val="20"/>
      <w:lang w:eastAsia="it-IT"/>
    </w:rPr>
  </w:style>
  <w:style w:type="paragraph" w:styleId="Titolo">
    <w:name w:val="Title"/>
    <w:basedOn w:val="Normale"/>
    <w:link w:val="TitoloCarattere"/>
    <w:qFormat/>
    <w:rsid w:val="00A6104B"/>
    <w:pPr>
      <w:spacing w:after="0" w:line="240" w:lineRule="auto"/>
      <w:jc w:val="center"/>
    </w:pPr>
    <w:rPr>
      <w:rFonts w:ascii="Lucida Sans Unicode" w:eastAsia="Times New Roman" w:hAnsi="Lucida Sans Unicode"/>
      <w:b/>
      <w:bCs/>
      <w:szCs w:val="20"/>
      <w:lang w:eastAsia="it-IT"/>
    </w:rPr>
  </w:style>
  <w:style w:type="character" w:customStyle="1" w:styleId="TitoloCarattere">
    <w:name w:val="Titolo Carattere"/>
    <w:basedOn w:val="Carpredefinitoparagrafo"/>
    <w:link w:val="Titolo"/>
    <w:rsid w:val="00A6104B"/>
    <w:rPr>
      <w:rFonts w:ascii="Lucida Sans Unicode" w:eastAsia="Times New Roman" w:hAnsi="Lucida Sans Unicode" w:cs="Times New Roman"/>
      <w:b/>
      <w:bCs/>
      <w:szCs w:val="20"/>
      <w:lang w:eastAsia="it-IT"/>
    </w:rPr>
  </w:style>
  <w:style w:type="paragraph" w:customStyle="1" w:styleId="Testopredefinito">
    <w:name w:val="Testo predefinito"/>
    <w:basedOn w:val="Normale"/>
    <w:rsid w:val="00A6104B"/>
    <w:pPr>
      <w:overflowPunct w:val="0"/>
      <w:autoSpaceDE w:val="0"/>
      <w:autoSpaceDN w:val="0"/>
      <w:adjustRightInd w:val="0"/>
      <w:spacing w:after="0" w:line="240" w:lineRule="auto"/>
      <w:textAlignment w:val="baseline"/>
    </w:pPr>
    <w:rPr>
      <w:rFonts w:ascii="CG Times" w:eastAsia="Times New Roman" w:hAnsi="CG Times"/>
      <w:sz w:val="24"/>
      <w:szCs w:val="24"/>
      <w:lang w:val="en-US" w:eastAsia="it-IT"/>
    </w:rPr>
  </w:style>
  <w:style w:type="character" w:customStyle="1" w:styleId="stilemessaggiodipostaelettronica18">
    <w:name w:val="stilemessaggiodipostaelettronica18"/>
    <w:semiHidden/>
    <w:rsid w:val="00A6104B"/>
    <w:rPr>
      <w:rFonts w:ascii="Arial" w:hAnsi="Arial" w:cs="Arial" w:hint="default"/>
      <w:color w:val="auto"/>
      <w:sz w:val="20"/>
      <w:szCs w:val="20"/>
    </w:rPr>
  </w:style>
  <w:style w:type="paragraph" w:customStyle="1" w:styleId="NORMALEGIUSTIFICATO">
    <w:name w:val="NORMALE GIUSTIFICATO"/>
    <w:rsid w:val="00A6104B"/>
    <w:pPr>
      <w:spacing w:before="240" w:after="0" w:line="240" w:lineRule="exact"/>
      <w:jc w:val="both"/>
    </w:pPr>
    <w:rPr>
      <w:rFonts w:ascii="Times New Roman" w:eastAsia="Times New Roman" w:hAnsi="Times New Roman" w:cs="Times New Roman"/>
      <w:sz w:val="24"/>
      <w:szCs w:val="20"/>
      <w:lang w:eastAsia="it-IT"/>
    </w:rPr>
  </w:style>
  <w:style w:type="paragraph" w:styleId="Testofumetto">
    <w:name w:val="Balloon Text"/>
    <w:basedOn w:val="Normale"/>
    <w:link w:val="TestofumettoCarattere"/>
    <w:semiHidden/>
    <w:rsid w:val="00A6104B"/>
    <w:pPr>
      <w:spacing w:after="0" w:line="240" w:lineRule="auto"/>
    </w:pPr>
    <w:rPr>
      <w:rFonts w:ascii="Tahoma" w:eastAsia="Times New Roman" w:hAnsi="Tahoma" w:cs="Tahoma"/>
      <w:sz w:val="16"/>
      <w:szCs w:val="16"/>
      <w:lang w:eastAsia="it-IT"/>
    </w:rPr>
  </w:style>
  <w:style w:type="character" w:customStyle="1" w:styleId="TestofumettoCarattere">
    <w:name w:val="Testo fumetto Carattere"/>
    <w:basedOn w:val="Carpredefinitoparagrafo"/>
    <w:link w:val="Testofumetto"/>
    <w:semiHidden/>
    <w:rsid w:val="00A6104B"/>
    <w:rPr>
      <w:rFonts w:ascii="Tahoma" w:eastAsia="Times New Roman" w:hAnsi="Tahoma" w:cs="Tahoma"/>
      <w:sz w:val="16"/>
      <w:szCs w:val="16"/>
      <w:lang w:eastAsia="it-IT"/>
    </w:rPr>
  </w:style>
  <w:style w:type="paragraph" w:styleId="Corpodeltesto3">
    <w:name w:val="Body Text 3"/>
    <w:basedOn w:val="Normale"/>
    <w:link w:val="Corpodeltesto3Carattere"/>
    <w:rsid w:val="00A6104B"/>
    <w:pPr>
      <w:spacing w:after="120" w:line="240" w:lineRule="auto"/>
    </w:pPr>
    <w:rPr>
      <w:rFonts w:ascii="Univers 55" w:eastAsia="Times New Roman" w:hAnsi="Univers 55"/>
      <w:sz w:val="16"/>
      <w:szCs w:val="16"/>
      <w:lang w:eastAsia="it-IT"/>
    </w:rPr>
  </w:style>
  <w:style w:type="character" w:customStyle="1" w:styleId="Corpodeltesto3Carattere">
    <w:name w:val="Corpo del testo 3 Carattere"/>
    <w:basedOn w:val="Carpredefinitoparagrafo"/>
    <w:link w:val="Corpodeltesto3"/>
    <w:rsid w:val="00A6104B"/>
    <w:rPr>
      <w:rFonts w:ascii="Univers 55" w:eastAsia="Times New Roman" w:hAnsi="Univers 55" w:cs="Times New Roman"/>
      <w:sz w:val="16"/>
      <w:szCs w:val="16"/>
      <w:lang w:eastAsia="it-IT"/>
    </w:rPr>
  </w:style>
  <w:style w:type="paragraph" w:customStyle="1" w:styleId="Char">
    <w:name w:val="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
    <w:name w:val="Carattere Carattere Carattere Carattere"/>
    <w:basedOn w:val="Normale"/>
    <w:rsid w:val="00A6104B"/>
    <w:pPr>
      <w:spacing w:after="160" w:line="240" w:lineRule="exact"/>
      <w:jc w:val="both"/>
    </w:pPr>
    <w:rPr>
      <w:rFonts w:ascii="Tahoma" w:eastAsia="Times New Roman" w:hAnsi="Tahoma"/>
      <w:sz w:val="20"/>
      <w:szCs w:val="20"/>
      <w:lang w:val="en-US"/>
    </w:rPr>
  </w:style>
  <w:style w:type="character" w:styleId="Enfasigrassetto">
    <w:name w:val="Strong"/>
    <w:uiPriority w:val="22"/>
    <w:qFormat/>
    <w:rsid w:val="00A6104B"/>
    <w:rPr>
      <w:b/>
      <w:bCs/>
    </w:rPr>
  </w:style>
  <w:style w:type="paragraph" w:customStyle="1" w:styleId="aoSpecial">
    <w:name w:val="aoSpecial"/>
    <w:basedOn w:val="Normale"/>
    <w:rsid w:val="00A6104B"/>
    <w:pPr>
      <w:spacing w:before="220" w:after="440" w:line="240" w:lineRule="auto"/>
      <w:jc w:val="both"/>
    </w:pPr>
    <w:rPr>
      <w:rFonts w:ascii="Times New Roman" w:eastAsia="Times New Roman" w:hAnsi="Times New Roman"/>
      <w:b/>
      <w:caps/>
      <w:szCs w:val="20"/>
      <w:lang w:val="pl-PL" w:eastAsia="it-IT"/>
    </w:rPr>
  </w:style>
  <w:style w:type="character" w:styleId="Numeropagina">
    <w:name w:val="page number"/>
    <w:basedOn w:val="Carpredefinitoparagrafo"/>
    <w:rsid w:val="00A6104B"/>
  </w:style>
  <w:style w:type="paragraph" w:customStyle="1" w:styleId="sche3">
    <w:name w:val="sche_3"/>
    <w:rsid w:val="00A6104B"/>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table" w:styleId="Grigliatabella">
    <w:name w:val="Table Grid"/>
    <w:basedOn w:val="Tabellanormale"/>
    <w:uiPriority w:val="59"/>
    <w:rsid w:val="00A6104B"/>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padocumento">
    <w:name w:val="Document Map"/>
    <w:basedOn w:val="Normale"/>
    <w:link w:val="MappadocumentoCarattere"/>
    <w:semiHidden/>
    <w:rsid w:val="00A6104B"/>
    <w:pPr>
      <w:shd w:val="clear" w:color="auto" w:fill="00008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basedOn w:val="Carpredefinitoparagrafo"/>
    <w:link w:val="Mappadocumento"/>
    <w:semiHidden/>
    <w:rsid w:val="00A6104B"/>
    <w:rPr>
      <w:rFonts w:ascii="Tahoma" w:eastAsia="Times New Roman" w:hAnsi="Tahoma" w:cs="Tahoma"/>
      <w:sz w:val="20"/>
      <w:szCs w:val="20"/>
      <w:shd w:val="clear" w:color="auto" w:fill="000080"/>
      <w:lang w:eastAsia="it-IT"/>
    </w:rPr>
  </w:style>
  <w:style w:type="paragraph" w:styleId="Testonotaapidipagina">
    <w:name w:val="footnote text"/>
    <w:basedOn w:val="Normale"/>
    <w:link w:val="TestonotaapidipaginaCarattere"/>
    <w:uiPriority w:val="99"/>
    <w:rsid w:val="00A6104B"/>
    <w:pPr>
      <w:spacing w:after="0" w:line="240" w:lineRule="auto"/>
    </w:pPr>
    <w:rPr>
      <w:rFonts w:ascii="Univers 55" w:eastAsia="Times New Roman" w:hAnsi="Univers 55"/>
      <w:sz w:val="20"/>
      <w:szCs w:val="20"/>
    </w:rPr>
  </w:style>
  <w:style w:type="character" w:customStyle="1" w:styleId="TestonotaapidipaginaCarattere">
    <w:name w:val="Testo nota a piè di pagina Carattere"/>
    <w:basedOn w:val="Carpredefinitoparagrafo"/>
    <w:link w:val="Testonotaapidipagina"/>
    <w:uiPriority w:val="99"/>
    <w:qFormat/>
    <w:rsid w:val="00A6104B"/>
    <w:rPr>
      <w:rFonts w:ascii="Univers 55" w:eastAsia="Times New Roman" w:hAnsi="Univers 55" w:cs="Times New Roman"/>
      <w:sz w:val="20"/>
      <w:szCs w:val="20"/>
    </w:rPr>
  </w:style>
  <w:style w:type="character" w:styleId="Rimandonotaapidipagina">
    <w:name w:val="footnote reference"/>
    <w:rsid w:val="00A6104B"/>
    <w:rPr>
      <w:vertAlign w:val="superscript"/>
    </w:rPr>
  </w:style>
  <w:style w:type="paragraph" w:customStyle="1" w:styleId="Char0">
    <w:name w:val="Char"/>
    <w:basedOn w:val="Normale"/>
    <w:rsid w:val="00A6104B"/>
    <w:pPr>
      <w:spacing w:after="160" w:line="240" w:lineRule="exact"/>
    </w:pPr>
    <w:rPr>
      <w:rFonts w:ascii="Tahoma" w:eastAsia="Times New Roman" w:hAnsi="Tahoma"/>
      <w:sz w:val="20"/>
      <w:szCs w:val="20"/>
      <w:lang w:val="en-US"/>
    </w:rPr>
  </w:style>
  <w:style w:type="paragraph" w:customStyle="1" w:styleId="Carattere">
    <w:name w:val="Carattere"/>
    <w:basedOn w:val="Normale"/>
    <w:rsid w:val="00A6104B"/>
    <w:pPr>
      <w:spacing w:after="160" w:line="240" w:lineRule="exact"/>
    </w:pPr>
    <w:rPr>
      <w:rFonts w:ascii="Tahoma" w:eastAsia="Times New Roman" w:hAnsi="Tahoma"/>
      <w:sz w:val="20"/>
      <w:szCs w:val="20"/>
      <w:lang w:val="en-US"/>
    </w:rPr>
  </w:style>
  <w:style w:type="paragraph" w:customStyle="1" w:styleId="Paragrafo">
    <w:name w:val="Paragrafo"/>
    <w:basedOn w:val="Normale"/>
    <w:rsid w:val="00A6104B"/>
    <w:pPr>
      <w:spacing w:after="0" w:line="240" w:lineRule="auto"/>
      <w:ind w:left="426"/>
      <w:jc w:val="both"/>
    </w:pPr>
    <w:rPr>
      <w:rFonts w:ascii="Times New Roman" w:eastAsia="Times New Roman" w:hAnsi="Times New Roman"/>
      <w:sz w:val="24"/>
      <w:szCs w:val="20"/>
      <w:lang w:eastAsia="it-IT"/>
    </w:rPr>
  </w:style>
  <w:style w:type="paragraph" w:customStyle="1" w:styleId="Default">
    <w:name w:val="Default"/>
    <w:rsid w:val="00A6104B"/>
    <w:pPr>
      <w:autoSpaceDE w:val="0"/>
      <w:autoSpaceDN w:val="0"/>
      <w:adjustRightInd w:val="0"/>
      <w:spacing w:after="0" w:line="240" w:lineRule="auto"/>
    </w:pPr>
    <w:rPr>
      <w:rFonts w:ascii="Tahoma" w:eastAsia="Times New Roman" w:hAnsi="Tahoma" w:cs="Tahoma"/>
      <w:color w:val="000000"/>
      <w:sz w:val="24"/>
      <w:szCs w:val="24"/>
      <w:lang w:eastAsia="it-IT"/>
    </w:rPr>
  </w:style>
  <w:style w:type="paragraph" w:customStyle="1" w:styleId="CharCharCarattereCarattereCharCharCarattereCarattereCarattereCarattereCarattereCarattereCarattereCarattereCarattere">
    <w:name w:val="Char Char Carattere Carattere Char Char Carattere Carattere 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0">
    <w:name w:val="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1">
    <w:name w:val="Carattere1"/>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1Carattere">
    <w:name w:val="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customStyle="1" w:styleId="par">
    <w:name w:val="par"/>
    <w:basedOn w:val="Sommario1"/>
    <w:rsid w:val="00A6104B"/>
    <w:pPr>
      <w:widowControl w:val="0"/>
      <w:ind w:firstLine="851"/>
      <w:jc w:val="both"/>
    </w:pPr>
    <w:rPr>
      <w:rFonts w:ascii="Arial" w:hAnsi="Arial"/>
      <w:sz w:val="28"/>
    </w:rPr>
  </w:style>
  <w:style w:type="paragraph" w:styleId="Sommario1">
    <w:name w:val="toc 1"/>
    <w:basedOn w:val="Normale"/>
    <w:next w:val="Normale"/>
    <w:autoRedefine/>
    <w:semiHidden/>
    <w:rsid w:val="00A6104B"/>
    <w:pPr>
      <w:spacing w:after="0" w:line="240" w:lineRule="auto"/>
    </w:pPr>
    <w:rPr>
      <w:rFonts w:ascii="Univers 55" w:eastAsia="Times New Roman" w:hAnsi="Univers 55"/>
      <w:sz w:val="20"/>
      <w:szCs w:val="20"/>
      <w:lang w:eastAsia="it-IT"/>
    </w:rPr>
  </w:style>
  <w:style w:type="character" w:styleId="Rimandocommento">
    <w:name w:val="annotation reference"/>
    <w:uiPriority w:val="99"/>
    <w:qFormat/>
    <w:rsid w:val="00A6104B"/>
    <w:rPr>
      <w:sz w:val="16"/>
      <w:szCs w:val="16"/>
    </w:rPr>
  </w:style>
  <w:style w:type="paragraph" w:styleId="Testocommento">
    <w:name w:val="annotation text"/>
    <w:basedOn w:val="Normale"/>
    <w:link w:val="TestocommentoCarattere"/>
    <w:uiPriority w:val="99"/>
    <w:qFormat/>
    <w:rsid w:val="00A6104B"/>
    <w:pPr>
      <w:spacing w:after="0" w:line="240" w:lineRule="auto"/>
    </w:pPr>
    <w:rPr>
      <w:rFonts w:ascii="Univers 55" w:eastAsia="Times New Roman" w:hAnsi="Univers 55"/>
      <w:sz w:val="20"/>
      <w:szCs w:val="20"/>
      <w:lang w:eastAsia="it-IT"/>
    </w:rPr>
  </w:style>
  <w:style w:type="character" w:customStyle="1" w:styleId="TestocommentoCarattere">
    <w:name w:val="Testo commento Carattere"/>
    <w:basedOn w:val="Carpredefinitoparagrafo"/>
    <w:link w:val="Testocommento"/>
    <w:uiPriority w:val="99"/>
    <w:rsid w:val="00A6104B"/>
    <w:rPr>
      <w:rFonts w:ascii="Univers 55" w:eastAsia="Times New Roman" w:hAnsi="Univers 55" w:cs="Times New Roman"/>
      <w:sz w:val="20"/>
      <w:szCs w:val="20"/>
      <w:lang w:eastAsia="it-IT"/>
    </w:rPr>
  </w:style>
  <w:style w:type="paragraph" w:styleId="Soggettocommento">
    <w:name w:val="annotation subject"/>
    <w:basedOn w:val="Testocommento"/>
    <w:next w:val="Testocommento"/>
    <w:link w:val="SoggettocommentoCarattere"/>
    <w:semiHidden/>
    <w:rsid w:val="00A6104B"/>
    <w:rPr>
      <w:b/>
      <w:bCs/>
    </w:rPr>
  </w:style>
  <w:style w:type="character" w:customStyle="1" w:styleId="SoggettocommentoCarattere">
    <w:name w:val="Soggetto commento Carattere"/>
    <w:basedOn w:val="TestocommentoCarattere"/>
    <w:link w:val="Soggettocommento"/>
    <w:semiHidden/>
    <w:rsid w:val="00A6104B"/>
    <w:rPr>
      <w:rFonts w:ascii="Univers 55" w:eastAsia="Times New Roman" w:hAnsi="Univers 55" w:cs="Times New Roman"/>
      <w:b/>
      <w:bCs/>
      <w:sz w:val="20"/>
      <w:szCs w:val="20"/>
      <w:lang w:eastAsia="it-IT"/>
    </w:rPr>
  </w:style>
  <w:style w:type="paragraph" w:styleId="NormaleWeb">
    <w:name w:val="Normal (Web)"/>
    <w:basedOn w:val="Normale"/>
    <w:rsid w:val="00A6104B"/>
    <w:pPr>
      <w:spacing w:after="0" w:line="240" w:lineRule="auto"/>
    </w:pPr>
    <w:rPr>
      <w:rFonts w:ascii="Times New Roman" w:eastAsia="Times New Roman" w:hAnsi="Times New Roman"/>
      <w:sz w:val="24"/>
      <w:szCs w:val="24"/>
      <w:lang w:eastAsia="it-IT"/>
    </w:rPr>
  </w:style>
  <w:style w:type="character" w:styleId="Enfasicorsivo">
    <w:name w:val="Emphasis"/>
    <w:qFormat/>
    <w:rsid w:val="00A6104B"/>
    <w:rPr>
      <w:i/>
      <w:iCs/>
    </w:rPr>
  </w:style>
  <w:style w:type="paragraph" w:customStyle="1" w:styleId="CarattereCarattereCarattereCarattereCarattere1Carattere">
    <w:name w:val="Carattere Carattere 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styleId="Testodelblocco">
    <w:name w:val="Block Text"/>
    <w:basedOn w:val="Normale"/>
    <w:rsid w:val="00A6104B"/>
    <w:pPr>
      <w:widowControl w:val="0"/>
      <w:tabs>
        <w:tab w:val="center" w:pos="4808"/>
        <w:tab w:val="left" w:pos="8640"/>
      </w:tabs>
      <w:spacing w:after="120" w:line="240" w:lineRule="auto"/>
      <w:ind w:left="284" w:right="284"/>
      <w:jc w:val="center"/>
    </w:pPr>
    <w:rPr>
      <w:rFonts w:ascii="Univers 55" w:eastAsia="Times New Roman" w:hAnsi="Univers 55"/>
      <w:b/>
      <w:color w:val="000000"/>
      <w:sz w:val="40"/>
      <w:szCs w:val="20"/>
      <w:lang w:eastAsia="it-IT"/>
    </w:rPr>
  </w:style>
  <w:style w:type="paragraph" w:customStyle="1" w:styleId="Carattere2">
    <w:name w:val="Carattere2"/>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CarattereCarattereCarattere">
    <w:name w:val="Carattere Carattere Carattere Carattere Carattere Carattere Carattere"/>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CarattereCarattereCarattere0">
    <w:name w:val="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harCharCharCharCarattereCarattereCharChar">
    <w:name w:val="Char Char Char Char Carattere Carattere Char 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
    <w:name w:val="Carattere Carattere Carattere"/>
    <w:basedOn w:val="Normale"/>
    <w:rsid w:val="00A6104B"/>
    <w:pPr>
      <w:spacing w:after="160" w:line="240" w:lineRule="exact"/>
    </w:pPr>
    <w:rPr>
      <w:rFonts w:ascii="Tahoma" w:eastAsia="Times New Roman" w:hAnsi="Tahoma" w:cs="Tahoma"/>
      <w:sz w:val="20"/>
      <w:szCs w:val="20"/>
      <w:lang w:val="en-US"/>
    </w:rPr>
  </w:style>
  <w:style w:type="paragraph" w:styleId="Revisione">
    <w:name w:val="Revision"/>
    <w:hidden/>
    <w:uiPriority w:val="99"/>
    <w:semiHidden/>
    <w:rsid w:val="00A6104B"/>
    <w:pPr>
      <w:spacing w:after="0" w:line="240" w:lineRule="auto"/>
    </w:pPr>
    <w:rPr>
      <w:rFonts w:ascii="Univers 55" w:eastAsia="Times New Roman" w:hAnsi="Univers 55" w:cs="Times New Roman"/>
      <w:sz w:val="20"/>
      <w:szCs w:val="20"/>
      <w:lang w:eastAsia="it-IT"/>
    </w:rPr>
  </w:style>
  <w:style w:type="paragraph" w:customStyle="1" w:styleId="1">
    <w:name w:val="1"/>
    <w:basedOn w:val="Normale"/>
    <w:rsid w:val="00A6104B"/>
    <w:pPr>
      <w:spacing w:after="160" w:line="240" w:lineRule="exact"/>
    </w:pPr>
    <w:rPr>
      <w:rFonts w:ascii="Tahoma" w:eastAsia="Times New Roman" w:hAnsi="Tahoma" w:cs="Tahoma"/>
      <w:sz w:val="20"/>
      <w:szCs w:val="20"/>
      <w:lang w:val="en-US"/>
    </w:rPr>
  </w:style>
  <w:style w:type="paragraph" w:styleId="Testonotadichiusura">
    <w:name w:val="endnote text"/>
    <w:basedOn w:val="Normale"/>
    <w:link w:val="TestonotadichiusuraCarattere"/>
    <w:rsid w:val="00A6104B"/>
    <w:pPr>
      <w:spacing w:after="0" w:line="240" w:lineRule="auto"/>
    </w:pPr>
    <w:rPr>
      <w:rFonts w:ascii="Univers 55" w:eastAsia="Times New Roman" w:hAnsi="Univers 55"/>
      <w:sz w:val="20"/>
      <w:szCs w:val="20"/>
      <w:lang w:eastAsia="it-IT"/>
    </w:rPr>
  </w:style>
  <w:style w:type="character" w:customStyle="1" w:styleId="TestonotadichiusuraCarattere">
    <w:name w:val="Testo nota di chiusura Carattere"/>
    <w:basedOn w:val="Carpredefinitoparagrafo"/>
    <w:link w:val="Testonotadichiusura"/>
    <w:rsid w:val="00A6104B"/>
    <w:rPr>
      <w:rFonts w:ascii="Univers 55" w:eastAsia="Times New Roman" w:hAnsi="Univers 55" w:cs="Times New Roman"/>
      <w:sz w:val="20"/>
      <w:szCs w:val="20"/>
      <w:lang w:eastAsia="it-IT"/>
    </w:rPr>
  </w:style>
  <w:style w:type="character" w:styleId="Rimandonotadichiusura">
    <w:name w:val="endnote reference"/>
    <w:rsid w:val="00A6104B"/>
    <w:rPr>
      <w:vertAlign w:val="superscript"/>
    </w:rPr>
  </w:style>
  <w:style w:type="paragraph" w:customStyle="1" w:styleId="sche30">
    <w:name w:val="sche3"/>
    <w:basedOn w:val="Normale"/>
    <w:rsid w:val="00A6104B"/>
    <w:pPr>
      <w:spacing w:before="100" w:beforeAutospacing="1" w:after="100" w:afterAutospacing="1" w:line="240" w:lineRule="auto"/>
    </w:pPr>
    <w:rPr>
      <w:rFonts w:ascii="Times New Roman" w:eastAsia="Times New Roman" w:hAnsi="Times New Roman"/>
      <w:sz w:val="24"/>
      <w:szCs w:val="24"/>
      <w:lang w:eastAsia="it-IT"/>
    </w:rPr>
  </w:style>
  <w:style w:type="paragraph" w:customStyle="1" w:styleId="usoboll1">
    <w:name w:val="usoboll1"/>
    <w:basedOn w:val="Normale"/>
    <w:link w:val="usoboll1Carattere"/>
    <w:rsid w:val="00A6104B"/>
    <w:pPr>
      <w:widowControl w:val="0"/>
      <w:spacing w:after="0" w:line="482" w:lineRule="exact"/>
      <w:jc w:val="both"/>
    </w:pPr>
    <w:rPr>
      <w:rFonts w:ascii="Times New Roman" w:eastAsia="Times New Roman" w:hAnsi="Times New Roman"/>
      <w:sz w:val="24"/>
      <w:szCs w:val="20"/>
      <w:lang w:eastAsia="it-IT"/>
    </w:rPr>
  </w:style>
  <w:style w:type="paragraph" w:styleId="Paragrafoelenco">
    <w:name w:val="List Paragraph"/>
    <w:aliases w:val="Elenco 1,Paragrafo elenco livello 1,List Paragraph;List 1.0,List Paragraph.List 1.0,Proposal Bullet List,Bullet List,lp1,List Paragraph1,List Paragraph2,Bullet edison,List Paragraph3,List Paragraph4,List 1.0,Paragrafo elenco 2,elenco,列出"/>
    <w:basedOn w:val="Normale"/>
    <w:link w:val="ParagrafoelencoCarattere"/>
    <w:uiPriority w:val="34"/>
    <w:qFormat/>
    <w:rsid w:val="0092154C"/>
    <w:pPr>
      <w:ind w:left="708"/>
    </w:pPr>
  </w:style>
  <w:style w:type="character" w:customStyle="1" w:styleId="ParagrafoelencoCarattere">
    <w:name w:val="Paragrafo elenco Carattere"/>
    <w:aliases w:val="Elenco 1 Carattere,Paragrafo elenco livello 1 Carattere,List Paragraph;List 1.0 Carattere,List Paragraph.List 1.0 Carattere,Proposal Bullet List Carattere,Bullet List Carattere,lp1 Carattere,List Paragraph1 Carattere"/>
    <w:link w:val="Paragrafoelenco"/>
    <w:uiPriority w:val="34"/>
    <w:qFormat/>
    <w:rsid w:val="00F81777"/>
    <w:rPr>
      <w:rFonts w:ascii="Calibri" w:eastAsia="Calibri" w:hAnsi="Calibri" w:cs="Times New Roman"/>
    </w:rPr>
  </w:style>
  <w:style w:type="paragraph" w:styleId="Numeroelenco">
    <w:name w:val="List Number"/>
    <w:basedOn w:val="Normale"/>
    <w:link w:val="NumeroelencoCarattere"/>
    <w:rsid w:val="001E4055"/>
    <w:pPr>
      <w:widowControl w:val="0"/>
      <w:numPr>
        <w:numId w:val="1"/>
      </w:numPr>
      <w:autoSpaceDE w:val="0"/>
      <w:autoSpaceDN w:val="0"/>
      <w:adjustRightInd w:val="0"/>
      <w:spacing w:after="0" w:line="300" w:lineRule="exact"/>
      <w:jc w:val="both"/>
    </w:pPr>
    <w:rPr>
      <w:rFonts w:ascii="Trebuchet MS" w:eastAsia="Times New Roman" w:hAnsi="Trebuchet MS"/>
      <w:kern w:val="2"/>
      <w:sz w:val="20"/>
      <w:szCs w:val="24"/>
      <w:lang w:eastAsia="it-IT"/>
    </w:rPr>
  </w:style>
  <w:style w:type="character" w:customStyle="1" w:styleId="NumeroelencoCarattere">
    <w:name w:val="Numero elenco Carattere"/>
    <w:link w:val="Numeroelenco"/>
    <w:rsid w:val="001E4055"/>
    <w:rPr>
      <w:rFonts w:ascii="Trebuchet MS" w:eastAsia="Times New Roman" w:hAnsi="Trebuchet MS" w:cs="Times New Roman"/>
      <w:kern w:val="2"/>
      <w:sz w:val="20"/>
      <w:szCs w:val="24"/>
      <w:lang w:eastAsia="it-IT"/>
    </w:rPr>
  </w:style>
  <w:style w:type="character" w:customStyle="1" w:styleId="usoboll1Carattere">
    <w:name w:val="usoboll1 Carattere"/>
    <w:link w:val="usoboll1"/>
    <w:rsid w:val="001E4055"/>
    <w:rPr>
      <w:rFonts w:ascii="Times New Roman" w:eastAsia="Times New Roman" w:hAnsi="Times New Roman" w:cs="Times New Roman"/>
      <w:sz w:val="24"/>
      <w:szCs w:val="20"/>
      <w:lang w:eastAsia="it-IT"/>
    </w:rPr>
  </w:style>
  <w:style w:type="table" w:customStyle="1" w:styleId="Grigliatabella1">
    <w:name w:val="Griglia tabella1"/>
    <w:basedOn w:val="Tabellanormale"/>
    <w:next w:val="Grigliatabella"/>
    <w:rsid w:val="00060D91"/>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B5559D"/>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B12ED3"/>
    <w:pPr>
      <w:suppressAutoHyphens/>
      <w:autoSpaceDN w:val="0"/>
      <w:spacing w:after="160" w:line="256" w:lineRule="auto"/>
      <w:textAlignment w:val="baseline"/>
    </w:pPr>
    <w:rPr>
      <w:rFonts w:ascii="Calibri" w:eastAsia="SimSun" w:hAnsi="Calibri" w:cs="Calibri"/>
      <w:kern w:val="3"/>
    </w:rPr>
  </w:style>
  <w:style w:type="character" w:customStyle="1" w:styleId="Richiamoallanotaapidipagina">
    <w:name w:val="Richiamo alla nota a piè di pagina"/>
    <w:rsid w:val="003818C4"/>
    <w:rPr>
      <w:vertAlign w:val="superscript"/>
    </w:rPr>
  </w:style>
  <w:style w:type="character" w:customStyle="1" w:styleId="Caratterinotaapidipagina">
    <w:name w:val="Caratteri nota a piè di pagina"/>
    <w:qFormat/>
    <w:rsid w:val="003818C4"/>
  </w:style>
  <w:style w:type="character" w:styleId="Menzionenonrisolta">
    <w:name w:val="Unresolved Mention"/>
    <w:basedOn w:val="Carpredefinitoparagrafo"/>
    <w:uiPriority w:val="99"/>
    <w:semiHidden/>
    <w:unhideWhenUsed/>
    <w:rsid w:val="00F50FB3"/>
    <w:rPr>
      <w:color w:val="605E5C"/>
      <w:shd w:val="clear" w:color="auto" w:fill="E1DFDD"/>
    </w:rPr>
  </w:style>
  <w:style w:type="character" w:customStyle="1" w:styleId="Titolo5Carattere">
    <w:name w:val="Titolo 5 Carattere"/>
    <w:basedOn w:val="Carpredefinitoparagrafo"/>
    <w:link w:val="Titolo5"/>
    <w:uiPriority w:val="9"/>
    <w:semiHidden/>
    <w:rsid w:val="0051727A"/>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438">
      <w:bodyDiv w:val="1"/>
      <w:marLeft w:val="0"/>
      <w:marRight w:val="0"/>
      <w:marTop w:val="0"/>
      <w:marBottom w:val="0"/>
      <w:divBdr>
        <w:top w:val="none" w:sz="0" w:space="0" w:color="auto"/>
        <w:left w:val="none" w:sz="0" w:space="0" w:color="auto"/>
        <w:bottom w:val="none" w:sz="0" w:space="0" w:color="auto"/>
        <w:right w:val="none" w:sz="0" w:space="0" w:color="auto"/>
      </w:divBdr>
    </w:div>
    <w:div w:id="113989720">
      <w:bodyDiv w:val="1"/>
      <w:marLeft w:val="0"/>
      <w:marRight w:val="0"/>
      <w:marTop w:val="0"/>
      <w:marBottom w:val="0"/>
      <w:divBdr>
        <w:top w:val="none" w:sz="0" w:space="0" w:color="auto"/>
        <w:left w:val="none" w:sz="0" w:space="0" w:color="auto"/>
        <w:bottom w:val="none" w:sz="0" w:space="0" w:color="auto"/>
        <w:right w:val="none" w:sz="0" w:space="0" w:color="auto"/>
      </w:divBdr>
    </w:div>
    <w:div w:id="179046224">
      <w:bodyDiv w:val="1"/>
      <w:marLeft w:val="0"/>
      <w:marRight w:val="0"/>
      <w:marTop w:val="0"/>
      <w:marBottom w:val="0"/>
      <w:divBdr>
        <w:top w:val="none" w:sz="0" w:space="0" w:color="auto"/>
        <w:left w:val="none" w:sz="0" w:space="0" w:color="auto"/>
        <w:bottom w:val="none" w:sz="0" w:space="0" w:color="auto"/>
        <w:right w:val="none" w:sz="0" w:space="0" w:color="auto"/>
      </w:divBdr>
    </w:div>
    <w:div w:id="335303701">
      <w:bodyDiv w:val="1"/>
      <w:marLeft w:val="0"/>
      <w:marRight w:val="0"/>
      <w:marTop w:val="0"/>
      <w:marBottom w:val="0"/>
      <w:divBdr>
        <w:top w:val="none" w:sz="0" w:space="0" w:color="auto"/>
        <w:left w:val="none" w:sz="0" w:space="0" w:color="auto"/>
        <w:bottom w:val="none" w:sz="0" w:space="0" w:color="auto"/>
        <w:right w:val="none" w:sz="0" w:space="0" w:color="auto"/>
      </w:divBdr>
    </w:div>
    <w:div w:id="398789804">
      <w:bodyDiv w:val="1"/>
      <w:marLeft w:val="0"/>
      <w:marRight w:val="0"/>
      <w:marTop w:val="0"/>
      <w:marBottom w:val="0"/>
      <w:divBdr>
        <w:top w:val="none" w:sz="0" w:space="0" w:color="auto"/>
        <w:left w:val="none" w:sz="0" w:space="0" w:color="auto"/>
        <w:bottom w:val="none" w:sz="0" w:space="0" w:color="auto"/>
        <w:right w:val="none" w:sz="0" w:space="0" w:color="auto"/>
      </w:divBdr>
    </w:div>
    <w:div w:id="414329139">
      <w:bodyDiv w:val="1"/>
      <w:marLeft w:val="0"/>
      <w:marRight w:val="0"/>
      <w:marTop w:val="0"/>
      <w:marBottom w:val="0"/>
      <w:divBdr>
        <w:top w:val="none" w:sz="0" w:space="0" w:color="auto"/>
        <w:left w:val="none" w:sz="0" w:space="0" w:color="auto"/>
        <w:bottom w:val="none" w:sz="0" w:space="0" w:color="auto"/>
        <w:right w:val="none" w:sz="0" w:space="0" w:color="auto"/>
      </w:divBdr>
    </w:div>
    <w:div w:id="441650634">
      <w:bodyDiv w:val="1"/>
      <w:marLeft w:val="0"/>
      <w:marRight w:val="0"/>
      <w:marTop w:val="0"/>
      <w:marBottom w:val="0"/>
      <w:divBdr>
        <w:top w:val="none" w:sz="0" w:space="0" w:color="auto"/>
        <w:left w:val="none" w:sz="0" w:space="0" w:color="auto"/>
        <w:bottom w:val="none" w:sz="0" w:space="0" w:color="auto"/>
        <w:right w:val="none" w:sz="0" w:space="0" w:color="auto"/>
      </w:divBdr>
    </w:div>
    <w:div w:id="469254742">
      <w:bodyDiv w:val="1"/>
      <w:marLeft w:val="0"/>
      <w:marRight w:val="0"/>
      <w:marTop w:val="0"/>
      <w:marBottom w:val="0"/>
      <w:divBdr>
        <w:top w:val="none" w:sz="0" w:space="0" w:color="auto"/>
        <w:left w:val="none" w:sz="0" w:space="0" w:color="auto"/>
        <w:bottom w:val="none" w:sz="0" w:space="0" w:color="auto"/>
        <w:right w:val="none" w:sz="0" w:space="0" w:color="auto"/>
      </w:divBdr>
    </w:div>
    <w:div w:id="472721628">
      <w:bodyDiv w:val="1"/>
      <w:marLeft w:val="0"/>
      <w:marRight w:val="0"/>
      <w:marTop w:val="0"/>
      <w:marBottom w:val="0"/>
      <w:divBdr>
        <w:top w:val="none" w:sz="0" w:space="0" w:color="auto"/>
        <w:left w:val="none" w:sz="0" w:space="0" w:color="auto"/>
        <w:bottom w:val="none" w:sz="0" w:space="0" w:color="auto"/>
        <w:right w:val="none" w:sz="0" w:space="0" w:color="auto"/>
      </w:divBdr>
    </w:div>
    <w:div w:id="522206669">
      <w:bodyDiv w:val="1"/>
      <w:marLeft w:val="0"/>
      <w:marRight w:val="0"/>
      <w:marTop w:val="0"/>
      <w:marBottom w:val="0"/>
      <w:divBdr>
        <w:top w:val="none" w:sz="0" w:space="0" w:color="auto"/>
        <w:left w:val="none" w:sz="0" w:space="0" w:color="auto"/>
        <w:bottom w:val="none" w:sz="0" w:space="0" w:color="auto"/>
        <w:right w:val="none" w:sz="0" w:space="0" w:color="auto"/>
      </w:divBdr>
    </w:div>
    <w:div w:id="649479386">
      <w:bodyDiv w:val="1"/>
      <w:marLeft w:val="0"/>
      <w:marRight w:val="0"/>
      <w:marTop w:val="0"/>
      <w:marBottom w:val="0"/>
      <w:divBdr>
        <w:top w:val="none" w:sz="0" w:space="0" w:color="auto"/>
        <w:left w:val="none" w:sz="0" w:space="0" w:color="auto"/>
        <w:bottom w:val="none" w:sz="0" w:space="0" w:color="auto"/>
        <w:right w:val="none" w:sz="0" w:space="0" w:color="auto"/>
      </w:divBdr>
    </w:div>
    <w:div w:id="900402604">
      <w:bodyDiv w:val="1"/>
      <w:marLeft w:val="0"/>
      <w:marRight w:val="0"/>
      <w:marTop w:val="0"/>
      <w:marBottom w:val="0"/>
      <w:divBdr>
        <w:top w:val="none" w:sz="0" w:space="0" w:color="auto"/>
        <w:left w:val="none" w:sz="0" w:space="0" w:color="auto"/>
        <w:bottom w:val="none" w:sz="0" w:space="0" w:color="auto"/>
        <w:right w:val="none" w:sz="0" w:space="0" w:color="auto"/>
      </w:divBdr>
    </w:div>
    <w:div w:id="938755250">
      <w:bodyDiv w:val="1"/>
      <w:marLeft w:val="0"/>
      <w:marRight w:val="0"/>
      <w:marTop w:val="0"/>
      <w:marBottom w:val="0"/>
      <w:divBdr>
        <w:top w:val="none" w:sz="0" w:space="0" w:color="auto"/>
        <w:left w:val="none" w:sz="0" w:space="0" w:color="auto"/>
        <w:bottom w:val="none" w:sz="0" w:space="0" w:color="auto"/>
        <w:right w:val="none" w:sz="0" w:space="0" w:color="auto"/>
      </w:divBdr>
    </w:div>
    <w:div w:id="989672859">
      <w:bodyDiv w:val="1"/>
      <w:marLeft w:val="0"/>
      <w:marRight w:val="0"/>
      <w:marTop w:val="0"/>
      <w:marBottom w:val="0"/>
      <w:divBdr>
        <w:top w:val="none" w:sz="0" w:space="0" w:color="auto"/>
        <w:left w:val="none" w:sz="0" w:space="0" w:color="auto"/>
        <w:bottom w:val="none" w:sz="0" w:space="0" w:color="auto"/>
        <w:right w:val="none" w:sz="0" w:space="0" w:color="auto"/>
      </w:divBdr>
    </w:div>
    <w:div w:id="1264220246">
      <w:bodyDiv w:val="1"/>
      <w:marLeft w:val="0"/>
      <w:marRight w:val="0"/>
      <w:marTop w:val="0"/>
      <w:marBottom w:val="0"/>
      <w:divBdr>
        <w:top w:val="none" w:sz="0" w:space="0" w:color="auto"/>
        <w:left w:val="none" w:sz="0" w:space="0" w:color="auto"/>
        <w:bottom w:val="none" w:sz="0" w:space="0" w:color="auto"/>
        <w:right w:val="none" w:sz="0" w:space="0" w:color="auto"/>
      </w:divBdr>
    </w:div>
    <w:div w:id="1275986547">
      <w:bodyDiv w:val="1"/>
      <w:marLeft w:val="0"/>
      <w:marRight w:val="0"/>
      <w:marTop w:val="0"/>
      <w:marBottom w:val="0"/>
      <w:divBdr>
        <w:top w:val="none" w:sz="0" w:space="0" w:color="auto"/>
        <w:left w:val="none" w:sz="0" w:space="0" w:color="auto"/>
        <w:bottom w:val="none" w:sz="0" w:space="0" w:color="auto"/>
        <w:right w:val="none" w:sz="0" w:space="0" w:color="auto"/>
      </w:divBdr>
    </w:div>
    <w:div w:id="1493721590">
      <w:bodyDiv w:val="1"/>
      <w:marLeft w:val="0"/>
      <w:marRight w:val="0"/>
      <w:marTop w:val="0"/>
      <w:marBottom w:val="0"/>
      <w:divBdr>
        <w:top w:val="none" w:sz="0" w:space="0" w:color="auto"/>
        <w:left w:val="none" w:sz="0" w:space="0" w:color="auto"/>
        <w:bottom w:val="none" w:sz="0" w:space="0" w:color="auto"/>
        <w:right w:val="none" w:sz="0" w:space="0" w:color="auto"/>
      </w:divBdr>
    </w:div>
    <w:div w:id="1501039904">
      <w:bodyDiv w:val="1"/>
      <w:marLeft w:val="0"/>
      <w:marRight w:val="0"/>
      <w:marTop w:val="0"/>
      <w:marBottom w:val="0"/>
      <w:divBdr>
        <w:top w:val="none" w:sz="0" w:space="0" w:color="auto"/>
        <w:left w:val="none" w:sz="0" w:space="0" w:color="auto"/>
        <w:bottom w:val="none" w:sz="0" w:space="0" w:color="auto"/>
        <w:right w:val="none" w:sz="0" w:space="0" w:color="auto"/>
      </w:divBdr>
    </w:div>
    <w:div w:id="1538661837">
      <w:bodyDiv w:val="1"/>
      <w:marLeft w:val="0"/>
      <w:marRight w:val="0"/>
      <w:marTop w:val="0"/>
      <w:marBottom w:val="0"/>
      <w:divBdr>
        <w:top w:val="none" w:sz="0" w:space="0" w:color="auto"/>
        <w:left w:val="none" w:sz="0" w:space="0" w:color="auto"/>
        <w:bottom w:val="none" w:sz="0" w:space="0" w:color="auto"/>
        <w:right w:val="none" w:sz="0" w:space="0" w:color="auto"/>
      </w:divBdr>
    </w:div>
    <w:div w:id="1587420793">
      <w:bodyDiv w:val="1"/>
      <w:marLeft w:val="0"/>
      <w:marRight w:val="0"/>
      <w:marTop w:val="0"/>
      <w:marBottom w:val="0"/>
      <w:divBdr>
        <w:top w:val="none" w:sz="0" w:space="0" w:color="auto"/>
        <w:left w:val="none" w:sz="0" w:space="0" w:color="auto"/>
        <w:bottom w:val="none" w:sz="0" w:space="0" w:color="auto"/>
        <w:right w:val="none" w:sz="0" w:space="0" w:color="auto"/>
      </w:divBdr>
      <w:divsChild>
        <w:div w:id="1476097675">
          <w:blockQuote w:val="1"/>
          <w:marLeft w:val="720"/>
          <w:marRight w:val="720"/>
          <w:marTop w:val="100"/>
          <w:marBottom w:val="100"/>
          <w:divBdr>
            <w:top w:val="none" w:sz="0" w:space="0" w:color="auto"/>
            <w:left w:val="none" w:sz="0" w:space="0" w:color="auto"/>
            <w:bottom w:val="none" w:sz="0" w:space="0" w:color="auto"/>
            <w:right w:val="none" w:sz="0" w:space="0" w:color="auto"/>
          </w:divBdr>
        </w:div>
        <w:div w:id="14273839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6119548">
      <w:bodyDiv w:val="1"/>
      <w:marLeft w:val="0"/>
      <w:marRight w:val="0"/>
      <w:marTop w:val="0"/>
      <w:marBottom w:val="0"/>
      <w:divBdr>
        <w:top w:val="none" w:sz="0" w:space="0" w:color="auto"/>
        <w:left w:val="none" w:sz="0" w:space="0" w:color="auto"/>
        <w:bottom w:val="none" w:sz="0" w:space="0" w:color="auto"/>
        <w:right w:val="none" w:sz="0" w:space="0" w:color="auto"/>
      </w:divBdr>
    </w:div>
    <w:div w:id="1810441541">
      <w:bodyDiv w:val="1"/>
      <w:marLeft w:val="0"/>
      <w:marRight w:val="0"/>
      <w:marTop w:val="0"/>
      <w:marBottom w:val="0"/>
      <w:divBdr>
        <w:top w:val="none" w:sz="0" w:space="0" w:color="auto"/>
        <w:left w:val="none" w:sz="0" w:space="0" w:color="auto"/>
        <w:bottom w:val="none" w:sz="0" w:space="0" w:color="auto"/>
        <w:right w:val="none" w:sz="0" w:space="0" w:color="auto"/>
      </w:divBdr>
    </w:div>
    <w:div w:id="1877500877">
      <w:bodyDiv w:val="1"/>
      <w:marLeft w:val="0"/>
      <w:marRight w:val="0"/>
      <w:marTop w:val="0"/>
      <w:marBottom w:val="0"/>
      <w:divBdr>
        <w:top w:val="none" w:sz="0" w:space="0" w:color="auto"/>
        <w:left w:val="none" w:sz="0" w:space="0" w:color="auto"/>
        <w:bottom w:val="none" w:sz="0" w:space="0" w:color="auto"/>
        <w:right w:val="none" w:sz="0" w:space="0" w:color="auto"/>
      </w:divBdr>
      <w:divsChild>
        <w:div w:id="16208426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6360740">
      <w:bodyDiv w:val="1"/>
      <w:marLeft w:val="0"/>
      <w:marRight w:val="0"/>
      <w:marTop w:val="0"/>
      <w:marBottom w:val="0"/>
      <w:divBdr>
        <w:top w:val="none" w:sz="0" w:space="0" w:color="auto"/>
        <w:left w:val="none" w:sz="0" w:space="0" w:color="auto"/>
        <w:bottom w:val="none" w:sz="0" w:space="0" w:color="auto"/>
        <w:right w:val="none" w:sz="0" w:space="0" w:color="auto"/>
      </w:divBdr>
    </w:div>
    <w:div w:id="1936091131">
      <w:bodyDiv w:val="1"/>
      <w:marLeft w:val="0"/>
      <w:marRight w:val="0"/>
      <w:marTop w:val="0"/>
      <w:marBottom w:val="0"/>
      <w:divBdr>
        <w:top w:val="none" w:sz="0" w:space="0" w:color="auto"/>
        <w:left w:val="none" w:sz="0" w:space="0" w:color="auto"/>
        <w:bottom w:val="none" w:sz="0" w:space="0" w:color="auto"/>
        <w:right w:val="none" w:sz="0" w:space="0" w:color="auto"/>
      </w:divBdr>
    </w:div>
    <w:div w:id="2063552849">
      <w:bodyDiv w:val="1"/>
      <w:marLeft w:val="0"/>
      <w:marRight w:val="0"/>
      <w:marTop w:val="0"/>
      <w:marBottom w:val="0"/>
      <w:divBdr>
        <w:top w:val="none" w:sz="0" w:space="0" w:color="auto"/>
        <w:left w:val="none" w:sz="0" w:space="0" w:color="auto"/>
        <w:bottom w:val="none" w:sz="0" w:space="0" w:color="auto"/>
        <w:right w:val="none" w:sz="0" w:space="0" w:color="auto"/>
      </w:divBdr>
    </w:div>
    <w:div w:id="209080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9A669-1D5E-4C3F-8B2B-5E4BA36E4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1103</TotalTime>
  <Pages>12</Pages>
  <Words>4741</Words>
  <Characters>27026</Characters>
  <Application>Microsoft Office Word</Application>
  <DocSecurity>0</DocSecurity>
  <Lines>225</Lines>
  <Paragraphs>63</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31704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Coppola Mario</dc:creator>
  <cp:lastModifiedBy>Ianniello Giusi</cp:lastModifiedBy>
  <cp:revision>336</cp:revision>
  <cp:lastPrinted>2025-12-01T15:23:00Z</cp:lastPrinted>
  <dcterms:created xsi:type="dcterms:W3CDTF">2025-03-10T11:53:00Z</dcterms:created>
  <dcterms:modified xsi:type="dcterms:W3CDTF">2026-05-24T12:50:00Z</dcterms:modified>
</cp:coreProperties>
</file>